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7B808" w14:textId="77777777" w:rsidR="00F40FB6" w:rsidRPr="00625D37" w:rsidRDefault="00F40FB6" w:rsidP="00181882">
      <w:pPr>
        <w:spacing w:before="120" w:after="0" w:line="280" w:lineRule="exact"/>
        <w:ind w:right="11"/>
        <w:jc w:val="both"/>
        <w:rPr>
          <w:rFonts w:ascii="Arial" w:hAnsi="Arial" w:cs="Arial"/>
          <w:b/>
          <w:i/>
          <w:sz w:val="20"/>
          <w:szCs w:val="20"/>
        </w:rPr>
      </w:pPr>
    </w:p>
    <w:p w14:paraId="58FC05B6" w14:textId="77777777" w:rsidR="00A6104B" w:rsidRPr="00182F1A" w:rsidRDefault="00CC7512" w:rsidP="001E0306">
      <w:pPr>
        <w:pBdr>
          <w:top w:val="single" w:sz="4" w:space="1" w:color="auto"/>
          <w:left w:val="single" w:sz="4" w:space="4" w:color="auto"/>
          <w:bottom w:val="single" w:sz="4" w:space="12" w:color="auto"/>
          <w:right w:val="single" w:sz="4" w:space="4" w:color="auto"/>
        </w:pBdr>
        <w:tabs>
          <w:tab w:val="left" w:pos="-2268"/>
        </w:tabs>
        <w:spacing w:before="120" w:after="0" w:line="280" w:lineRule="exact"/>
        <w:ind w:right="11"/>
        <w:jc w:val="center"/>
        <w:rPr>
          <w:rFonts w:ascii="Arial" w:hAnsi="Arial" w:cs="Arial"/>
          <w:b/>
          <w:sz w:val="20"/>
          <w:szCs w:val="20"/>
        </w:rPr>
      </w:pPr>
      <w:r w:rsidRPr="00182F1A">
        <w:rPr>
          <w:rFonts w:ascii="Arial" w:hAnsi="Arial" w:cs="Arial"/>
          <w:b/>
          <w:sz w:val="20"/>
          <w:szCs w:val="20"/>
        </w:rPr>
        <w:t>DOMANDA DI PARTECIPAZIONE ALLA GARA</w:t>
      </w:r>
    </w:p>
    <w:p w14:paraId="57740C3B" w14:textId="77777777" w:rsidR="00A6104B" w:rsidRPr="00182F1A" w:rsidRDefault="00C83AAF" w:rsidP="001E0306">
      <w:pPr>
        <w:pBdr>
          <w:top w:val="single" w:sz="4" w:space="1" w:color="auto"/>
          <w:left w:val="single" w:sz="4" w:space="4" w:color="auto"/>
          <w:bottom w:val="single" w:sz="4" w:space="12" w:color="auto"/>
          <w:right w:val="single" w:sz="4" w:space="4" w:color="auto"/>
        </w:pBdr>
        <w:tabs>
          <w:tab w:val="left" w:pos="-2268"/>
        </w:tabs>
        <w:spacing w:before="120" w:after="0" w:line="280" w:lineRule="exact"/>
        <w:ind w:right="11"/>
        <w:jc w:val="center"/>
        <w:rPr>
          <w:rFonts w:ascii="Arial" w:hAnsi="Arial" w:cs="Arial"/>
          <w:b/>
          <w:sz w:val="20"/>
          <w:szCs w:val="20"/>
        </w:rPr>
      </w:pPr>
      <w:r w:rsidRPr="00182F1A">
        <w:rPr>
          <w:rFonts w:ascii="Arial" w:hAnsi="Arial" w:cs="Arial"/>
          <w:b/>
          <w:sz w:val="20"/>
          <w:szCs w:val="20"/>
        </w:rPr>
        <w:t>resa</w:t>
      </w:r>
      <w:r w:rsidR="00A6104B" w:rsidRPr="00182F1A">
        <w:rPr>
          <w:rFonts w:ascii="Arial" w:hAnsi="Arial" w:cs="Arial"/>
          <w:b/>
          <w:sz w:val="20"/>
          <w:szCs w:val="20"/>
        </w:rPr>
        <w:t xml:space="preserve"> ai sensi degli artt. 46 e 47 del D.P.R. 445/2000</w:t>
      </w:r>
    </w:p>
    <w:p w14:paraId="1A06099B" w14:textId="77777777" w:rsidR="00193DC1" w:rsidRPr="00193DC1" w:rsidRDefault="00193DC1" w:rsidP="00193DC1">
      <w:pPr>
        <w:spacing w:after="0" w:line="240" w:lineRule="auto"/>
        <w:ind w:right="11"/>
        <w:jc w:val="both"/>
        <w:rPr>
          <w:rFonts w:ascii="Arial" w:eastAsia="Times New Roman" w:hAnsi="Arial"/>
          <w:b/>
          <w:bCs/>
          <w:sz w:val="20"/>
          <w:szCs w:val="20"/>
          <w:lang w:eastAsia="it-IT"/>
        </w:rPr>
      </w:pPr>
    </w:p>
    <w:p w14:paraId="13262D0A" w14:textId="54996FE1" w:rsidR="00847C11" w:rsidRPr="00847C11" w:rsidRDefault="00847C11" w:rsidP="00847C11">
      <w:pPr>
        <w:spacing w:before="120" w:after="0" w:line="240" w:lineRule="auto"/>
        <w:ind w:right="11"/>
        <w:jc w:val="both"/>
        <w:rPr>
          <w:rFonts w:ascii="Arial" w:eastAsia="Times New Roman" w:hAnsi="Arial"/>
          <w:b/>
          <w:bCs/>
          <w:sz w:val="20"/>
          <w:szCs w:val="20"/>
          <w:lang w:eastAsia="it-IT"/>
        </w:rPr>
      </w:pPr>
      <w:r w:rsidRPr="00847C11">
        <w:rPr>
          <w:rFonts w:ascii="Arial" w:eastAsia="Times New Roman" w:hAnsi="Arial"/>
          <w:b/>
          <w:bCs/>
          <w:sz w:val="20"/>
          <w:szCs w:val="20"/>
          <w:lang w:eastAsia="it-IT"/>
        </w:rPr>
        <w:t>PROCEDURA NEGOZIATA, TRAMITE ELENCHI DI OPERATORI ECONOMICI, AI SENSI DELL’ART. 50, COMMA 1, LETTERA C), DEL D.LGS 36/2023 E NEL RISPETTO DELL’ART. 50, COMMA 2, PER L’AFFIDAMENTO PER L’AFFIDAMENTO DEI LAVORI DI ADEGUAMENTO E RISTRUTTURAZIONE DELLA PISTA DI ATLETICA IN USO ALLA SEZIONE ATLETICA DI BOLOGNA, PRESSO LA CASERMA ‘MAZZONI’ DI BOLOGNA, SEDE DEL 5° REGGIMENTO CARABINIERI EMILIA ROMAGNA, FINANZIATI NELL’AMBITO DELL’AVVISO PUBBLICO PER L’INDIVIDUAZIONE DEI SOGGETTI BENEFICIARI DEI CONTRIBUTI PER L’IMPIANTISTICA SPORTIVA IN FAVORE DEI GRUPPI SPORTIVI MILITARI E DEI CORPI DELLO STATO.”</w:t>
      </w:r>
    </w:p>
    <w:p w14:paraId="1765BE4F" w14:textId="63918444" w:rsidR="00847C11" w:rsidRPr="003D30FF" w:rsidRDefault="00847C11" w:rsidP="00847C11">
      <w:pPr>
        <w:spacing w:before="120" w:after="0" w:line="240" w:lineRule="auto"/>
        <w:ind w:right="11"/>
        <w:jc w:val="both"/>
        <w:rPr>
          <w:rFonts w:ascii="Arial" w:eastAsia="Times New Roman" w:hAnsi="Arial"/>
          <w:b/>
          <w:bCs/>
          <w:sz w:val="20"/>
          <w:szCs w:val="20"/>
          <w:lang w:eastAsia="it-IT"/>
        </w:rPr>
      </w:pPr>
      <w:r w:rsidRPr="00847C11">
        <w:rPr>
          <w:rFonts w:ascii="Arial" w:eastAsia="Times New Roman" w:hAnsi="Arial"/>
          <w:b/>
          <w:bCs/>
          <w:sz w:val="20"/>
          <w:szCs w:val="20"/>
          <w:lang w:eastAsia="it-IT"/>
        </w:rPr>
        <w:t xml:space="preserve">R.A. </w:t>
      </w:r>
      <w:r w:rsidR="000B3A1A">
        <w:rPr>
          <w:rFonts w:ascii="Arial" w:eastAsia="Times New Roman" w:hAnsi="Arial"/>
          <w:b/>
          <w:bCs/>
          <w:sz w:val="20"/>
          <w:szCs w:val="20"/>
          <w:lang w:eastAsia="it-IT"/>
        </w:rPr>
        <w:t>05</w:t>
      </w:r>
      <w:r w:rsidR="00DF54CB">
        <w:rPr>
          <w:rFonts w:ascii="Arial" w:eastAsia="Times New Roman" w:hAnsi="Arial"/>
          <w:b/>
          <w:bCs/>
          <w:sz w:val="20"/>
          <w:szCs w:val="20"/>
          <w:lang w:eastAsia="it-IT"/>
        </w:rPr>
        <w:t>/2</w:t>
      </w:r>
      <w:r w:rsidR="000B3A1A">
        <w:rPr>
          <w:rFonts w:ascii="Arial" w:eastAsia="Times New Roman" w:hAnsi="Arial"/>
          <w:b/>
          <w:bCs/>
          <w:sz w:val="20"/>
          <w:szCs w:val="20"/>
          <w:lang w:eastAsia="it-IT"/>
        </w:rPr>
        <w:t>5</w:t>
      </w:r>
      <w:r w:rsidRPr="00847C11">
        <w:rPr>
          <w:rFonts w:ascii="Arial" w:eastAsia="Times New Roman" w:hAnsi="Arial"/>
          <w:b/>
          <w:bCs/>
          <w:sz w:val="20"/>
          <w:szCs w:val="20"/>
          <w:lang w:eastAsia="it-IT"/>
        </w:rPr>
        <w:t>/PN - CUP:</w:t>
      </w:r>
      <w:r w:rsidR="00A67D60">
        <w:rPr>
          <w:rFonts w:ascii="Arial" w:eastAsia="Times New Roman" w:hAnsi="Arial"/>
          <w:b/>
          <w:bCs/>
          <w:sz w:val="20"/>
          <w:szCs w:val="20"/>
          <w:lang w:eastAsia="it-IT"/>
        </w:rPr>
        <w:t xml:space="preserve"> </w:t>
      </w:r>
      <w:r w:rsidR="00A67D60" w:rsidRPr="00A67D60">
        <w:rPr>
          <w:rFonts w:ascii="Arial" w:eastAsia="Times New Roman" w:hAnsi="Arial"/>
          <w:b/>
          <w:bCs/>
          <w:sz w:val="20"/>
          <w:szCs w:val="20"/>
          <w:lang w:eastAsia="it-IT"/>
        </w:rPr>
        <w:t>J32H24001260001</w:t>
      </w:r>
    </w:p>
    <w:p w14:paraId="29C0D409" w14:textId="77777777" w:rsidR="00785234" w:rsidRDefault="00785234" w:rsidP="00785234">
      <w:pPr>
        <w:spacing w:before="120" w:after="0" w:line="240" w:lineRule="auto"/>
        <w:ind w:right="11"/>
        <w:jc w:val="both"/>
        <w:rPr>
          <w:rFonts w:ascii="Arial" w:eastAsia="Times New Roman" w:hAnsi="Arial"/>
          <w:b/>
          <w:bCs/>
          <w:sz w:val="20"/>
          <w:szCs w:val="20"/>
          <w:lang w:eastAsia="it-IT"/>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283"/>
        <w:gridCol w:w="424"/>
        <w:gridCol w:w="282"/>
        <w:gridCol w:w="707"/>
        <w:gridCol w:w="424"/>
        <w:gridCol w:w="284"/>
        <w:gridCol w:w="638"/>
        <w:gridCol w:w="89"/>
        <w:gridCol w:w="208"/>
        <w:gridCol w:w="511"/>
        <w:gridCol w:w="488"/>
        <w:gridCol w:w="1956"/>
        <w:gridCol w:w="305"/>
        <w:gridCol w:w="136"/>
        <w:gridCol w:w="519"/>
        <w:gridCol w:w="1820"/>
      </w:tblGrid>
      <w:tr w:rsidR="00785234" w:rsidRPr="00182F1A" w14:paraId="3F986C83" w14:textId="77777777" w:rsidTr="00785234">
        <w:tc>
          <w:tcPr>
            <w:tcW w:w="2523" w:type="dxa"/>
            <w:gridSpan w:val="5"/>
            <w:vAlign w:val="center"/>
          </w:tcPr>
          <w:p w14:paraId="659315C3"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Il/la sottoscritto/a </w:t>
            </w:r>
          </w:p>
        </w:tc>
        <w:tc>
          <w:tcPr>
            <w:tcW w:w="7371" w:type="dxa"/>
            <w:gridSpan w:val="12"/>
            <w:vAlign w:val="center"/>
          </w:tcPr>
          <w:p w14:paraId="56B6D865"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49DA6DCA" w14:textId="77777777" w:rsidTr="00785234">
        <w:tc>
          <w:tcPr>
            <w:tcW w:w="1531" w:type="dxa"/>
            <w:gridSpan w:val="3"/>
            <w:vAlign w:val="center"/>
          </w:tcPr>
          <w:p w14:paraId="5587C4EA"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Nato/a a</w:t>
            </w:r>
          </w:p>
        </w:tc>
        <w:tc>
          <w:tcPr>
            <w:tcW w:w="2341" w:type="dxa"/>
            <w:gridSpan w:val="5"/>
            <w:vAlign w:val="center"/>
          </w:tcPr>
          <w:p w14:paraId="549A315A"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809" w:type="dxa"/>
            <w:gridSpan w:val="3"/>
            <w:vAlign w:val="center"/>
          </w:tcPr>
          <w:p w14:paraId="3A643C90"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Prov. </w:t>
            </w:r>
          </w:p>
        </w:tc>
        <w:tc>
          <w:tcPr>
            <w:tcW w:w="2450" w:type="dxa"/>
            <w:gridSpan w:val="2"/>
            <w:vAlign w:val="center"/>
          </w:tcPr>
          <w:p w14:paraId="3274253F"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p>
        </w:tc>
        <w:tc>
          <w:tcPr>
            <w:tcW w:w="430" w:type="dxa"/>
            <w:gridSpan w:val="2"/>
            <w:vAlign w:val="center"/>
          </w:tcPr>
          <w:p w14:paraId="2CC5BFEC"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t>il</w:t>
            </w:r>
          </w:p>
        </w:tc>
        <w:tc>
          <w:tcPr>
            <w:tcW w:w="2333" w:type="dxa"/>
            <w:gridSpan w:val="2"/>
            <w:vAlign w:val="center"/>
          </w:tcPr>
          <w:p w14:paraId="39609900" w14:textId="77777777" w:rsidR="00785234" w:rsidRPr="00182F1A" w:rsidRDefault="00785234" w:rsidP="00785234">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73B98436" w14:textId="77777777" w:rsidTr="00785234">
        <w:trPr>
          <w:trHeight w:val="436"/>
        </w:trPr>
        <w:tc>
          <w:tcPr>
            <w:tcW w:w="9894" w:type="dxa"/>
            <w:gridSpan w:val="17"/>
            <w:vAlign w:val="center"/>
          </w:tcPr>
          <w:p w14:paraId="5BB2C196"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In qualità di (</w:t>
            </w:r>
            <w:r w:rsidRPr="00182F1A">
              <w:rPr>
                <w:rFonts w:ascii="Arial" w:hAnsi="Arial" w:cs="Arial"/>
                <w:b/>
                <w:i/>
                <w:iCs/>
                <w:sz w:val="20"/>
                <w:szCs w:val="20"/>
              </w:rPr>
              <w:t>selezionare, in alternativa, la casella corrispondente</w:t>
            </w:r>
            <w:r w:rsidRPr="00182F1A">
              <w:rPr>
                <w:rFonts w:ascii="Arial" w:hAnsi="Arial" w:cs="Arial"/>
                <w:b/>
                <w:sz w:val="20"/>
                <w:szCs w:val="20"/>
              </w:rPr>
              <w:t>):</w:t>
            </w:r>
          </w:p>
        </w:tc>
      </w:tr>
      <w:tr w:rsidR="00785234" w:rsidRPr="00182F1A" w14:paraId="1D8A8D1A" w14:textId="77777777" w:rsidTr="00785234">
        <w:trPr>
          <w:trHeight w:val="502"/>
        </w:trPr>
        <w:tc>
          <w:tcPr>
            <w:tcW w:w="822" w:type="dxa"/>
            <w:vAlign w:val="center"/>
          </w:tcPr>
          <w:p w14:paraId="2F11FAF6"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Controllo6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9072" w:type="dxa"/>
            <w:gridSpan w:val="16"/>
            <w:vAlign w:val="center"/>
          </w:tcPr>
          <w:p w14:paraId="5FD58635"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Pr="00182F1A">
              <w:rPr>
                <w:rFonts w:ascii="Arial" w:hAnsi="Arial" w:cs="Arial"/>
                <w:b/>
                <w:sz w:val="20"/>
                <w:szCs w:val="20"/>
              </w:rPr>
              <w:instrText xml:space="preserve"> FORMDROPDOWN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Pr>
                <w:rFonts w:ascii="Arial" w:hAnsi="Arial" w:cs="Arial"/>
                <w:b/>
                <w:sz w:val="20"/>
                <w:szCs w:val="20"/>
              </w:rPr>
              <w:t xml:space="preserve"> </w:t>
            </w:r>
            <w:r w:rsidRPr="00182F1A">
              <w:rPr>
                <w:rFonts w:ascii="Arial" w:hAnsi="Arial" w:cs="Arial"/>
                <w:b/>
                <w:sz w:val="20"/>
                <w:szCs w:val="20"/>
              </w:rPr>
              <w:t xml:space="preserve">e Legale rappresentante </w:t>
            </w:r>
          </w:p>
        </w:tc>
      </w:tr>
      <w:tr w:rsidR="00785234" w:rsidRPr="00182F1A" w14:paraId="174CC987" w14:textId="77777777" w:rsidTr="00785234">
        <w:trPr>
          <w:trHeight w:val="327"/>
        </w:trPr>
        <w:tc>
          <w:tcPr>
            <w:tcW w:w="9894" w:type="dxa"/>
            <w:gridSpan w:val="17"/>
            <w:vAlign w:val="center"/>
          </w:tcPr>
          <w:p w14:paraId="6753DCDC"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ovvero</w:t>
            </w:r>
          </w:p>
        </w:tc>
      </w:tr>
      <w:tr w:rsidR="00785234" w:rsidRPr="00182F1A" w14:paraId="78DE8491" w14:textId="77777777" w:rsidTr="00785234">
        <w:trPr>
          <w:trHeight w:val="502"/>
        </w:trPr>
        <w:tc>
          <w:tcPr>
            <w:tcW w:w="822" w:type="dxa"/>
            <w:vAlign w:val="center"/>
          </w:tcPr>
          <w:p w14:paraId="77DBFF34"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Controllo6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6750" w:type="dxa"/>
            <w:gridSpan w:val="14"/>
            <w:vAlign w:val="center"/>
          </w:tcPr>
          <w:p w14:paraId="4DDA72D0"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t>Procuratore (</w:t>
            </w:r>
            <w:r w:rsidRPr="00182F1A">
              <w:rPr>
                <w:rFonts w:ascii="Arial" w:hAnsi="Arial" w:cs="Arial"/>
                <w:b/>
                <w:i/>
                <w:sz w:val="20"/>
                <w:szCs w:val="20"/>
              </w:rPr>
              <w:t>in tal caso indicare gli estremi della relativa procura e inserire nel sistema copia della stessa</w:t>
            </w:r>
            <w:r w:rsidRPr="00182F1A">
              <w:rPr>
                <w:rFonts w:ascii="Arial" w:hAnsi="Arial" w:cs="Arial"/>
                <w:b/>
                <w:sz w:val="20"/>
                <w:szCs w:val="20"/>
              </w:rPr>
              <w:t>)</w:t>
            </w:r>
          </w:p>
        </w:tc>
        <w:tc>
          <w:tcPr>
            <w:tcW w:w="2322" w:type="dxa"/>
            <w:gridSpan w:val="2"/>
            <w:vAlign w:val="center"/>
          </w:tcPr>
          <w:p w14:paraId="50737864"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Testo407"/>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242C86F1" w14:textId="77777777" w:rsidTr="00785234">
        <w:trPr>
          <w:trHeight w:val="502"/>
        </w:trPr>
        <w:tc>
          <w:tcPr>
            <w:tcW w:w="2948" w:type="dxa"/>
            <w:gridSpan w:val="6"/>
            <w:vAlign w:val="center"/>
          </w:tcPr>
          <w:p w14:paraId="0B90B2A1"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Pr>
                <w:rFonts w:ascii="Arial" w:hAnsi="Arial" w:cs="Arial"/>
                <w:b/>
                <w:sz w:val="20"/>
                <w:szCs w:val="20"/>
              </w:rPr>
              <w:t>d</w:t>
            </w:r>
            <w:r w:rsidRPr="00182F1A">
              <w:rPr>
                <w:rFonts w:ascii="Arial" w:hAnsi="Arial" w:cs="Arial"/>
                <w:b/>
                <w:sz w:val="20"/>
                <w:szCs w:val="20"/>
              </w:rPr>
              <w:t>ell’</w:t>
            </w:r>
            <w:r>
              <w:rPr>
                <w:rFonts w:ascii="Arial" w:hAnsi="Arial" w:cs="Arial"/>
                <w:b/>
                <w:sz w:val="20"/>
                <w:szCs w:val="20"/>
              </w:rPr>
              <w:t>operatore economico</w:t>
            </w:r>
            <w:r w:rsidRPr="00182F1A">
              <w:rPr>
                <w:rFonts w:ascii="Arial" w:hAnsi="Arial" w:cs="Arial"/>
                <w:b/>
                <w:sz w:val="20"/>
                <w:szCs w:val="20"/>
              </w:rPr>
              <w:t>:</w:t>
            </w:r>
          </w:p>
        </w:tc>
        <w:tc>
          <w:tcPr>
            <w:tcW w:w="6946" w:type="dxa"/>
            <w:gridSpan w:val="11"/>
            <w:vAlign w:val="center"/>
          </w:tcPr>
          <w:p w14:paraId="49217905" w14:textId="77777777" w:rsidR="00785234" w:rsidRPr="00182F1A" w:rsidRDefault="00785234" w:rsidP="00785234">
            <w:pPr>
              <w:spacing w:before="120" w:after="120" w:line="280" w:lineRule="exact"/>
              <w:ind w:right="11"/>
              <w:jc w:val="both"/>
              <w:outlineLvl w:val="0"/>
              <w:rPr>
                <w:rFonts w:ascii="Arial" w:hAnsi="Arial" w:cs="Arial"/>
                <w:b/>
                <w:sz w:val="20"/>
                <w:szCs w:val="20"/>
              </w:rPr>
            </w:pPr>
            <w:r w:rsidRPr="00182F1A">
              <w:rPr>
                <w:rFonts w:ascii="Arial" w:hAnsi="Arial" w:cs="Arial"/>
                <w:b/>
                <w:sz w:val="20"/>
                <w:szCs w:val="20"/>
              </w:rPr>
              <w:fldChar w:fldCharType="begin">
                <w:ffData>
                  <w:name w:val="Testo289"/>
                  <w:enabled/>
                  <w:calcOnExit w:val="0"/>
                  <w:textInput>
                    <w:default w:val="Indicare Ragione sociale per esteso"/>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Indicare Ragione sociale per esteso</w:t>
            </w:r>
            <w:r w:rsidRPr="00182F1A">
              <w:rPr>
                <w:rFonts w:ascii="Arial" w:hAnsi="Arial" w:cs="Arial"/>
                <w:b/>
                <w:sz w:val="20"/>
                <w:szCs w:val="20"/>
              </w:rPr>
              <w:fldChar w:fldCharType="end"/>
            </w:r>
          </w:p>
        </w:tc>
      </w:tr>
      <w:tr w:rsidR="00785234" w:rsidRPr="00182F1A" w14:paraId="7B25FC0A" w14:textId="77777777" w:rsidTr="00785234">
        <w:tc>
          <w:tcPr>
            <w:tcW w:w="9894" w:type="dxa"/>
            <w:gridSpan w:val="17"/>
            <w:vAlign w:val="center"/>
          </w:tcPr>
          <w:p w14:paraId="5B418206" w14:textId="77777777" w:rsidR="00785234" w:rsidRPr="00182F1A" w:rsidRDefault="00785234" w:rsidP="00785234">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 sede legale in: </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0BE1E034" w14:textId="77777777" w:rsidTr="00785234">
        <w:tc>
          <w:tcPr>
            <w:tcW w:w="1106" w:type="dxa"/>
            <w:gridSpan w:val="2"/>
            <w:vAlign w:val="center"/>
          </w:tcPr>
          <w:p w14:paraId="7B42FFFE" w14:textId="77777777" w:rsidR="00785234" w:rsidRPr="00182F1A" w:rsidRDefault="00785234" w:rsidP="00785234">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Via</w:t>
            </w:r>
          </w:p>
        </w:tc>
        <w:tc>
          <w:tcPr>
            <w:tcW w:w="6025" w:type="dxa"/>
            <w:gridSpan w:val="11"/>
            <w:vAlign w:val="center"/>
          </w:tcPr>
          <w:p w14:paraId="5463B6EC" w14:textId="77777777" w:rsidR="00785234" w:rsidRPr="00182F1A" w:rsidRDefault="00785234" w:rsidP="00785234">
            <w:pPr>
              <w:tabs>
                <w:tab w:val="left" w:pos="1260"/>
                <w:tab w:val="left" w:pos="1440"/>
                <w:tab w:val="left" w:pos="3566"/>
                <w:tab w:val="left" w:pos="640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419" w:type="dxa"/>
            <w:gridSpan w:val="2"/>
            <w:vAlign w:val="center"/>
          </w:tcPr>
          <w:p w14:paraId="106D5B1F" w14:textId="77777777" w:rsidR="00785234" w:rsidRPr="00182F1A" w:rsidRDefault="00785234" w:rsidP="00785234">
            <w:pPr>
              <w:tabs>
                <w:tab w:val="left" w:pos="1260"/>
                <w:tab w:val="left" w:pos="144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n.</w:t>
            </w:r>
          </w:p>
        </w:tc>
        <w:tc>
          <w:tcPr>
            <w:tcW w:w="2344" w:type="dxa"/>
            <w:gridSpan w:val="2"/>
            <w:vAlign w:val="center"/>
          </w:tcPr>
          <w:p w14:paraId="4E4D7081"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r>
      <w:tr w:rsidR="00785234" w:rsidRPr="00182F1A" w14:paraId="190B5801" w14:textId="77777777" w:rsidTr="00785234">
        <w:tc>
          <w:tcPr>
            <w:tcW w:w="1106" w:type="dxa"/>
            <w:gridSpan w:val="2"/>
            <w:vAlign w:val="center"/>
          </w:tcPr>
          <w:p w14:paraId="7362EE79" w14:textId="77777777" w:rsidR="00785234" w:rsidRPr="00182F1A" w:rsidRDefault="00785234" w:rsidP="00785234">
            <w:pPr>
              <w:tabs>
                <w:tab w:val="left" w:pos="1260"/>
                <w:tab w:val="left" w:pos="1440"/>
                <w:tab w:val="left" w:pos="3566"/>
                <w:tab w:val="left" w:pos="640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t>C.A.P.</w:t>
            </w:r>
          </w:p>
        </w:tc>
        <w:tc>
          <w:tcPr>
            <w:tcW w:w="2127" w:type="dxa"/>
            <w:gridSpan w:val="5"/>
            <w:vAlign w:val="center"/>
          </w:tcPr>
          <w:p w14:paraId="35639204" w14:textId="77777777" w:rsidR="00785234" w:rsidRPr="00182F1A" w:rsidRDefault="00785234" w:rsidP="00785234">
            <w:pPr>
              <w:tabs>
                <w:tab w:val="left" w:pos="1260"/>
                <w:tab w:val="left" w:pos="1440"/>
              </w:tabs>
              <w:spacing w:before="120" w:after="120" w:line="280" w:lineRule="exact"/>
              <w:ind w:left="1259" w:right="11" w:hanging="1259"/>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728" w:type="dxa"/>
            <w:gridSpan w:val="2"/>
            <w:vAlign w:val="center"/>
          </w:tcPr>
          <w:p w14:paraId="47E5793F"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Città</w:t>
            </w:r>
          </w:p>
        </w:tc>
        <w:tc>
          <w:tcPr>
            <w:tcW w:w="3170" w:type="dxa"/>
            <w:gridSpan w:val="4"/>
            <w:vAlign w:val="center"/>
          </w:tcPr>
          <w:p w14:paraId="49693EE7"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p>
        </w:tc>
        <w:tc>
          <w:tcPr>
            <w:tcW w:w="961" w:type="dxa"/>
            <w:gridSpan w:val="3"/>
            <w:vAlign w:val="center"/>
          </w:tcPr>
          <w:p w14:paraId="659EF5AA"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Prov.</w:t>
            </w:r>
          </w:p>
        </w:tc>
        <w:tc>
          <w:tcPr>
            <w:tcW w:w="1802" w:type="dxa"/>
            <w:vAlign w:val="center"/>
          </w:tcPr>
          <w:p w14:paraId="1E435B1E" w14:textId="77777777" w:rsidR="00785234" w:rsidRPr="00182F1A" w:rsidRDefault="00785234" w:rsidP="00785234">
            <w:pPr>
              <w:tabs>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r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sz w:val="20"/>
                <w:szCs w:val="20"/>
              </w:rPr>
              <w:fldChar w:fldCharType="end"/>
            </w:r>
            <w:r w:rsidRPr="00182F1A">
              <w:rPr>
                <w:rFonts w:ascii="Arial" w:hAnsi="Arial" w:cs="Arial"/>
                <w:b/>
                <w:sz w:val="20"/>
                <w:szCs w:val="20"/>
              </w:rPr>
              <w:t>)</w:t>
            </w:r>
          </w:p>
        </w:tc>
      </w:tr>
      <w:tr w:rsidR="00785234" w:rsidRPr="00182F1A" w14:paraId="08ACE8A1" w14:textId="77777777" w:rsidTr="00785234">
        <w:trPr>
          <w:trHeight w:val="591"/>
        </w:trPr>
        <w:tc>
          <w:tcPr>
            <w:tcW w:w="1814" w:type="dxa"/>
            <w:gridSpan w:val="4"/>
            <w:vAlign w:val="center"/>
          </w:tcPr>
          <w:p w14:paraId="633BEA7D"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Telefono</w:t>
            </w:r>
          </w:p>
        </w:tc>
        <w:tc>
          <w:tcPr>
            <w:tcW w:w="3356" w:type="dxa"/>
            <w:gridSpan w:val="8"/>
            <w:vAlign w:val="center"/>
          </w:tcPr>
          <w:p w14:paraId="0C9FAC3C"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2"/>
                  <w:enabled/>
                  <w:calcOnExit w:val="0"/>
                  <w:textInput/>
                </w:ffData>
              </w:fldChar>
            </w:r>
            <w:bookmarkStart w:id="0" w:name="Testo12"/>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sz w:val="20"/>
              </w:rPr>
              <w:fldChar w:fldCharType="end"/>
            </w:r>
            <w:bookmarkEnd w:id="0"/>
          </w:p>
        </w:tc>
        <w:tc>
          <w:tcPr>
            <w:tcW w:w="2266" w:type="dxa"/>
            <w:gridSpan w:val="2"/>
            <w:vAlign w:val="center"/>
          </w:tcPr>
          <w:p w14:paraId="649F1FB5"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Fax</w:t>
            </w:r>
          </w:p>
        </w:tc>
        <w:tc>
          <w:tcPr>
            <w:tcW w:w="2458" w:type="dxa"/>
            <w:gridSpan w:val="3"/>
            <w:vAlign w:val="center"/>
          </w:tcPr>
          <w:p w14:paraId="47905F82"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64"/>
                  <w:enabled/>
                  <w:calcOnExit w:val="0"/>
                  <w:textInput/>
                </w:ffData>
              </w:fldChar>
            </w:r>
            <w:bookmarkStart w:id="1" w:name="Testo164"/>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sz w:val="20"/>
              </w:rPr>
              <w:fldChar w:fldCharType="end"/>
            </w:r>
            <w:bookmarkEnd w:id="1"/>
          </w:p>
        </w:tc>
      </w:tr>
      <w:tr w:rsidR="00785234" w:rsidRPr="00182F1A" w14:paraId="5D71EEB8" w14:textId="77777777" w:rsidTr="00785234">
        <w:trPr>
          <w:trHeight w:val="939"/>
        </w:trPr>
        <w:tc>
          <w:tcPr>
            <w:tcW w:w="1814" w:type="dxa"/>
            <w:gridSpan w:val="4"/>
            <w:vAlign w:val="center"/>
          </w:tcPr>
          <w:p w14:paraId="6C651944"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e-mail</w:t>
            </w:r>
          </w:p>
        </w:tc>
        <w:tc>
          <w:tcPr>
            <w:tcW w:w="2355" w:type="dxa"/>
            <w:gridSpan w:val="6"/>
            <w:vAlign w:val="center"/>
          </w:tcPr>
          <w:p w14:paraId="7D87290E"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2"/>
                  <w:enabled/>
                  <w:calcOnExit w:val="0"/>
                  <w:textInput/>
                </w:ffData>
              </w:fldChar>
            </w:r>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sz w:val="20"/>
              </w:rPr>
              <w:t> </w:t>
            </w:r>
            <w:r w:rsidRPr="00182F1A">
              <w:rPr>
                <w:rFonts w:ascii="Arial" w:hAnsi="Arial" w:cs="Arial"/>
                <w:b/>
                <w:sz w:val="20"/>
              </w:rPr>
              <w:t> </w:t>
            </w:r>
            <w:r w:rsidRPr="00182F1A">
              <w:rPr>
                <w:rFonts w:ascii="Arial" w:hAnsi="Arial" w:cs="Arial"/>
                <w:b/>
                <w:sz w:val="20"/>
              </w:rPr>
              <w:t> </w:t>
            </w:r>
            <w:r w:rsidRPr="00182F1A">
              <w:rPr>
                <w:rFonts w:ascii="Arial" w:hAnsi="Arial" w:cs="Arial"/>
                <w:b/>
                <w:sz w:val="20"/>
              </w:rPr>
              <w:t> </w:t>
            </w:r>
            <w:r w:rsidRPr="00182F1A">
              <w:rPr>
                <w:rFonts w:ascii="Arial" w:hAnsi="Arial" w:cs="Arial"/>
                <w:b/>
                <w:sz w:val="20"/>
              </w:rPr>
              <w:t> </w:t>
            </w:r>
            <w:r w:rsidRPr="00182F1A">
              <w:rPr>
                <w:rFonts w:ascii="Arial" w:hAnsi="Arial" w:cs="Arial"/>
                <w:b/>
                <w:sz w:val="20"/>
              </w:rPr>
              <w:fldChar w:fldCharType="end"/>
            </w:r>
          </w:p>
        </w:tc>
        <w:tc>
          <w:tcPr>
            <w:tcW w:w="3267" w:type="dxa"/>
            <w:gridSpan w:val="4"/>
            <w:vAlign w:val="center"/>
          </w:tcPr>
          <w:p w14:paraId="453EF8E5"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t>Indirizzo di Posta elettronica certificata</w:t>
            </w:r>
          </w:p>
        </w:tc>
        <w:tc>
          <w:tcPr>
            <w:tcW w:w="2458" w:type="dxa"/>
            <w:gridSpan w:val="3"/>
            <w:vAlign w:val="center"/>
          </w:tcPr>
          <w:p w14:paraId="1BDF37F2" w14:textId="77777777" w:rsidR="00785234" w:rsidRPr="00182F1A" w:rsidRDefault="00785234" w:rsidP="00785234">
            <w:pPr>
              <w:pStyle w:val="usoboll1"/>
              <w:spacing w:before="120" w:after="120" w:line="280" w:lineRule="exact"/>
              <w:ind w:right="11"/>
              <w:rPr>
                <w:rFonts w:ascii="Arial" w:hAnsi="Arial" w:cs="Arial"/>
                <w:b/>
                <w:sz w:val="20"/>
              </w:rPr>
            </w:pPr>
            <w:r w:rsidRPr="00182F1A">
              <w:rPr>
                <w:rFonts w:ascii="Arial" w:hAnsi="Arial" w:cs="Arial"/>
                <w:b/>
                <w:sz w:val="20"/>
              </w:rPr>
              <w:fldChar w:fldCharType="begin">
                <w:ffData>
                  <w:name w:val="Testo164"/>
                  <w:enabled/>
                  <w:calcOnExit w:val="0"/>
                  <w:textInput/>
                </w:ffData>
              </w:fldChar>
            </w:r>
            <w:r w:rsidRPr="00182F1A">
              <w:rPr>
                <w:rFonts w:ascii="Arial" w:hAnsi="Arial" w:cs="Arial"/>
                <w:b/>
                <w:sz w:val="20"/>
              </w:rPr>
              <w:instrText xml:space="preserve"> FORMTEXT </w:instrText>
            </w:r>
            <w:r w:rsidRPr="00182F1A">
              <w:rPr>
                <w:rFonts w:ascii="Arial" w:hAnsi="Arial" w:cs="Arial"/>
                <w:b/>
                <w:sz w:val="20"/>
              </w:rPr>
            </w:r>
            <w:r w:rsidRPr="00182F1A">
              <w:rPr>
                <w:rFonts w:ascii="Arial" w:hAnsi="Arial" w:cs="Arial"/>
                <w:b/>
                <w:sz w:val="20"/>
              </w:rPr>
              <w:fldChar w:fldCharType="separate"/>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noProof/>
                <w:sz w:val="20"/>
              </w:rPr>
              <w:t> </w:t>
            </w:r>
            <w:r w:rsidRPr="00182F1A">
              <w:rPr>
                <w:rFonts w:ascii="Arial" w:hAnsi="Arial" w:cs="Arial"/>
                <w:b/>
                <w:sz w:val="20"/>
              </w:rPr>
              <w:fldChar w:fldCharType="end"/>
            </w:r>
          </w:p>
        </w:tc>
      </w:tr>
    </w:tbl>
    <w:p w14:paraId="76DFDE55" w14:textId="77777777" w:rsidR="00057F84" w:rsidRPr="00785234" w:rsidRDefault="00057F84" w:rsidP="000A1662">
      <w:pPr>
        <w:spacing w:after="0" w:line="240" w:lineRule="auto"/>
        <w:ind w:right="11"/>
        <w:jc w:val="both"/>
        <w:rPr>
          <w:rFonts w:ascii="Arial" w:eastAsia="Times New Roman" w:hAnsi="Arial"/>
          <w:b/>
          <w:lang w:eastAsia="it-IT"/>
        </w:rPr>
      </w:pPr>
    </w:p>
    <w:p w14:paraId="05616CC0" w14:textId="77777777" w:rsidR="0064228D" w:rsidRPr="00182F1A" w:rsidRDefault="0064228D" w:rsidP="00181882">
      <w:pPr>
        <w:spacing w:before="120" w:after="0" w:line="280" w:lineRule="exact"/>
        <w:ind w:right="11"/>
        <w:jc w:val="center"/>
        <w:outlineLvl w:val="0"/>
        <w:rPr>
          <w:rFonts w:ascii="Arial" w:hAnsi="Arial" w:cs="Arial"/>
          <w:b/>
          <w:sz w:val="20"/>
          <w:szCs w:val="20"/>
        </w:rPr>
      </w:pPr>
      <w:r w:rsidRPr="00182F1A">
        <w:rPr>
          <w:rFonts w:ascii="Arial" w:hAnsi="Arial" w:cs="Arial"/>
          <w:b/>
          <w:sz w:val="20"/>
          <w:szCs w:val="20"/>
        </w:rPr>
        <w:t>CHIEDE</w:t>
      </w:r>
    </w:p>
    <w:p w14:paraId="0595BD9F" w14:textId="77777777" w:rsidR="00524CB3" w:rsidRDefault="0064228D" w:rsidP="00181882">
      <w:pPr>
        <w:pStyle w:val="sche3"/>
        <w:spacing w:before="120" w:after="120" w:line="280" w:lineRule="exact"/>
        <w:ind w:right="11"/>
        <w:rPr>
          <w:rFonts w:ascii="Arial" w:hAnsi="Arial" w:cs="Arial"/>
          <w:lang w:val="it-IT"/>
        </w:rPr>
      </w:pPr>
      <w:r w:rsidRPr="00182F1A">
        <w:rPr>
          <w:rFonts w:ascii="Arial" w:hAnsi="Arial" w:cs="Arial"/>
          <w:bCs/>
          <w:color w:val="000000"/>
          <w:lang w:val="it-IT"/>
        </w:rPr>
        <w:t xml:space="preserve">di partecipare alla </w:t>
      </w:r>
      <w:r w:rsidR="00EE12FF" w:rsidRPr="00182F1A">
        <w:rPr>
          <w:rFonts w:ascii="Arial" w:hAnsi="Arial" w:cs="Arial"/>
          <w:bCs/>
          <w:color w:val="000000"/>
          <w:lang w:val="it-IT"/>
        </w:rPr>
        <w:t>procedura</w:t>
      </w:r>
      <w:r w:rsidRPr="00182F1A">
        <w:rPr>
          <w:rFonts w:ascii="Arial" w:hAnsi="Arial" w:cs="Arial"/>
          <w:bCs/>
          <w:color w:val="000000"/>
          <w:lang w:val="it-IT"/>
        </w:rPr>
        <w:t xml:space="preserve"> in oggetto </w:t>
      </w:r>
      <w:r w:rsidR="00CC7512" w:rsidRPr="00182F1A">
        <w:rPr>
          <w:rFonts w:ascii="Arial" w:hAnsi="Arial" w:cs="Arial"/>
          <w:lang w:val="it-IT"/>
        </w:rPr>
        <w:t>c</w:t>
      </w:r>
      <w:r w:rsidR="00575721" w:rsidRPr="00182F1A">
        <w:rPr>
          <w:rFonts w:ascii="Arial" w:hAnsi="Arial" w:cs="Arial"/>
          <w:lang w:val="it-IT"/>
        </w:rPr>
        <w:t>ome</w:t>
      </w:r>
      <w:r w:rsidR="00CC7512" w:rsidRPr="00182F1A">
        <w:rPr>
          <w:rFonts w:ascii="Arial" w:hAnsi="Arial" w:cs="Arial"/>
          <w:lang w:val="it-IT"/>
        </w:rPr>
        <w:t xml:space="preserve"> </w:t>
      </w:r>
      <w:r w:rsidRPr="00182F1A">
        <w:rPr>
          <w:rFonts w:ascii="Arial" w:hAnsi="Arial" w:cs="Arial"/>
          <w:lang w:val="it-IT"/>
        </w:rPr>
        <w:t>(</w:t>
      </w:r>
      <w:r w:rsidRPr="00182F1A">
        <w:rPr>
          <w:rFonts w:ascii="Arial" w:hAnsi="Arial" w:cs="Arial"/>
          <w:i/>
          <w:lang w:val="it-IT"/>
        </w:rPr>
        <w:t>selezionare la casella corrispondente</w:t>
      </w:r>
      <w:r w:rsidR="009E4D8F" w:rsidRPr="00182F1A">
        <w:rPr>
          <w:rFonts w:ascii="Arial" w:hAnsi="Arial" w:cs="Arial"/>
          <w:i/>
          <w:lang w:val="it-IT"/>
        </w:rPr>
        <w:t xml:space="preserve"> e fornire le eventuali informazioni richieste</w:t>
      </w:r>
      <w:r w:rsidRPr="00182F1A">
        <w:rPr>
          <w:rFonts w:ascii="Arial" w:hAnsi="Arial" w:cs="Arial"/>
          <w:lang w:val="it-IT"/>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
        <w:gridCol w:w="494"/>
        <w:gridCol w:w="2112"/>
        <w:gridCol w:w="296"/>
        <w:gridCol w:w="567"/>
        <w:gridCol w:w="1416"/>
        <w:gridCol w:w="1179"/>
        <w:gridCol w:w="238"/>
        <w:gridCol w:w="197"/>
        <w:gridCol w:w="1644"/>
        <w:gridCol w:w="1275"/>
      </w:tblGrid>
      <w:tr w:rsidR="00785234" w:rsidRPr="00182F1A" w14:paraId="0E34994D" w14:textId="77777777" w:rsidTr="00522679">
        <w:trPr>
          <w:trHeight w:val="265"/>
        </w:trPr>
        <w:tc>
          <w:tcPr>
            <w:tcW w:w="505" w:type="dxa"/>
            <w:vMerge w:val="restart"/>
            <w:vAlign w:val="center"/>
          </w:tcPr>
          <w:p w14:paraId="5C983542"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sidRPr="00182F1A">
              <w:rPr>
                <w:rFonts w:ascii="Arial" w:hAnsi="Arial" w:cs="Arial"/>
                <w:b/>
                <w:sz w:val="20"/>
                <w:szCs w:val="20"/>
              </w:rPr>
              <w:t>A</w:t>
            </w:r>
          </w:p>
        </w:tc>
        <w:tc>
          <w:tcPr>
            <w:tcW w:w="494" w:type="dxa"/>
            <w:vMerge w:val="restart"/>
            <w:vAlign w:val="center"/>
          </w:tcPr>
          <w:p w14:paraId="563FFD2B"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3"/>
                  <w:enabled/>
                  <w:calcOnExit w:val="0"/>
                  <w:checkBox>
                    <w:sizeAuto/>
                    <w:default w:val="0"/>
                  </w:checkBox>
                </w:ffData>
              </w:fldChar>
            </w:r>
            <w:bookmarkStart w:id="2" w:name="Controllo73"/>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bookmarkEnd w:id="2"/>
          </w:p>
        </w:tc>
        <w:tc>
          <w:tcPr>
            <w:tcW w:w="4391" w:type="dxa"/>
            <w:gridSpan w:val="4"/>
            <w:vMerge w:val="restart"/>
            <w:vAlign w:val="center"/>
          </w:tcPr>
          <w:p w14:paraId="6FE02C71"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Operatore economico</w:t>
            </w:r>
            <w:r w:rsidRPr="00182F1A">
              <w:rPr>
                <w:rFonts w:ascii="Arial" w:hAnsi="Arial" w:cs="Arial"/>
                <w:b/>
                <w:sz w:val="20"/>
                <w:szCs w:val="20"/>
              </w:rPr>
              <w:t xml:space="preserve"> singol</w:t>
            </w:r>
            <w:r>
              <w:rPr>
                <w:rFonts w:ascii="Arial" w:hAnsi="Arial" w:cs="Arial"/>
                <w:b/>
                <w:sz w:val="20"/>
                <w:szCs w:val="20"/>
              </w:rPr>
              <w:t>o</w:t>
            </w:r>
            <w:r w:rsidRPr="00182F1A">
              <w:rPr>
                <w:rFonts w:ascii="Arial" w:hAnsi="Arial" w:cs="Arial"/>
                <w:b/>
                <w:sz w:val="20"/>
                <w:szCs w:val="20"/>
              </w:rPr>
              <w:t xml:space="preserve">, e in </w:t>
            </w:r>
            <w:r w:rsidRPr="00182F1A">
              <w:rPr>
                <w:rFonts w:ascii="Arial" w:hAnsi="Arial" w:cs="Arial"/>
                <w:b/>
                <w:sz w:val="20"/>
                <w:szCs w:val="20"/>
              </w:rPr>
              <w:lastRenderedPageBreak/>
              <w:t>particolare come:</w:t>
            </w:r>
          </w:p>
        </w:tc>
        <w:tc>
          <w:tcPr>
            <w:tcW w:w="4533" w:type="dxa"/>
            <w:gridSpan w:val="5"/>
            <w:vAlign w:val="center"/>
          </w:tcPr>
          <w:p w14:paraId="0615D261" w14:textId="77777777" w:rsidR="00785234" w:rsidRPr="00182F1A" w:rsidRDefault="00785234" w:rsidP="00785234">
            <w:pPr>
              <w:tabs>
                <w:tab w:val="left" w:pos="317"/>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lastRenderedPageBreak/>
              <w:fldChar w:fldCharType="begin">
                <w:ffData>
                  <w:name w:val=""/>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Impresa individuale</w:t>
            </w:r>
          </w:p>
        </w:tc>
      </w:tr>
      <w:tr w:rsidR="00785234" w:rsidRPr="00182F1A" w14:paraId="415DE14C" w14:textId="77777777" w:rsidTr="00522679">
        <w:trPr>
          <w:trHeight w:val="512"/>
        </w:trPr>
        <w:tc>
          <w:tcPr>
            <w:tcW w:w="505" w:type="dxa"/>
            <w:vMerge/>
            <w:vAlign w:val="center"/>
          </w:tcPr>
          <w:p w14:paraId="12E9CC15"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u w:val="single"/>
              </w:rPr>
            </w:pPr>
          </w:p>
        </w:tc>
        <w:tc>
          <w:tcPr>
            <w:tcW w:w="494" w:type="dxa"/>
            <w:vMerge/>
            <w:vAlign w:val="center"/>
          </w:tcPr>
          <w:p w14:paraId="2E470271"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391" w:type="dxa"/>
            <w:gridSpan w:val="4"/>
            <w:vMerge/>
            <w:vAlign w:val="center"/>
          </w:tcPr>
          <w:p w14:paraId="75358775"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533" w:type="dxa"/>
            <w:gridSpan w:val="5"/>
            <w:vAlign w:val="center"/>
          </w:tcPr>
          <w:p w14:paraId="219A8E9D" w14:textId="77777777" w:rsidR="00785234" w:rsidRPr="00182F1A" w:rsidRDefault="00785234" w:rsidP="00785234">
            <w:pPr>
              <w:tabs>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68"/>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Società commerciale</w:t>
            </w:r>
          </w:p>
        </w:tc>
      </w:tr>
      <w:tr w:rsidR="00785234" w:rsidRPr="00182F1A" w14:paraId="1BDABD54" w14:textId="77777777" w:rsidTr="00522679">
        <w:trPr>
          <w:trHeight w:val="531"/>
        </w:trPr>
        <w:tc>
          <w:tcPr>
            <w:tcW w:w="505" w:type="dxa"/>
            <w:vMerge/>
            <w:vAlign w:val="center"/>
          </w:tcPr>
          <w:p w14:paraId="4998E64B"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u w:val="single"/>
              </w:rPr>
            </w:pPr>
          </w:p>
        </w:tc>
        <w:tc>
          <w:tcPr>
            <w:tcW w:w="494" w:type="dxa"/>
            <w:vMerge/>
            <w:vAlign w:val="center"/>
          </w:tcPr>
          <w:p w14:paraId="09C7A23E"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391" w:type="dxa"/>
            <w:gridSpan w:val="4"/>
            <w:vMerge/>
            <w:vAlign w:val="center"/>
          </w:tcPr>
          <w:p w14:paraId="4AA7D394"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533" w:type="dxa"/>
            <w:gridSpan w:val="5"/>
            <w:vAlign w:val="center"/>
          </w:tcPr>
          <w:p w14:paraId="236CB14E" w14:textId="77777777" w:rsidR="00785234" w:rsidRPr="00182F1A" w:rsidRDefault="00785234" w:rsidP="00785234">
            <w:pPr>
              <w:tabs>
                <w:tab w:val="left" w:pos="459"/>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69"/>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r w:rsidRPr="00182F1A">
              <w:rPr>
                <w:rFonts w:ascii="Arial" w:hAnsi="Arial" w:cs="Arial"/>
                <w:b/>
                <w:sz w:val="20"/>
                <w:szCs w:val="20"/>
              </w:rPr>
              <w:t xml:space="preserve"> </w:t>
            </w:r>
            <w:r w:rsidRPr="00182F1A">
              <w:rPr>
                <w:rFonts w:ascii="Arial" w:hAnsi="Arial" w:cs="Arial"/>
                <w:sz w:val="20"/>
                <w:szCs w:val="20"/>
              </w:rPr>
              <w:t>Società cooperativa</w:t>
            </w:r>
          </w:p>
        </w:tc>
      </w:tr>
      <w:tr w:rsidR="00785234" w:rsidRPr="00182F1A" w14:paraId="143203EE" w14:textId="77777777" w:rsidTr="00785234">
        <w:trPr>
          <w:trHeight w:val="414"/>
        </w:trPr>
        <w:tc>
          <w:tcPr>
            <w:tcW w:w="9923" w:type="dxa"/>
            <w:gridSpan w:val="11"/>
            <w:vAlign w:val="center"/>
          </w:tcPr>
          <w:p w14:paraId="319DF7A3"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785234" w:rsidRPr="00182F1A" w14:paraId="7A70A659" w14:textId="77777777" w:rsidTr="00522679">
        <w:trPr>
          <w:trHeight w:val="531"/>
        </w:trPr>
        <w:tc>
          <w:tcPr>
            <w:tcW w:w="505" w:type="dxa"/>
            <w:vAlign w:val="center"/>
          </w:tcPr>
          <w:p w14:paraId="5DCD8186"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B</w:t>
            </w:r>
          </w:p>
        </w:tc>
        <w:tc>
          <w:tcPr>
            <w:tcW w:w="494" w:type="dxa"/>
            <w:vAlign w:val="center"/>
          </w:tcPr>
          <w:p w14:paraId="2FEED722"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bookmarkStart w:id="3" w:name="Controllo74"/>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bookmarkEnd w:id="3"/>
          </w:p>
        </w:tc>
        <w:tc>
          <w:tcPr>
            <w:tcW w:w="8924" w:type="dxa"/>
            <w:gridSpan w:val="9"/>
            <w:vAlign w:val="center"/>
          </w:tcPr>
          <w:p w14:paraId="78C00AF1"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Pr>
                <w:rFonts w:ascii="Arial" w:hAnsi="Arial" w:cs="Arial"/>
                <w:b/>
                <w:sz w:val="20"/>
                <w:szCs w:val="20"/>
              </w:rPr>
              <w:t>65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b) del D.Lgs. </w:t>
            </w:r>
            <w:r>
              <w:rPr>
                <w:rFonts w:ascii="Arial" w:hAnsi="Arial" w:cs="Arial"/>
                <w:b/>
                <w:sz w:val="20"/>
                <w:szCs w:val="20"/>
              </w:rPr>
              <w:t>36/2023</w:t>
            </w:r>
          </w:p>
        </w:tc>
      </w:tr>
      <w:tr w:rsidR="00785234" w:rsidRPr="00182F1A" w14:paraId="04AD5F8E" w14:textId="77777777" w:rsidTr="00785234">
        <w:trPr>
          <w:trHeight w:val="414"/>
        </w:trPr>
        <w:tc>
          <w:tcPr>
            <w:tcW w:w="9923" w:type="dxa"/>
            <w:gridSpan w:val="11"/>
            <w:vAlign w:val="center"/>
          </w:tcPr>
          <w:p w14:paraId="4EAAACA0" w14:textId="77777777" w:rsidR="00785234" w:rsidRPr="00522679" w:rsidRDefault="00785234" w:rsidP="00522679">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522679" w:rsidRPr="00182F1A" w14:paraId="320DF51A" w14:textId="77777777" w:rsidTr="00522679">
        <w:trPr>
          <w:trHeight w:val="531"/>
        </w:trPr>
        <w:tc>
          <w:tcPr>
            <w:tcW w:w="505" w:type="dxa"/>
            <w:vAlign w:val="center"/>
          </w:tcPr>
          <w:p w14:paraId="0A376D82" w14:textId="77777777" w:rsidR="00522679" w:rsidRPr="00182F1A" w:rsidRDefault="00522679"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C</w:t>
            </w:r>
          </w:p>
        </w:tc>
        <w:tc>
          <w:tcPr>
            <w:tcW w:w="494" w:type="dxa"/>
            <w:vAlign w:val="center"/>
          </w:tcPr>
          <w:p w14:paraId="0B70BA12" w14:textId="77777777" w:rsidR="00522679" w:rsidRPr="00182F1A" w:rsidRDefault="00522679" w:rsidP="00DF717F">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24" w:type="dxa"/>
            <w:gridSpan w:val="9"/>
            <w:vAlign w:val="center"/>
          </w:tcPr>
          <w:p w14:paraId="7E9EED99" w14:textId="77777777" w:rsidR="00522679" w:rsidRPr="00182F1A" w:rsidRDefault="00522679" w:rsidP="00522679">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Pr>
                <w:rFonts w:ascii="Arial" w:hAnsi="Arial" w:cs="Arial"/>
                <w:b/>
                <w:sz w:val="20"/>
                <w:szCs w:val="20"/>
              </w:rPr>
              <w:t>65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w:t>
            </w:r>
            <w:r>
              <w:rPr>
                <w:rFonts w:ascii="Arial" w:hAnsi="Arial" w:cs="Arial"/>
                <w:b/>
                <w:sz w:val="20"/>
                <w:szCs w:val="20"/>
              </w:rPr>
              <w:t>c</w:t>
            </w:r>
            <w:r w:rsidRPr="00182F1A">
              <w:rPr>
                <w:rFonts w:ascii="Arial" w:hAnsi="Arial" w:cs="Arial"/>
                <w:b/>
                <w:sz w:val="20"/>
                <w:szCs w:val="20"/>
              </w:rPr>
              <w:t xml:space="preserve">) del D.Lgs. </w:t>
            </w:r>
            <w:r>
              <w:rPr>
                <w:rFonts w:ascii="Arial" w:hAnsi="Arial" w:cs="Arial"/>
                <w:b/>
                <w:sz w:val="20"/>
                <w:szCs w:val="20"/>
              </w:rPr>
              <w:t>36/2023</w:t>
            </w:r>
          </w:p>
        </w:tc>
      </w:tr>
      <w:tr w:rsidR="00522679" w:rsidRPr="00182F1A" w14:paraId="51EA875D" w14:textId="77777777" w:rsidTr="00DF717F">
        <w:trPr>
          <w:trHeight w:val="531"/>
        </w:trPr>
        <w:tc>
          <w:tcPr>
            <w:tcW w:w="9923" w:type="dxa"/>
            <w:gridSpan w:val="11"/>
            <w:vAlign w:val="center"/>
          </w:tcPr>
          <w:p w14:paraId="5C80BD49" w14:textId="77777777" w:rsidR="00522679" w:rsidRPr="00182F1A" w:rsidRDefault="00522679" w:rsidP="00785234">
            <w:pPr>
              <w:tabs>
                <w:tab w:val="left" w:pos="360"/>
                <w:tab w:val="left" w:pos="1260"/>
                <w:tab w:val="left" w:pos="1440"/>
              </w:tabs>
              <w:spacing w:before="120" w:after="120" w:line="280" w:lineRule="exact"/>
              <w:ind w:right="11"/>
              <w:jc w:val="both"/>
              <w:rPr>
                <w:rFonts w:ascii="Arial" w:hAnsi="Arial" w:cs="Arial"/>
                <w:b/>
                <w:sz w:val="20"/>
                <w:szCs w:val="20"/>
              </w:rPr>
            </w:pPr>
            <w:r w:rsidRPr="00522679">
              <w:rPr>
                <w:rFonts w:ascii="Arial" w:hAnsi="Arial" w:cs="Arial"/>
                <w:b/>
                <w:sz w:val="20"/>
                <w:szCs w:val="20"/>
              </w:rPr>
              <w:t>----------------------------</w:t>
            </w:r>
          </w:p>
        </w:tc>
      </w:tr>
      <w:tr w:rsidR="00785234" w:rsidRPr="00182F1A" w14:paraId="78672053" w14:textId="77777777" w:rsidTr="00522679">
        <w:trPr>
          <w:trHeight w:val="531"/>
        </w:trPr>
        <w:tc>
          <w:tcPr>
            <w:tcW w:w="505" w:type="dxa"/>
            <w:vAlign w:val="center"/>
          </w:tcPr>
          <w:p w14:paraId="2D57DF91" w14:textId="77777777" w:rsidR="00785234" w:rsidRPr="00182F1A" w:rsidRDefault="00522679"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D</w:t>
            </w:r>
          </w:p>
        </w:tc>
        <w:tc>
          <w:tcPr>
            <w:tcW w:w="494" w:type="dxa"/>
            <w:vAlign w:val="center"/>
          </w:tcPr>
          <w:p w14:paraId="1F287CEB"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24" w:type="dxa"/>
            <w:gridSpan w:val="9"/>
            <w:vAlign w:val="center"/>
          </w:tcPr>
          <w:p w14:paraId="6F4D0288"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 xml:space="preserve">Consorzio di cui all’art. </w:t>
            </w:r>
            <w:r>
              <w:rPr>
                <w:rFonts w:ascii="Arial" w:hAnsi="Arial" w:cs="Arial"/>
                <w:b/>
                <w:sz w:val="20"/>
                <w:szCs w:val="20"/>
              </w:rPr>
              <w:t>65</w:t>
            </w:r>
            <w:r w:rsidRPr="00182F1A">
              <w:rPr>
                <w:rFonts w:ascii="Arial" w:hAnsi="Arial" w:cs="Arial"/>
                <w:b/>
                <w:sz w:val="20"/>
                <w:szCs w:val="20"/>
              </w:rPr>
              <w:t xml:space="preserve">, comma </w:t>
            </w:r>
            <w:r>
              <w:rPr>
                <w:rFonts w:ascii="Arial" w:hAnsi="Arial" w:cs="Arial"/>
                <w:b/>
                <w:sz w:val="20"/>
                <w:szCs w:val="20"/>
              </w:rPr>
              <w:t>2</w:t>
            </w:r>
            <w:r w:rsidRPr="00182F1A">
              <w:rPr>
                <w:rFonts w:ascii="Arial" w:hAnsi="Arial" w:cs="Arial"/>
                <w:b/>
                <w:sz w:val="20"/>
                <w:szCs w:val="20"/>
              </w:rPr>
              <w:t xml:space="preserve">, lettera </w:t>
            </w:r>
            <w:r>
              <w:rPr>
                <w:rFonts w:ascii="Arial" w:hAnsi="Arial" w:cs="Arial"/>
                <w:b/>
                <w:sz w:val="20"/>
                <w:szCs w:val="20"/>
              </w:rPr>
              <w:t>d</w:t>
            </w:r>
            <w:r w:rsidRPr="00182F1A">
              <w:rPr>
                <w:rFonts w:ascii="Arial" w:hAnsi="Arial" w:cs="Arial"/>
                <w:b/>
                <w:sz w:val="20"/>
                <w:szCs w:val="20"/>
              </w:rPr>
              <w:t xml:space="preserve">) del D.Lgs. </w:t>
            </w:r>
            <w:r>
              <w:rPr>
                <w:rFonts w:ascii="Arial" w:hAnsi="Arial" w:cs="Arial"/>
                <w:b/>
                <w:sz w:val="20"/>
                <w:szCs w:val="20"/>
              </w:rPr>
              <w:t>36</w:t>
            </w:r>
            <w:r w:rsidRPr="00182F1A">
              <w:rPr>
                <w:rFonts w:ascii="Arial" w:hAnsi="Arial" w:cs="Arial"/>
                <w:b/>
                <w:sz w:val="20"/>
                <w:szCs w:val="20"/>
              </w:rPr>
              <w:t>/20</w:t>
            </w:r>
            <w:r>
              <w:rPr>
                <w:rFonts w:ascii="Arial" w:hAnsi="Arial" w:cs="Arial"/>
                <w:b/>
                <w:sz w:val="20"/>
                <w:szCs w:val="20"/>
              </w:rPr>
              <w:t>23</w:t>
            </w:r>
          </w:p>
        </w:tc>
      </w:tr>
      <w:tr w:rsidR="00785234" w:rsidRPr="00182F1A" w14:paraId="46E93549" w14:textId="77777777" w:rsidTr="00785234">
        <w:trPr>
          <w:trHeight w:val="414"/>
        </w:trPr>
        <w:tc>
          <w:tcPr>
            <w:tcW w:w="9923" w:type="dxa"/>
            <w:gridSpan w:val="11"/>
            <w:vAlign w:val="center"/>
          </w:tcPr>
          <w:p w14:paraId="27501959"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522679" w:rsidRPr="00182F1A" w14:paraId="3DEB0144" w14:textId="77777777" w:rsidTr="00DF717F">
        <w:trPr>
          <w:trHeight w:val="531"/>
        </w:trPr>
        <w:tc>
          <w:tcPr>
            <w:tcW w:w="505" w:type="dxa"/>
            <w:vAlign w:val="center"/>
          </w:tcPr>
          <w:p w14:paraId="7BAE1612" w14:textId="77777777" w:rsidR="00522679" w:rsidRPr="00182F1A"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E</w:t>
            </w:r>
          </w:p>
        </w:tc>
        <w:tc>
          <w:tcPr>
            <w:tcW w:w="494" w:type="dxa"/>
            <w:vAlign w:val="center"/>
          </w:tcPr>
          <w:p w14:paraId="6091A799" w14:textId="77777777" w:rsidR="00522679" w:rsidRPr="00182F1A" w:rsidRDefault="00522679" w:rsidP="00DF717F">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24" w:type="dxa"/>
            <w:gridSpan w:val="9"/>
            <w:vAlign w:val="center"/>
          </w:tcPr>
          <w:p w14:paraId="4ED78A8C" w14:textId="77777777" w:rsidR="00522679" w:rsidRPr="00182F1A" w:rsidRDefault="00AA5810" w:rsidP="00AA5810">
            <w:pPr>
              <w:tabs>
                <w:tab w:val="left" w:pos="360"/>
                <w:tab w:val="left" w:pos="1260"/>
                <w:tab w:val="left" w:pos="1440"/>
              </w:tabs>
              <w:spacing w:before="120" w:after="120" w:line="280" w:lineRule="exact"/>
              <w:ind w:right="11"/>
              <w:jc w:val="both"/>
              <w:rPr>
                <w:rFonts w:ascii="Arial" w:hAnsi="Arial" w:cs="Arial"/>
                <w:b/>
                <w:sz w:val="20"/>
                <w:szCs w:val="20"/>
              </w:rPr>
            </w:pPr>
            <w:r w:rsidRPr="00AA5810">
              <w:rPr>
                <w:rFonts w:ascii="Arial" w:hAnsi="Arial" w:cs="Arial"/>
                <w:b/>
                <w:sz w:val="20"/>
                <w:szCs w:val="20"/>
              </w:rPr>
              <w:t xml:space="preserve">Consorzio ordinario costituito di cui all’art. 65, comma 2, lettera </w:t>
            </w:r>
            <w:r>
              <w:rPr>
                <w:rFonts w:ascii="Arial" w:hAnsi="Arial" w:cs="Arial"/>
                <w:b/>
                <w:sz w:val="20"/>
                <w:szCs w:val="20"/>
              </w:rPr>
              <w:t>f</w:t>
            </w:r>
            <w:r w:rsidRPr="00AA5810">
              <w:rPr>
                <w:rFonts w:ascii="Arial" w:hAnsi="Arial" w:cs="Arial"/>
                <w:b/>
                <w:sz w:val="20"/>
                <w:szCs w:val="20"/>
              </w:rPr>
              <w:t>), del D. Lgs. 36/2023</w:t>
            </w:r>
          </w:p>
        </w:tc>
      </w:tr>
      <w:tr w:rsidR="00522679" w:rsidRPr="00182F1A" w14:paraId="36C7B900" w14:textId="77777777" w:rsidTr="00785234">
        <w:trPr>
          <w:trHeight w:val="414"/>
        </w:trPr>
        <w:tc>
          <w:tcPr>
            <w:tcW w:w="9923" w:type="dxa"/>
            <w:gridSpan w:val="11"/>
            <w:vAlign w:val="center"/>
          </w:tcPr>
          <w:p w14:paraId="7B9C5076" w14:textId="77777777" w:rsidR="00522679" w:rsidRPr="00182F1A"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522679">
              <w:rPr>
                <w:rFonts w:ascii="Arial" w:hAnsi="Arial" w:cs="Arial"/>
                <w:b/>
                <w:sz w:val="20"/>
                <w:szCs w:val="20"/>
              </w:rPr>
              <w:t>----------------------------</w:t>
            </w:r>
          </w:p>
        </w:tc>
      </w:tr>
      <w:tr w:rsidR="00AA5810" w:rsidRPr="003142E7" w14:paraId="66DDC2F7" w14:textId="77777777" w:rsidTr="00522679">
        <w:trPr>
          <w:trHeight w:val="531"/>
        </w:trPr>
        <w:tc>
          <w:tcPr>
            <w:tcW w:w="505" w:type="dxa"/>
            <w:vMerge w:val="restart"/>
            <w:vAlign w:val="center"/>
          </w:tcPr>
          <w:p w14:paraId="271111D7"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F</w:t>
            </w:r>
          </w:p>
        </w:tc>
        <w:tc>
          <w:tcPr>
            <w:tcW w:w="494" w:type="dxa"/>
            <w:vMerge w:val="restart"/>
            <w:vAlign w:val="center"/>
          </w:tcPr>
          <w:p w14:paraId="54E61A9A"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74"/>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2408" w:type="dxa"/>
            <w:gridSpan w:val="2"/>
            <w:vMerge w:val="restart"/>
            <w:vAlign w:val="center"/>
          </w:tcPr>
          <w:p w14:paraId="1A977A50"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t>Consorziat</w:t>
            </w:r>
            <w:r>
              <w:rPr>
                <w:rFonts w:ascii="Arial" w:hAnsi="Arial" w:cs="Arial"/>
                <w:b/>
                <w:sz w:val="20"/>
                <w:szCs w:val="20"/>
              </w:rPr>
              <w:t>o</w:t>
            </w:r>
            <w:r w:rsidRPr="003142E7">
              <w:rPr>
                <w:rFonts w:ascii="Arial" w:hAnsi="Arial" w:cs="Arial"/>
                <w:b/>
                <w:sz w:val="20"/>
                <w:szCs w:val="20"/>
              </w:rPr>
              <w:t xml:space="preserve"> per conto del quale il seguente Consorzio </w:t>
            </w:r>
            <w:r w:rsidRPr="00AA5810">
              <w:rPr>
                <w:rFonts w:ascii="Arial" w:hAnsi="Arial" w:cs="Arial"/>
                <w:i/>
                <w:sz w:val="20"/>
                <w:szCs w:val="20"/>
              </w:rPr>
              <w:t>(</w:t>
            </w:r>
            <w:r w:rsidRPr="00AA5810">
              <w:rPr>
                <w:rFonts w:ascii="Arial" w:hAnsi="Arial" w:cs="Arial"/>
                <w:b/>
                <w:i/>
                <w:sz w:val="20"/>
                <w:szCs w:val="20"/>
              </w:rPr>
              <w:t>selezionare tipologia e indicare la Ragione sociale del Consorzio</w:t>
            </w:r>
            <w:r w:rsidRPr="003142E7">
              <w:rPr>
                <w:rFonts w:ascii="Arial" w:hAnsi="Arial" w:cs="Arial"/>
                <w:i/>
                <w:sz w:val="20"/>
                <w:szCs w:val="20"/>
              </w:rPr>
              <w:t>)</w:t>
            </w:r>
          </w:p>
        </w:tc>
        <w:tc>
          <w:tcPr>
            <w:tcW w:w="567" w:type="dxa"/>
            <w:vMerge w:val="restart"/>
            <w:vAlign w:val="center"/>
          </w:tcPr>
          <w:p w14:paraId="403C05E9"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4"/>
                  <w:enabled/>
                  <w:calcOnExit w:val="0"/>
                  <w:checkBox>
                    <w:sizeAuto/>
                    <w:default w:val="0"/>
                  </w:checkBox>
                </w:ffData>
              </w:fldChar>
            </w:r>
            <w:bookmarkStart w:id="4" w:name="Controllo104"/>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bookmarkEnd w:id="4"/>
          </w:p>
        </w:tc>
        <w:tc>
          <w:tcPr>
            <w:tcW w:w="2833" w:type="dxa"/>
            <w:gridSpan w:val="3"/>
            <w:vMerge w:val="restart"/>
            <w:vAlign w:val="center"/>
          </w:tcPr>
          <w:p w14:paraId="59BB93FC"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Pr>
                <w:rFonts w:ascii="Arial" w:hAnsi="Arial" w:cs="Arial"/>
                <w:sz w:val="20"/>
                <w:szCs w:val="20"/>
              </w:rPr>
              <w:t>65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b) del D.Lgs. </w:t>
            </w:r>
            <w:r>
              <w:rPr>
                <w:rFonts w:ascii="Arial" w:hAnsi="Arial" w:cs="Arial"/>
                <w:sz w:val="20"/>
                <w:szCs w:val="20"/>
              </w:rPr>
              <w:t>36</w:t>
            </w:r>
            <w:r w:rsidRPr="003142E7">
              <w:rPr>
                <w:rFonts w:ascii="Arial" w:hAnsi="Arial" w:cs="Arial"/>
                <w:sz w:val="20"/>
                <w:szCs w:val="20"/>
              </w:rPr>
              <w:t>/20</w:t>
            </w:r>
            <w:r>
              <w:rPr>
                <w:rFonts w:ascii="Arial" w:hAnsi="Arial" w:cs="Arial"/>
                <w:sz w:val="20"/>
                <w:szCs w:val="20"/>
              </w:rPr>
              <w:t>23</w:t>
            </w:r>
          </w:p>
        </w:tc>
        <w:tc>
          <w:tcPr>
            <w:tcW w:w="1841" w:type="dxa"/>
            <w:gridSpan w:val="2"/>
            <w:vAlign w:val="center"/>
          </w:tcPr>
          <w:p w14:paraId="0C290A4F"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u w:val="single"/>
              </w:rPr>
            </w:pPr>
            <w:r w:rsidRPr="003142E7">
              <w:rPr>
                <w:rFonts w:ascii="Arial" w:hAnsi="Arial" w:cs="Arial"/>
                <w:sz w:val="20"/>
                <w:szCs w:val="20"/>
                <w:u w:val="single"/>
              </w:rPr>
              <w:t>Ragione sociale</w:t>
            </w:r>
          </w:p>
        </w:tc>
        <w:tc>
          <w:tcPr>
            <w:tcW w:w="1275" w:type="dxa"/>
            <w:vMerge w:val="restart"/>
            <w:vAlign w:val="center"/>
          </w:tcPr>
          <w:p w14:paraId="1D7D316C"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partecipa</w:t>
            </w:r>
          </w:p>
        </w:tc>
      </w:tr>
      <w:tr w:rsidR="00AA5810" w:rsidRPr="003142E7" w14:paraId="414087ED" w14:textId="77777777" w:rsidTr="00522679">
        <w:trPr>
          <w:trHeight w:val="447"/>
        </w:trPr>
        <w:tc>
          <w:tcPr>
            <w:tcW w:w="505" w:type="dxa"/>
            <w:vMerge/>
            <w:vAlign w:val="center"/>
          </w:tcPr>
          <w:p w14:paraId="648D698D"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20172EAD"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34665E4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563B321D"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833" w:type="dxa"/>
            <w:gridSpan w:val="3"/>
            <w:vMerge/>
            <w:vAlign w:val="center"/>
          </w:tcPr>
          <w:p w14:paraId="37FE737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rPr>
            </w:pPr>
          </w:p>
        </w:tc>
        <w:tc>
          <w:tcPr>
            <w:tcW w:w="1841" w:type="dxa"/>
            <w:gridSpan w:val="2"/>
            <w:vAlign w:val="center"/>
          </w:tcPr>
          <w:p w14:paraId="379FF8B7"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Testo673"/>
                  <w:enabled/>
                  <w:calcOnExit w:val="0"/>
                  <w:textInput/>
                </w:ffData>
              </w:fldChar>
            </w:r>
            <w:bookmarkStart w:id="5" w:name="Testo673"/>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bookmarkEnd w:id="5"/>
          </w:p>
        </w:tc>
        <w:tc>
          <w:tcPr>
            <w:tcW w:w="1275" w:type="dxa"/>
            <w:vMerge/>
            <w:vAlign w:val="center"/>
          </w:tcPr>
          <w:p w14:paraId="0F155A9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47A622F2" w14:textId="77777777" w:rsidTr="00AA5810">
        <w:trPr>
          <w:trHeight w:val="774"/>
        </w:trPr>
        <w:tc>
          <w:tcPr>
            <w:tcW w:w="505" w:type="dxa"/>
            <w:vMerge/>
            <w:vAlign w:val="center"/>
          </w:tcPr>
          <w:p w14:paraId="63AB76B9"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43F67910"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618F3D31"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restart"/>
            <w:vAlign w:val="center"/>
          </w:tcPr>
          <w:p w14:paraId="4F2B6D99"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4"/>
                  <w:enabled/>
                  <w:calcOnExit w:val="0"/>
                  <w:checkBox>
                    <w:sizeAuto/>
                    <w:default w:val="0"/>
                  </w:checkBox>
                </w:ffData>
              </w:fldChar>
            </w:r>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p>
        </w:tc>
        <w:tc>
          <w:tcPr>
            <w:tcW w:w="2833" w:type="dxa"/>
            <w:gridSpan w:val="3"/>
            <w:vMerge w:val="restart"/>
            <w:vAlign w:val="center"/>
          </w:tcPr>
          <w:p w14:paraId="50185688" w14:textId="77777777" w:rsidR="00AA5810" w:rsidRPr="003142E7" w:rsidRDefault="00AA5810" w:rsidP="00AA5810">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Pr>
                <w:rFonts w:ascii="Arial" w:hAnsi="Arial" w:cs="Arial"/>
                <w:sz w:val="20"/>
                <w:szCs w:val="20"/>
              </w:rPr>
              <w:t>65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w:t>
            </w:r>
            <w:r>
              <w:rPr>
                <w:rFonts w:ascii="Arial" w:hAnsi="Arial" w:cs="Arial"/>
                <w:sz w:val="20"/>
                <w:szCs w:val="20"/>
              </w:rPr>
              <w:t>c</w:t>
            </w:r>
            <w:r w:rsidRPr="003142E7">
              <w:rPr>
                <w:rFonts w:ascii="Arial" w:hAnsi="Arial" w:cs="Arial"/>
                <w:sz w:val="20"/>
                <w:szCs w:val="20"/>
              </w:rPr>
              <w:t xml:space="preserve">) del D.Lgs. </w:t>
            </w:r>
            <w:r>
              <w:rPr>
                <w:rFonts w:ascii="Arial" w:hAnsi="Arial" w:cs="Arial"/>
                <w:sz w:val="20"/>
                <w:szCs w:val="20"/>
              </w:rPr>
              <w:t>36</w:t>
            </w:r>
            <w:r w:rsidRPr="003142E7">
              <w:rPr>
                <w:rFonts w:ascii="Arial" w:hAnsi="Arial" w:cs="Arial"/>
                <w:sz w:val="20"/>
                <w:szCs w:val="20"/>
              </w:rPr>
              <w:t>/20</w:t>
            </w:r>
            <w:r>
              <w:rPr>
                <w:rFonts w:ascii="Arial" w:hAnsi="Arial" w:cs="Arial"/>
                <w:sz w:val="20"/>
                <w:szCs w:val="20"/>
              </w:rPr>
              <w:t>23</w:t>
            </w:r>
          </w:p>
        </w:tc>
        <w:tc>
          <w:tcPr>
            <w:tcW w:w="1841" w:type="dxa"/>
            <w:gridSpan w:val="2"/>
            <w:vAlign w:val="center"/>
          </w:tcPr>
          <w:p w14:paraId="50BC71FA"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sz w:val="20"/>
                <w:szCs w:val="20"/>
                <w:u w:val="single"/>
              </w:rPr>
            </w:pPr>
            <w:r w:rsidRPr="003142E7">
              <w:rPr>
                <w:rFonts w:ascii="Arial" w:hAnsi="Arial" w:cs="Arial"/>
                <w:sz w:val="20"/>
                <w:szCs w:val="20"/>
                <w:u w:val="single"/>
              </w:rPr>
              <w:t>Ragione sociale</w:t>
            </w:r>
          </w:p>
        </w:tc>
        <w:tc>
          <w:tcPr>
            <w:tcW w:w="1275" w:type="dxa"/>
            <w:vMerge/>
            <w:vAlign w:val="center"/>
          </w:tcPr>
          <w:p w14:paraId="686D641A"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0CFB1916" w14:textId="77777777" w:rsidTr="00522679">
        <w:trPr>
          <w:trHeight w:val="773"/>
        </w:trPr>
        <w:tc>
          <w:tcPr>
            <w:tcW w:w="505" w:type="dxa"/>
            <w:vMerge/>
            <w:vAlign w:val="center"/>
          </w:tcPr>
          <w:p w14:paraId="4B976E29"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0B6A0958"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7DF51E67"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3F9C406A"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p>
        </w:tc>
        <w:tc>
          <w:tcPr>
            <w:tcW w:w="2833" w:type="dxa"/>
            <w:gridSpan w:val="3"/>
            <w:vMerge/>
            <w:vAlign w:val="center"/>
          </w:tcPr>
          <w:p w14:paraId="68600B08" w14:textId="77777777" w:rsidR="00AA5810" w:rsidRPr="003142E7" w:rsidRDefault="00AA5810" w:rsidP="00AA5810">
            <w:pPr>
              <w:tabs>
                <w:tab w:val="left" w:pos="360"/>
                <w:tab w:val="left" w:pos="1260"/>
                <w:tab w:val="left" w:pos="1440"/>
              </w:tabs>
              <w:spacing w:before="120" w:after="120" w:line="280" w:lineRule="exact"/>
              <w:ind w:right="11"/>
              <w:jc w:val="both"/>
              <w:rPr>
                <w:rFonts w:ascii="Arial" w:hAnsi="Arial" w:cs="Arial"/>
                <w:sz w:val="20"/>
                <w:szCs w:val="20"/>
              </w:rPr>
            </w:pPr>
          </w:p>
        </w:tc>
        <w:tc>
          <w:tcPr>
            <w:tcW w:w="1841" w:type="dxa"/>
            <w:gridSpan w:val="2"/>
            <w:vAlign w:val="center"/>
          </w:tcPr>
          <w:p w14:paraId="47941AA8" w14:textId="77777777" w:rsidR="00AA5810" w:rsidRPr="003142E7" w:rsidRDefault="00AA5810" w:rsidP="00DF717F">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Testo673"/>
                  <w:enabled/>
                  <w:calcOnExit w:val="0"/>
                  <w:textInput/>
                </w:ffData>
              </w:fldChar>
            </w:r>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p>
        </w:tc>
        <w:tc>
          <w:tcPr>
            <w:tcW w:w="1275" w:type="dxa"/>
            <w:vMerge/>
            <w:vAlign w:val="center"/>
          </w:tcPr>
          <w:p w14:paraId="17CF7653"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291B034B" w14:textId="77777777" w:rsidTr="00522679">
        <w:trPr>
          <w:trHeight w:val="447"/>
        </w:trPr>
        <w:tc>
          <w:tcPr>
            <w:tcW w:w="505" w:type="dxa"/>
            <w:vMerge/>
            <w:vAlign w:val="center"/>
          </w:tcPr>
          <w:p w14:paraId="17FE06AF"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07532911"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1C5B1B37"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restart"/>
            <w:vAlign w:val="center"/>
          </w:tcPr>
          <w:p w14:paraId="6E2FBCA2"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sidRPr="003142E7">
              <w:rPr>
                <w:rFonts w:ascii="Arial" w:hAnsi="Arial" w:cs="Arial"/>
                <w:b/>
                <w:sz w:val="20"/>
                <w:szCs w:val="20"/>
              </w:rPr>
              <w:fldChar w:fldCharType="begin">
                <w:ffData>
                  <w:name w:val="Controllo105"/>
                  <w:enabled/>
                  <w:calcOnExit w:val="0"/>
                  <w:checkBox>
                    <w:sizeAuto/>
                    <w:default w:val="0"/>
                  </w:checkBox>
                </w:ffData>
              </w:fldChar>
            </w:r>
            <w:bookmarkStart w:id="6" w:name="Controllo105"/>
            <w:r w:rsidRPr="003142E7">
              <w:rPr>
                <w:rFonts w:ascii="Arial" w:hAnsi="Arial" w:cs="Arial"/>
                <w:b/>
                <w:sz w:val="20"/>
                <w:szCs w:val="20"/>
              </w:rPr>
              <w:instrText xml:space="preserve"> FORMCHECKBOX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sz w:val="20"/>
                <w:szCs w:val="20"/>
              </w:rPr>
              <w:fldChar w:fldCharType="end"/>
            </w:r>
            <w:bookmarkEnd w:id="6"/>
          </w:p>
        </w:tc>
        <w:tc>
          <w:tcPr>
            <w:tcW w:w="2833" w:type="dxa"/>
            <w:gridSpan w:val="3"/>
            <w:vMerge w:val="restart"/>
            <w:vAlign w:val="center"/>
          </w:tcPr>
          <w:p w14:paraId="386480C6" w14:textId="77777777" w:rsidR="00AA5810" w:rsidRPr="003142E7" w:rsidRDefault="00AA5810" w:rsidP="00AA5810">
            <w:pPr>
              <w:tabs>
                <w:tab w:val="left" w:pos="360"/>
                <w:tab w:val="left" w:pos="1260"/>
                <w:tab w:val="left" w:pos="1440"/>
              </w:tabs>
              <w:spacing w:before="120" w:after="120" w:line="280" w:lineRule="exact"/>
              <w:ind w:right="11"/>
              <w:jc w:val="both"/>
              <w:rPr>
                <w:rFonts w:ascii="Arial" w:hAnsi="Arial" w:cs="Arial"/>
                <w:sz w:val="20"/>
                <w:szCs w:val="20"/>
              </w:rPr>
            </w:pPr>
            <w:r w:rsidRPr="003142E7">
              <w:rPr>
                <w:rFonts w:ascii="Arial" w:hAnsi="Arial" w:cs="Arial"/>
                <w:sz w:val="20"/>
                <w:szCs w:val="20"/>
              </w:rPr>
              <w:t xml:space="preserve">Consorzio di cui all’art. </w:t>
            </w:r>
            <w:r>
              <w:rPr>
                <w:rFonts w:ascii="Arial" w:hAnsi="Arial" w:cs="Arial"/>
                <w:sz w:val="20"/>
                <w:szCs w:val="20"/>
              </w:rPr>
              <w:t>65</w:t>
            </w:r>
            <w:r w:rsidRPr="003142E7">
              <w:rPr>
                <w:rFonts w:ascii="Arial" w:hAnsi="Arial" w:cs="Arial"/>
                <w:sz w:val="20"/>
                <w:szCs w:val="20"/>
              </w:rPr>
              <w:t xml:space="preserve">, comma </w:t>
            </w:r>
            <w:r>
              <w:rPr>
                <w:rFonts w:ascii="Arial" w:hAnsi="Arial" w:cs="Arial"/>
                <w:sz w:val="20"/>
                <w:szCs w:val="20"/>
              </w:rPr>
              <w:t>2</w:t>
            </w:r>
            <w:r w:rsidRPr="003142E7">
              <w:rPr>
                <w:rFonts w:ascii="Arial" w:hAnsi="Arial" w:cs="Arial"/>
                <w:sz w:val="20"/>
                <w:szCs w:val="20"/>
              </w:rPr>
              <w:t xml:space="preserve">, lettera </w:t>
            </w:r>
            <w:r>
              <w:rPr>
                <w:rFonts w:ascii="Arial" w:hAnsi="Arial" w:cs="Arial"/>
                <w:sz w:val="20"/>
                <w:szCs w:val="20"/>
              </w:rPr>
              <w:t>d</w:t>
            </w:r>
            <w:r w:rsidRPr="003142E7">
              <w:rPr>
                <w:rFonts w:ascii="Arial" w:hAnsi="Arial" w:cs="Arial"/>
                <w:sz w:val="20"/>
                <w:szCs w:val="20"/>
              </w:rPr>
              <w:t xml:space="preserve">) del D.Lgs. </w:t>
            </w:r>
            <w:r>
              <w:rPr>
                <w:rFonts w:ascii="Arial" w:hAnsi="Arial" w:cs="Arial"/>
                <w:sz w:val="20"/>
                <w:szCs w:val="20"/>
              </w:rPr>
              <w:t>36</w:t>
            </w:r>
            <w:r w:rsidRPr="003142E7">
              <w:rPr>
                <w:rFonts w:ascii="Arial" w:hAnsi="Arial" w:cs="Arial"/>
                <w:sz w:val="20"/>
                <w:szCs w:val="20"/>
              </w:rPr>
              <w:t>/20</w:t>
            </w:r>
            <w:r>
              <w:rPr>
                <w:rFonts w:ascii="Arial" w:hAnsi="Arial" w:cs="Arial"/>
                <w:sz w:val="20"/>
                <w:szCs w:val="20"/>
              </w:rPr>
              <w:t>23</w:t>
            </w:r>
          </w:p>
        </w:tc>
        <w:tc>
          <w:tcPr>
            <w:tcW w:w="1841" w:type="dxa"/>
            <w:gridSpan w:val="2"/>
            <w:vAlign w:val="center"/>
          </w:tcPr>
          <w:p w14:paraId="02ACF16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sz w:val="20"/>
                <w:szCs w:val="20"/>
                <w:u w:val="single"/>
                <w:lang w:val="en-US"/>
              </w:rPr>
            </w:pPr>
            <w:r w:rsidRPr="003142E7">
              <w:rPr>
                <w:rFonts w:ascii="Arial" w:hAnsi="Arial" w:cs="Arial"/>
                <w:sz w:val="20"/>
                <w:szCs w:val="20"/>
                <w:u w:val="single"/>
              </w:rPr>
              <w:t>Ragione sociale</w:t>
            </w:r>
          </w:p>
        </w:tc>
        <w:tc>
          <w:tcPr>
            <w:tcW w:w="1275" w:type="dxa"/>
            <w:vMerge/>
            <w:vAlign w:val="center"/>
          </w:tcPr>
          <w:p w14:paraId="3FB54B6A"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AA5810" w:rsidRPr="003142E7" w14:paraId="55EB4CBA" w14:textId="77777777" w:rsidTr="00522679">
        <w:trPr>
          <w:trHeight w:val="531"/>
        </w:trPr>
        <w:tc>
          <w:tcPr>
            <w:tcW w:w="505" w:type="dxa"/>
            <w:vMerge/>
            <w:vAlign w:val="center"/>
          </w:tcPr>
          <w:p w14:paraId="0C5A204D"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494" w:type="dxa"/>
            <w:vMerge/>
            <w:vAlign w:val="center"/>
          </w:tcPr>
          <w:p w14:paraId="7895EB75"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408" w:type="dxa"/>
            <w:gridSpan w:val="2"/>
            <w:vMerge/>
            <w:vAlign w:val="center"/>
          </w:tcPr>
          <w:p w14:paraId="2A76DE44"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567" w:type="dxa"/>
            <w:vMerge/>
            <w:vAlign w:val="center"/>
          </w:tcPr>
          <w:p w14:paraId="2D39ACCC"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2833" w:type="dxa"/>
            <w:gridSpan w:val="3"/>
            <w:vMerge/>
            <w:vAlign w:val="center"/>
          </w:tcPr>
          <w:p w14:paraId="18A6DCA3"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c>
          <w:tcPr>
            <w:tcW w:w="1841" w:type="dxa"/>
            <w:gridSpan w:val="2"/>
            <w:vAlign w:val="center"/>
          </w:tcPr>
          <w:p w14:paraId="546B1A7A"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lang w:val="en-US"/>
              </w:rPr>
            </w:pPr>
            <w:r w:rsidRPr="003142E7">
              <w:rPr>
                <w:rFonts w:ascii="Arial" w:hAnsi="Arial" w:cs="Arial"/>
                <w:b/>
                <w:sz w:val="20"/>
                <w:szCs w:val="20"/>
              </w:rPr>
              <w:fldChar w:fldCharType="begin">
                <w:ffData>
                  <w:name w:val="Testo674"/>
                  <w:enabled/>
                  <w:calcOnExit w:val="0"/>
                  <w:textInput/>
                </w:ffData>
              </w:fldChar>
            </w:r>
            <w:bookmarkStart w:id="7" w:name="Testo674"/>
            <w:r w:rsidRPr="003142E7">
              <w:rPr>
                <w:rFonts w:ascii="Arial" w:hAnsi="Arial" w:cs="Arial"/>
                <w:b/>
                <w:sz w:val="20"/>
                <w:szCs w:val="20"/>
              </w:rPr>
              <w:instrText xml:space="preserve"> FORMTEXT </w:instrText>
            </w:r>
            <w:r w:rsidRPr="003142E7">
              <w:rPr>
                <w:rFonts w:ascii="Arial" w:hAnsi="Arial" w:cs="Arial"/>
                <w:b/>
                <w:sz w:val="20"/>
                <w:szCs w:val="20"/>
              </w:rPr>
            </w:r>
            <w:r w:rsidRPr="003142E7">
              <w:rPr>
                <w:rFonts w:ascii="Arial" w:hAnsi="Arial" w:cs="Arial"/>
                <w:b/>
                <w:sz w:val="20"/>
                <w:szCs w:val="20"/>
              </w:rPr>
              <w:fldChar w:fldCharType="separate"/>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noProof/>
                <w:sz w:val="20"/>
                <w:szCs w:val="20"/>
              </w:rPr>
              <w:t> </w:t>
            </w:r>
            <w:r w:rsidRPr="003142E7">
              <w:rPr>
                <w:rFonts w:ascii="Arial" w:hAnsi="Arial" w:cs="Arial"/>
                <w:b/>
                <w:sz w:val="20"/>
                <w:szCs w:val="20"/>
              </w:rPr>
              <w:fldChar w:fldCharType="end"/>
            </w:r>
            <w:bookmarkEnd w:id="7"/>
          </w:p>
        </w:tc>
        <w:tc>
          <w:tcPr>
            <w:tcW w:w="1275" w:type="dxa"/>
            <w:vMerge/>
            <w:vAlign w:val="center"/>
          </w:tcPr>
          <w:p w14:paraId="2BE39C2E" w14:textId="77777777" w:rsidR="00AA5810" w:rsidRPr="003142E7"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p>
        </w:tc>
      </w:tr>
      <w:tr w:rsidR="00785234" w:rsidRPr="00182F1A" w14:paraId="680FAE18" w14:textId="77777777" w:rsidTr="00785234">
        <w:trPr>
          <w:trHeight w:val="414"/>
        </w:trPr>
        <w:tc>
          <w:tcPr>
            <w:tcW w:w="9923" w:type="dxa"/>
            <w:gridSpan w:val="11"/>
            <w:vAlign w:val="center"/>
          </w:tcPr>
          <w:p w14:paraId="3EEB685E" w14:textId="77777777" w:rsidR="00785234" w:rsidRPr="00182F1A"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t>----------------------------</w:t>
            </w:r>
          </w:p>
        </w:tc>
      </w:tr>
      <w:tr w:rsidR="00785234" w14:paraId="7AB29833" w14:textId="77777777" w:rsidTr="005226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9"/>
        </w:trPr>
        <w:tc>
          <w:tcPr>
            <w:tcW w:w="505" w:type="dxa"/>
            <w:vMerge w:val="restart"/>
            <w:tcBorders>
              <w:top w:val="single" w:sz="2" w:space="0" w:color="auto"/>
              <w:left w:val="single" w:sz="2" w:space="0" w:color="auto"/>
              <w:bottom w:val="single" w:sz="2" w:space="0" w:color="auto"/>
              <w:right w:val="single" w:sz="4" w:space="0" w:color="auto"/>
            </w:tcBorders>
            <w:vAlign w:val="center"/>
            <w:hideMark/>
          </w:tcPr>
          <w:p w14:paraId="3C96C7A7" w14:textId="77777777" w:rsidR="00785234" w:rsidRDefault="00AA5810"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G</w:t>
            </w:r>
          </w:p>
        </w:tc>
        <w:tc>
          <w:tcPr>
            <w:tcW w:w="494" w:type="dxa"/>
            <w:tcBorders>
              <w:top w:val="single" w:sz="2" w:space="0" w:color="auto"/>
              <w:left w:val="single" w:sz="4" w:space="0" w:color="auto"/>
              <w:bottom w:val="single" w:sz="4" w:space="0" w:color="auto"/>
              <w:right w:val="single" w:sz="4" w:space="0" w:color="auto"/>
            </w:tcBorders>
            <w:vAlign w:val="center"/>
            <w:hideMark/>
          </w:tcPr>
          <w:p w14:paraId="7F7631F3"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2112" w:type="dxa"/>
            <w:tcBorders>
              <w:top w:val="single" w:sz="2" w:space="0" w:color="auto"/>
              <w:left w:val="single" w:sz="4" w:space="0" w:color="auto"/>
              <w:bottom w:val="single" w:sz="2" w:space="0" w:color="auto"/>
              <w:right w:val="single" w:sz="2" w:space="0" w:color="auto"/>
            </w:tcBorders>
            <w:vAlign w:val="center"/>
            <w:hideMark/>
          </w:tcPr>
          <w:p w14:paraId="746720C6"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Mandatario</w:t>
            </w:r>
          </w:p>
        </w:tc>
        <w:tc>
          <w:tcPr>
            <w:tcW w:w="3458" w:type="dxa"/>
            <w:gridSpan w:val="4"/>
            <w:vMerge w:val="restart"/>
            <w:tcBorders>
              <w:top w:val="single" w:sz="2" w:space="0" w:color="auto"/>
              <w:left w:val="single" w:sz="4" w:space="0" w:color="auto"/>
              <w:right w:val="single" w:sz="2" w:space="0" w:color="auto"/>
            </w:tcBorders>
            <w:vAlign w:val="center"/>
            <w:hideMark/>
          </w:tcPr>
          <w:p w14:paraId="3361428B"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 xml:space="preserve">di un Raggruppamento temporaneo </w:t>
            </w:r>
          </w:p>
        </w:tc>
        <w:tc>
          <w:tcPr>
            <w:tcW w:w="435" w:type="dxa"/>
            <w:gridSpan w:val="2"/>
            <w:tcBorders>
              <w:top w:val="single" w:sz="2" w:space="0" w:color="auto"/>
              <w:left w:val="single" w:sz="4" w:space="0" w:color="auto"/>
              <w:bottom w:val="single" w:sz="4" w:space="0" w:color="auto"/>
              <w:right w:val="single" w:sz="2" w:space="0" w:color="auto"/>
            </w:tcBorders>
            <w:vAlign w:val="center"/>
          </w:tcPr>
          <w:p w14:paraId="354296A7"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2919" w:type="dxa"/>
            <w:gridSpan w:val="2"/>
            <w:tcBorders>
              <w:top w:val="single" w:sz="2" w:space="0" w:color="auto"/>
              <w:left w:val="single" w:sz="4" w:space="0" w:color="auto"/>
              <w:bottom w:val="single" w:sz="4" w:space="0" w:color="auto"/>
              <w:right w:val="single" w:sz="2" w:space="0" w:color="auto"/>
            </w:tcBorders>
            <w:vAlign w:val="center"/>
          </w:tcPr>
          <w:p w14:paraId="569A5B6F"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costituito</w:t>
            </w:r>
          </w:p>
        </w:tc>
      </w:tr>
      <w:tr w:rsidR="00785234" w14:paraId="572F1678" w14:textId="77777777" w:rsidTr="005226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74"/>
        </w:trPr>
        <w:tc>
          <w:tcPr>
            <w:tcW w:w="505" w:type="dxa"/>
            <w:vMerge/>
            <w:tcBorders>
              <w:top w:val="single" w:sz="2" w:space="0" w:color="auto"/>
              <w:left w:val="single" w:sz="2" w:space="0" w:color="auto"/>
              <w:bottom w:val="single" w:sz="2" w:space="0" w:color="auto"/>
              <w:right w:val="single" w:sz="4" w:space="0" w:color="auto"/>
            </w:tcBorders>
            <w:vAlign w:val="center"/>
            <w:hideMark/>
          </w:tcPr>
          <w:p w14:paraId="3085C56E" w14:textId="77777777" w:rsidR="00785234" w:rsidRDefault="00785234" w:rsidP="00785234">
            <w:pPr>
              <w:spacing w:before="120" w:after="120" w:line="280" w:lineRule="exact"/>
              <w:ind w:right="11"/>
              <w:jc w:val="both"/>
              <w:rPr>
                <w:rFonts w:ascii="Arial" w:hAnsi="Arial" w:cs="Arial"/>
                <w:b/>
                <w:sz w:val="20"/>
                <w:szCs w:val="20"/>
              </w:rPr>
            </w:pPr>
          </w:p>
        </w:tc>
        <w:tc>
          <w:tcPr>
            <w:tcW w:w="494" w:type="dxa"/>
            <w:tcBorders>
              <w:top w:val="single" w:sz="2" w:space="0" w:color="auto"/>
              <w:left w:val="single" w:sz="4" w:space="0" w:color="auto"/>
              <w:bottom w:val="single" w:sz="4" w:space="0" w:color="auto"/>
              <w:right w:val="single" w:sz="4" w:space="0" w:color="auto"/>
            </w:tcBorders>
            <w:vAlign w:val="center"/>
            <w:hideMark/>
          </w:tcPr>
          <w:p w14:paraId="16F3CBD4"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fldChar w:fldCharType="begin">
                <w:ffData>
                  <w:name w:val="Controllo77"/>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fldChar w:fldCharType="end"/>
            </w:r>
          </w:p>
        </w:tc>
        <w:tc>
          <w:tcPr>
            <w:tcW w:w="2112" w:type="dxa"/>
            <w:tcBorders>
              <w:top w:val="single" w:sz="2" w:space="0" w:color="auto"/>
              <w:left w:val="single" w:sz="4" w:space="0" w:color="auto"/>
              <w:bottom w:val="single" w:sz="2" w:space="0" w:color="auto"/>
              <w:right w:val="single" w:sz="2" w:space="0" w:color="auto"/>
            </w:tcBorders>
            <w:vAlign w:val="center"/>
            <w:hideMark/>
          </w:tcPr>
          <w:p w14:paraId="21DF46B4"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Mandante</w:t>
            </w:r>
          </w:p>
        </w:tc>
        <w:tc>
          <w:tcPr>
            <w:tcW w:w="3458" w:type="dxa"/>
            <w:gridSpan w:val="4"/>
            <w:vMerge/>
            <w:tcBorders>
              <w:left w:val="single" w:sz="4" w:space="0" w:color="auto"/>
              <w:bottom w:val="single" w:sz="2" w:space="0" w:color="auto"/>
              <w:right w:val="single" w:sz="2" w:space="0" w:color="auto"/>
            </w:tcBorders>
            <w:vAlign w:val="center"/>
            <w:hideMark/>
          </w:tcPr>
          <w:p w14:paraId="0DA83432"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p>
        </w:tc>
        <w:tc>
          <w:tcPr>
            <w:tcW w:w="435" w:type="dxa"/>
            <w:gridSpan w:val="2"/>
            <w:tcBorders>
              <w:top w:val="single" w:sz="4" w:space="0" w:color="auto"/>
              <w:left w:val="single" w:sz="4" w:space="0" w:color="auto"/>
              <w:bottom w:val="single" w:sz="2" w:space="0" w:color="auto"/>
              <w:right w:val="single" w:sz="2" w:space="0" w:color="auto"/>
            </w:tcBorders>
            <w:vAlign w:val="center"/>
          </w:tcPr>
          <w:p w14:paraId="08E71C9D"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b/>
                <w:sz w:val="20"/>
                <w:szCs w:val="20"/>
              </w:rPr>
              <w:fldChar w:fldCharType="begin">
                <w:ffData>
                  <w:name w:val="Controllo74"/>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2919" w:type="dxa"/>
            <w:gridSpan w:val="2"/>
            <w:tcBorders>
              <w:top w:val="single" w:sz="4" w:space="0" w:color="auto"/>
              <w:left w:val="single" w:sz="4" w:space="0" w:color="auto"/>
              <w:bottom w:val="single" w:sz="2" w:space="0" w:color="auto"/>
              <w:right w:val="single" w:sz="2" w:space="0" w:color="auto"/>
            </w:tcBorders>
            <w:vAlign w:val="center"/>
          </w:tcPr>
          <w:p w14:paraId="25415A3A" w14:textId="77777777" w:rsidR="00785234" w:rsidRDefault="00785234" w:rsidP="00785234">
            <w:pPr>
              <w:tabs>
                <w:tab w:val="left" w:pos="360"/>
                <w:tab w:val="left" w:pos="1260"/>
                <w:tab w:val="left" w:pos="1440"/>
              </w:tabs>
              <w:spacing w:before="120" w:after="120" w:line="280" w:lineRule="exact"/>
              <w:ind w:right="11"/>
              <w:jc w:val="both"/>
              <w:rPr>
                <w:rFonts w:ascii="Arial" w:hAnsi="Arial" w:cs="Arial"/>
                <w:sz w:val="20"/>
                <w:szCs w:val="20"/>
              </w:rPr>
            </w:pPr>
            <w:r>
              <w:rPr>
                <w:rFonts w:ascii="Arial" w:hAnsi="Arial" w:cs="Arial"/>
                <w:sz w:val="20"/>
                <w:szCs w:val="20"/>
              </w:rPr>
              <w:t>costituendo</w:t>
            </w:r>
          </w:p>
        </w:tc>
      </w:tr>
    </w:tbl>
    <w:p w14:paraId="447DEAA9" w14:textId="77777777" w:rsidR="00785234" w:rsidRDefault="00785234" w:rsidP="00181882">
      <w:pPr>
        <w:pStyle w:val="sche3"/>
        <w:spacing w:before="120" w:after="120" w:line="280" w:lineRule="exact"/>
        <w:ind w:right="11"/>
        <w:rPr>
          <w:rFonts w:ascii="Arial" w:hAnsi="Arial" w:cs="Arial"/>
          <w:lang w:val="it-IT"/>
        </w:rPr>
      </w:pPr>
    </w:p>
    <w:p w14:paraId="2DA032E8" w14:textId="77777777" w:rsidR="0041518B" w:rsidRPr="00E26F8C" w:rsidRDefault="0041518B" w:rsidP="00181882">
      <w:pPr>
        <w:autoSpaceDE w:val="0"/>
        <w:autoSpaceDN w:val="0"/>
        <w:adjustRightInd w:val="0"/>
        <w:spacing w:before="120" w:after="0" w:line="280" w:lineRule="exact"/>
        <w:ind w:right="11"/>
        <w:jc w:val="both"/>
        <w:rPr>
          <w:rFonts w:ascii="Arial" w:hAnsi="Arial" w:cs="Arial"/>
        </w:rPr>
      </w:pPr>
      <w:r w:rsidRPr="00E26F8C">
        <w:rPr>
          <w:rFonts w:ascii="Arial" w:hAnsi="Arial" w:cs="Arial"/>
        </w:rPr>
        <w:t xml:space="preserve">e, a tal fine,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w:t>
      </w:r>
      <w:r w:rsidR="00E76A93" w:rsidRPr="00E26F8C">
        <w:rPr>
          <w:rFonts w:ascii="Arial" w:hAnsi="Arial" w:cs="Arial"/>
        </w:rPr>
        <w:t xml:space="preserve">lo </w:t>
      </w:r>
      <w:r w:rsidRPr="00E26F8C">
        <w:rPr>
          <w:rFonts w:ascii="Arial" w:hAnsi="Arial" w:cs="Arial"/>
        </w:rPr>
        <w:t xml:space="preserve">scrivente </w:t>
      </w:r>
      <w:r w:rsidR="00E76A93" w:rsidRPr="00E26F8C">
        <w:rPr>
          <w:rFonts w:ascii="Arial" w:hAnsi="Arial" w:cs="Arial"/>
        </w:rPr>
        <w:t xml:space="preserve">operatore economico </w:t>
      </w:r>
      <w:r w:rsidRPr="00E26F8C">
        <w:rPr>
          <w:rFonts w:ascii="Arial" w:hAnsi="Arial" w:cs="Arial"/>
        </w:rPr>
        <w:t xml:space="preserve">decadrà dai benefici per i quali la stessa </w:t>
      </w:r>
      <w:r w:rsidR="0006590D" w:rsidRPr="00E26F8C">
        <w:rPr>
          <w:rFonts w:ascii="Arial" w:hAnsi="Arial" w:cs="Arial"/>
        </w:rPr>
        <w:t>è</w:t>
      </w:r>
      <w:r w:rsidRPr="00E26F8C">
        <w:rPr>
          <w:rFonts w:ascii="Arial" w:hAnsi="Arial" w:cs="Arial"/>
        </w:rPr>
        <w:t xml:space="preserve"> rilasciata,</w:t>
      </w:r>
    </w:p>
    <w:p w14:paraId="75CDBC21" w14:textId="77777777" w:rsidR="00A6104B" w:rsidRPr="00182F1A" w:rsidRDefault="00A6104B" w:rsidP="00181882">
      <w:pPr>
        <w:spacing w:before="120" w:after="0" w:line="280" w:lineRule="exact"/>
        <w:ind w:right="11"/>
        <w:jc w:val="center"/>
        <w:outlineLvl w:val="0"/>
        <w:rPr>
          <w:rFonts w:ascii="Arial" w:hAnsi="Arial" w:cs="Arial"/>
          <w:b/>
          <w:sz w:val="20"/>
          <w:szCs w:val="20"/>
        </w:rPr>
      </w:pPr>
      <w:r w:rsidRPr="00182F1A">
        <w:rPr>
          <w:rFonts w:ascii="Arial" w:hAnsi="Arial" w:cs="Arial"/>
          <w:b/>
          <w:sz w:val="20"/>
          <w:szCs w:val="20"/>
        </w:rPr>
        <w:lastRenderedPageBreak/>
        <w:t>DICHIARA</w:t>
      </w:r>
      <w:r w:rsidR="004A7383" w:rsidRPr="00182F1A">
        <w:rPr>
          <w:rFonts w:ascii="Arial" w:hAnsi="Arial" w:cs="Arial"/>
          <w:b/>
          <w:sz w:val="20"/>
          <w:szCs w:val="20"/>
        </w:rPr>
        <w:t xml:space="preserve"> SOTTO LA PROPRIA RESPONSABILITA’</w:t>
      </w:r>
    </w:p>
    <w:p w14:paraId="70B733A0" w14:textId="77777777" w:rsidR="00A6104B" w:rsidRPr="00E26F8C" w:rsidRDefault="00EA1D0F" w:rsidP="00E26F8C">
      <w:pPr>
        <w:numPr>
          <w:ilvl w:val="0"/>
          <w:numId w:val="1"/>
        </w:numPr>
        <w:tabs>
          <w:tab w:val="num" w:pos="560"/>
        </w:tabs>
        <w:spacing w:before="120" w:after="120" w:line="280" w:lineRule="exact"/>
        <w:ind w:left="555" w:right="11" w:hanging="357"/>
        <w:jc w:val="both"/>
        <w:rPr>
          <w:rFonts w:ascii="Arial" w:hAnsi="Arial" w:cs="Arial"/>
        </w:rPr>
      </w:pPr>
      <w:r w:rsidRPr="00E26F8C">
        <w:rPr>
          <w:rFonts w:ascii="Arial" w:hAnsi="Arial" w:cs="Arial"/>
          <w:b/>
          <w:bCs/>
          <w:i/>
          <w:iCs/>
        </w:rPr>
        <w:t xml:space="preserve"> </w:t>
      </w:r>
      <w:r w:rsidR="006C5C86" w:rsidRPr="00E26F8C">
        <w:rPr>
          <w:rFonts w:ascii="Arial" w:hAnsi="Arial" w:cs="Arial"/>
          <w:b/>
          <w:bCs/>
          <w:i/>
          <w:iCs/>
        </w:rPr>
        <w:t xml:space="preserve">[da compilare nel caso in cui la presente dichiarazione sia resa da operatore economico a iscritto nel Registro delle </w:t>
      </w:r>
      <w:proofErr w:type="gramStart"/>
      <w:r w:rsidR="006C5C86" w:rsidRPr="00E26F8C">
        <w:rPr>
          <w:rFonts w:ascii="Arial" w:hAnsi="Arial" w:cs="Arial"/>
          <w:b/>
          <w:bCs/>
          <w:i/>
          <w:iCs/>
        </w:rPr>
        <w:t>Imprese]</w:t>
      </w:r>
      <w:r w:rsidR="006C5C86" w:rsidRPr="00E26F8C">
        <w:rPr>
          <w:rFonts w:ascii="Arial" w:hAnsi="Arial" w:cs="Arial"/>
        </w:rPr>
        <w:t xml:space="preserve"> </w:t>
      </w:r>
      <w:r w:rsidR="00060D91" w:rsidRPr="00E26F8C">
        <w:rPr>
          <w:rFonts w:ascii="Arial" w:hAnsi="Arial" w:cs="Arial"/>
        </w:rPr>
        <w:t xml:space="preserve"> che</w:t>
      </w:r>
      <w:proofErr w:type="gramEnd"/>
      <w:r w:rsidR="00060D91" w:rsidRPr="00E26F8C">
        <w:rPr>
          <w:rFonts w:ascii="Arial" w:hAnsi="Arial" w:cs="Arial"/>
        </w:rPr>
        <w:t xml:space="preserve"> l’operatore economico è iscritto nel Registro delle Imprese </w:t>
      </w:r>
      <w:r w:rsidR="00E26F8C">
        <w:rPr>
          <w:rFonts w:ascii="Arial" w:hAnsi="Arial" w:cs="Arial"/>
        </w:rPr>
        <w:t>presso la</w:t>
      </w:r>
      <w:r w:rsidR="00060D91" w:rsidRPr="00E26F8C">
        <w:rPr>
          <w:rFonts w:ascii="Arial" w:hAnsi="Arial" w:cs="Arial"/>
        </w:rPr>
        <w:t xml:space="preserve"> Camera di commercio di </w:t>
      </w:r>
      <w:r w:rsidR="00060D91" w:rsidRPr="00E26F8C">
        <w:rPr>
          <w:rFonts w:ascii="Arial" w:hAnsi="Arial" w:cs="Arial"/>
          <w:b/>
        </w:rPr>
        <w:fldChar w:fldCharType="begin">
          <w:ffData>
            <w:name w:val="Testo15"/>
            <w:enabled/>
            <w:calcOnExit w:val="0"/>
            <w:textInput/>
          </w:ffData>
        </w:fldChar>
      </w:r>
      <w:bookmarkStart w:id="8" w:name="Testo15"/>
      <w:r w:rsidR="00060D91" w:rsidRPr="00E26F8C">
        <w:rPr>
          <w:rFonts w:ascii="Arial" w:hAnsi="Arial" w:cs="Arial"/>
          <w:b/>
        </w:rPr>
        <w:instrText xml:space="preserve"> FORMTEXT </w:instrText>
      </w:r>
      <w:r w:rsidR="00060D91" w:rsidRPr="00E26F8C">
        <w:rPr>
          <w:rFonts w:ascii="Arial" w:hAnsi="Arial" w:cs="Arial"/>
          <w:b/>
        </w:rPr>
      </w:r>
      <w:r w:rsidR="00060D91" w:rsidRPr="00E26F8C">
        <w:rPr>
          <w:rFonts w:ascii="Arial" w:hAnsi="Arial" w:cs="Arial"/>
          <w:b/>
        </w:rPr>
        <w:fldChar w:fldCharType="separate"/>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b/>
        </w:rPr>
        <w:t> </w:t>
      </w:r>
      <w:r w:rsidR="00060D91" w:rsidRPr="00E26F8C">
        <w:rPr>
          <w:rFonts w:ascii="Arial" w:hAnsi="Arial" w:cs="Arial"/>
        </w:rPr>
        <w:fldChar w:fldCharType="end"/>
      </w:r>
      <w:bookmarkEnd w:id="8"/>
      <w:r w:rsidR="00060D91" w:rsidRPr="00E26F8C">
        <w:rPr>
          <w:rFonts w:ascii="Arial" w:hAnsi="Arial" w:cs="Arial"/>
        </w:rPr>
        <w:t xml:space="preserve">, per </w:t>
      </w:r>
      <w:r w:rsidR="00E26F8C" w:rsidRPr="00E26F8C">
        <w:rPr>
          <w:rFonts w:ascii="Arial" w:eastAsia="Times New Roman" w:hAnsi="Arial" w:cs="Arial"/>
          <w:szCs w:val="24"/>
          <w:lang w:eastAsia="it-IT"/>
        </w:rPr>
        <w:t xml:space="preserve">attività coerenti con </w:t>
      </w:r>
      <w:r w:rsidR="00E26F8C" w:rsidRPr="00E26F8C">
        <w:rPr>
          <w:rFonts w:ascii="Arial" w:hAnsi="Arial" w:cs="Arial"/>
        </w:rPr>
        <w:t xml:space="preserve">quelle oggetto della procedura di gara </w:t>
      </w:r>
      <w:r w:rsidR="00060D91" w:rsidRPr="00E26F8C">
        <w:rPr>
          <w:rFonts w:ascii="Arial" w:hAnsi="Arial" w:cs="Arial"/>
        </w:rPr>
        <w:t>e che i dati dell’iscrizione sono i seguenti (</w:t>
      </w:r>
      <w:r w:rsidR="00060D91" w:rsidRPr="00E26F8C">
        <w:rPr>
          <w:rFonts w:ascii="Arial" w:hAnsi="Arial" w:cs="Arial"/>
          <w:i/>
        </w:rPr>
        <w:t>riportare gli estremi di iscrizione</w:t>
      </w:r>
      <w:r w:rsidR="00060D91" w:rsidRPr="00E26F8C">
        <w:rPr>
          <w:rFonts w:ascii="Arial" w:hAnsi="Arial" w:cs="Arial"/>
          <w:iCs/>
          <w:vertAlign w:val="superscript"/>
        </w:rPr>
        <w:footnoteReference w:id="1"/>
      </w:r>
      <w:r w:rsidR="00060D91" w:rsidRPr="00E26F8C">
        <w:rPr>
          <w:rFonts w:ascii="Arial" w:hAnsi="Arial" w:cs="Arial"/>
        </w:rPr>
        <w:t xml:space="preserve">): </w:t>
      </w:r>
    </w:p>
    <w:tbl>
      <w:tblPr>
        <w:tblW w:w="9325" w:type="dxa"/>
        <w:tblInd w:w="564" w:type="dxa"/>
        <w:tblLayout w:type="fixed"/>
        <w:tblLook w:val="01E0" w:firstRow="1" w:lastRow="1" w:firstColumn="1" w:lastColumn="1" w:noHBand="0" w:noVBand="0"/>
      </w:tblPr>
      <w:tblGrid>
        <w:gridCol w:w="2521"/>
        <w:gridCol w:w="1843"/>
        <w:gridCol w:w="2268"/>
        <w:gridCol w:w="2693"/>
      </w:tblGrid>
      <w:tr w:rsidR="00A6104B" w:rsidRPr="00182F1A" w14:paraId="2F35A980" w14:textId="77777777" w:rsidTr="00F81777">
        <w:trPr>
          <w:trHeight w:val="587"/>
        </w:trPr>
        <w:tc>
          <w:tcPr>
            <w:tcW w:w="2521" w:type="dxa"/>
            <w:tcBorders>
              <w:top w:val="single" w:sz="2" w:space="0" w:color="auto"/>
              <w:left w:val="single" w:sz="2" w:space="0" w:color="auto"/>
              <w:bottom w:val="single" w:sz="2" w:space="0" w:color="auto"/>
              <w:right w:val="single" w:sz="4" w:space="0" w:color="auto"/>
            </w:tcBorders>
            <w:vAlign w:val="center"/>
          </w:tcPr>
          <w:p w14:paraId="3F4461DC"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numero di iscrizione: </w:t>
            </w:r>
          </w:p>
        </w:tc>
        <w:bookmarkStart w:id="9" w:name="Testo127"/>
        <w:tc>
          <w:tcPr>
            <w:tcW w:w="1843" w:type="dxa"/>
            <w:tcBorders>
              <w:top w:val="single" w:sz="2" w:space="0" w:color="auto"/>
              <w:left w:val="single" w:sz="4" w:space="0" w:color="auto"/>
              <w:bottom w:val="single" w:sz="2" w:space="0" w:color="auto"/>
              <w:right w:val="single" w:sz="4" w:space="0" w:color="auto"/>
            </w:tcBorders>
            <w:vAlign w:val="center"/>
          </w:tcPr>
          <w:p w14:paraId="3D6AFB94" w14:textId="77777777" w:rsidR="00A6104B" w:rsidRPr="00182F1A" w:rsidRDefault="00163DF7" w:rsidP="00181882">
            <w:pPr>
              <w:spacing w:before="120" w:after="120" w:line="280" w:lineRule="exact"/>
              <w:ind w:left="-8"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bookmarkEnd w:id="9"/>
          </w:p>
        </w:tc>
        <w:tc>
          <w:tcPr>
            <w:tcW w:w="2268" w:type="dxa"/>
            <w:tcBorders>
              <w:top w:val="single" w:sz="2" w:space="0" w:color="auto"/>
              <w:left w:val="single" w:sz="4" w:space="0" w:color="auto"/>
              <w:bottom w:val="single" w:sz="2" w:space="0" w:color="auto"/>
              <w:right w:val="single" w:sz="4" w:space="0" w:color="auto"/>
            </w:tcBorders>
            <w:vAlign w:val="center"/>
          </w:tcPr>
          <w:p w14:paraId="4C42419E"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14:paraId="24DC36F9" w14:textId="77777777" w:rsidR="00A6104B" w:rsidRPr="00182F1A" w:rsidRDefault="00163DF7" w:rsidP="00181882">
            <w:pPr>
              <w:spacing w:before="120" w:after="120" w:line="280" w:lineRule="exact"/>
              <w:ind w:left="57" w:right="11"/>
              <w:jc w:val="both"/>
              <w:rPr>
                <w:rFonts w:ascii="Arial" w:hAnsi="Arial" w:cs="Arial"/>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r w:rsidR="00A6104B" w:rsidRPr="00182F1A">
              <w:rPr>
                <w:rFonts w:ascii="Arial" w:hAnsi="Arial" w:cs="Arial"/>
                <w:sz w:val="20"/>
                <w:szCs w:val="20"/>
              </w:rPr>
              <w:t>/</w:t>
            </w: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r w:rsidR="00A6104B" w:rsidRPr="00182F1A">
              <w:rPr>
                <w:rFonts w:ascii="Arial" w:hAnsi="Arial" w:cs="Arial"/>
                <w:sz w:val="20"/>
                <w:szCs w:val="20"/>
              </w:rPr>
              <w:t>/</w:t>
            </w: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21D4C1C0" w14:textId="77777777" w:rsidTr="00F81777">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38B4726F"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durata/data termine: </w:t>
            </w:r>
          </w:p>
        </w:tc>
        <w:tc>
          <w:tcPr>
            <w:tcW w:w="6804" w:type="dxa"/>
            <w:gridSpan w:val="3"/>
            <w:tcBorders>
              <w:top w:val="single" w:sz="2" w:space="0" w:color="auto"/>
              <w:left w:val="single" w:sz="4" w:space="0" w:color="auto"/>
              <w:bottom w:val="single" w:sz="2" w:space="0" w:color="auto"/>
              <w:right w:val="single" w:sz="2" w:space="0" w:color="auto"/>
            </w:tcBorders>
            <w:vAlign w:val="center"/>
          </w:tcPr>
          <w:p w14:paraId="7D96EB7B"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3FC5C4D5" w14:textId="77777777" w:rsidTr="00F81777">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7A19A429"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14:paraId="44BBA8B0"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6E434213"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capitale sociale:</w:t>
            </w:r>
          </w:p>
        </w:tc>
        <w:tc>
          <w:tcPr>
            <w:tcW w:w="2693" w:type="dxa"/>
            <w:tcBorders>
              <w:top w:val="single" w:sz="2" w:space="0" w:color="auto"/>
              <w:left w:val="single" w:sz="4" w:space="0" w:color="auto"/>
              <w:bottom w:val="single" w:sz="2" w:space="0" w:color="auto"/>
              <w:right w:val="single" w:sz="2" w:space="0" w:color="auto"/>
            </w:tcBorders>
            <w:vAlign w:val="center"/>
          </w:tcPr>
          <w:p w14:paraId="254AC073"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A6104B" w:rsidRPr="00182F1A" w14:paraId="264C353D" w14:textId="77777777" w:rsidTr="00F81777">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211CFD0B"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14:paraId="7024446B"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3A61AA44" w14:textId="77777777" w:rsidR="00A6104B" w:rsidRPr="00182F1A" w:rsidRDefault="00A6104B"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partita IVA n.</w:t>
            </w:r>
          </w:p>
        </w:tc>
        <w:tc>
          <w:tcPr>
            <w:tcW w:w="2693" w:type="dxa"/>
            <w:tcBorders>
              <w:top w:val="single" w:sz="2" w:space="0" w:color="auto"/>
              <w:left w:val="single" w:sz="4" w:space="0" w:color="auto"/>
              <w:bottom w:val="single" w:sz="2" w:space="0" w:color="auto"/>
              <w:right w:val="single" w:sz="2" w:space="0" w:color="auto"/>
            </w:tcBorders>
            <w:vAlign w:val="center"/>
          </w:tcPr>
          <w:p w14:paraId="4FCDD409" w14:textId="77777777" w:rsidR="00A6104B"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A6104B"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00A6104B" w:rsidRPr="00182F1A">
              <w:rPr>
                <w:rFonts w:ascii="Arial" w:hAnsi="Arial" w:cs="Arial"/>
                <w:b/>
                <w:noProof/>
                <w:sz w:val="20"/>
                <w:szCs w:val="20"/>
              </w:rPr>
              <w:t> </w:t>
            </w:r>
            <w:r w:rsidRPr="00182F1A">
              <w:rPr>
                <w:rFonts w:ascii="Arial" w:hAnsi="Arial" w:cs="Arial"/>
                <w:b/>
                <w:sz w:val="20"/>
                <w:szCs w:val="20"/>
              </w:rPr>
              <w:fldChar w:fldCharType="end"/>
            </w:r>
          </w:p>
        </w:tc>
      </w:tr>
      <w:tr w:rsidR="008C62E0" w:rsidRPr="00182F1A" w14:paraId="0A585A15" w14:textId="77777777" w:rsidTr="00F81777">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54A32213" w14:textId="77777777" w:rsidR="008C62E0" w:rsidRPr="00182F1A" w:rsidRDefault="008C62E0" w:rsidP="00EF373F">
            <w:pPr>
              <w:numPr>
                <w:ilvl w:val="0"/>
                <w:numId w:val="2"/>
              </w:numPr>
              <w:tabs>
                <w:tab w:val="clear" w:pos="360"/>
              </w:tabs>
              <w:spacing w:before="120" w:after="120" w:line="280" w:lineRule="exact"/>
              <w:ind w:left="176" w:right="11" w:hanging="176"/>
              <w:jc w:val="both"/>
              <w:rPr>
                <w:rFonts w:ascii="Arial" w:hAnsi="Arial" w:cs="Arial"/>
                <w:sz w:val="20"/>
                <w:szCs w:val="20"/>
              </w:rPr>
            </w:pPr>
            <w:r w:rsidRPr="00182F1A">
              <w:rPr>
                <w:rFonts w:ascii="Arial" w:hAnsi="Arial" w:cs="Arial"/>
                <w:sz w:val="20"/>
                <w:szCs w:val="20"/>
              </w:rPr>
              <w:t xml:space="preserve">oggetto sociale: </w:t>
            </w:r>
          </w:p>
        </w:tc>
        <w:tc>
          <w:tcPr>
            <w:tcW w:w="6804" w:type="dxa"/>
            <w:gridSpan w:val="3"/>
            <w:tcBorders>
              <w:top w:val="single" w:sz="2" w:space="0" w:color="auto"/>
              <w:left w:val="single" w:sz="4" w:space="0" w:color="auto"/>
              <w:bottom w:val="single" w:sz="2" w:space="0" w:color="auto"/>
              <w:right w:val="single" w:sz="2" w:space="0" w:color="auto"/>
            </w:tcBorders>
            <w:vAlign w:val="center"/>
          </w:tcPr>
          <w:p w14:paraId="115F2698" w14:textId="77777777" w:rsidR="008C62E0" w:rsidRPr="00182F1A" w:rsidRDefault="00163DF7" w:rsidP="00181882">
            <w:pPr>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8C62E0"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008C62E0" w:rsidRPr="00182F1A">
              <w:rPr>
                <w:rFonts w:ascii="Arial" w:hAnsi="Arial" w:cs="Arial"/>
                <w:b/>
                <w:noProof/>
                <w:sz w:val="20"/>
                <w:szCs w:val="20"/>
              </w:rPr>
              <w:t> </w:t>
            </w:r>
            <w:r w:rsidRPr="00182F1A">
              <w:rPr>
                <w:rFonts w:ascii="Arial" w:hAnsi="Arial" w:cs="Arial"/>
                <w:b/>
                <w:sz w:val="20"/>
                <w:szCs w:val="20"/>
              </w:rPr>
              <w:fldChar w:fldCharType="end"/>
            </w:r>
          </w:p>
        </w:tc>
      </w:tr>
    </w:tbl>
    <w:p w14:paraId="7A848854" w14:textId="77777777" w:rsidR="00AA6082" w:rsidRPr="00E26F8C" w:rsidRDefault="00E76A93" w:rsidP="00181882">
      <w:pPr>
        <w:numPr>
          <w:ilvl w:val="0"/>
          <w:numId w:val="1"/>
        </w:numPr>
        <w:tabs>
          <w:tab w:val="num" w:pos="560"/>
        </w:tabs>
        <w:spacing w:before="120" w:after="120" w:line="280" w:lineRule="exact"/>
        <w:ind w:left="555" w:right="11" w:hanging="357"/>
        <w:jc w:val="both"/>
        <w:rPr>
          <w:rFonts w:ascii="Arial" w:hAnsi="Arial" w:cs="Arial"/>
        </w:rPr>
      </w:pPr>
      <w:r w:rsidRPr="00E26F8C">
        <w:rPr>
          <w:rFonts w:ascii="Arial" w:hAnsi="Arial" w:cs="Arial"/>
        </w:rPr>
        <w:t>[</w:t>
      </w:r>
      <w:r w:rsidR="007E779A" w:rsidRPr="00E26F8C">
        <w:rPr>
          <w:rFonts w:ascii="Arial" w:hAnsi="Arial" w:cs="Arial"/>
          <w:b/>
          <w:i/>
        </w:rPr>
        <w:t>da compilare nel caso in cui la presente dichiarazione sia resa da Società di capitali</w:t>
      </w:r>
      <w:r w:rsidRPr="00E26F8C">
        <w:rPr>
          <w:rFonts w:ascii="Arial" w:hAnsi="Arial" w:cs="Arial"/>
        </w:rPr>
        <w:t xml:space="preserve">] </w:t>
      </w:r>
      <w:r w:rsidR="00A37D89" w:rsidRPr="00E26F8C">
        <w:rPr>
          <w:rFonts w:ascii="Arial" w:hAnsi="Arial" w:cs="Arial"/>
        </w:rPr>
        <w:t>che</w:t>
      </w:r>
      <w:r w:rsidR="00AA6082" w:rsidRPr="00E26F8C">
        <w:rPr>
          <w:rFonts w:ascii="Arial" w:hAnsi="Arial" w:cs="Arial"/>
        </w:rPr>
        <w:t xml:space="preserve"> l</w:t>
      </w:r>
      <w:r w:rsidR="007E779A" w:rsidRPr="00E26F8C">
        <w:rPr>
          <w:rFonts w:ascii="Arial" w:hAnsi="Arial" w:cs="Arial"/>
        </w:rPr>
        <w:t xml:space="preserve">’operatore economico </w:t>
      </w:r>
      <w:r w:rsidR="00AA6082" w:rsidRPr="00E26F8C">
        <w:rPr>
          <w:rFonts w:ascii="Arial" w:hAnsi="Arial" w:cs="Arial"/>
        </w:rPr>
        <w:t xml:space="preserve">ha un sistema di amministrazione e controllo disciplinata dal </w:t>
      </w:r>
      <w:proofErr w:type="gramStart"/>
      <w:r w:rsidR="00AA6082" w:rsidRPr="00E26F8C">
        <w:rPr>
          <w:rFonts w:ascii="Arial" w:hAnsi="Arial" w:cs="Arial"/>
        </w:rPr>
        <w:t>codice civile</w:t>
      </w:r>
      <w:proofErr w:type="gramEnd"/>
      <w:r w:rsidR="00AA6082" w:rsidRPr="00E26F8C">
        <w:rPr>
          <w:rFonts w:ascii="Arial" w:hAnsi="Arial" w:cs="Arial"/>
        </w:rPr>
        <w:t xml:space="preserve"> a seguito della riforma introdotta dal D.Lgs. n. 6/2003 come segue:</w:t>
      </w:r>
    </w:p>
    <w:tbl>
      <w:tblPr>
        <w:tblW w:w="934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8919"/>
      </w:tblGrid>
      <w:tr w:rsidR="00AA6082" w:rsidRPr="00182F1A" w14:paraId="38AD537F" w14:textId="77777777" w:rsidTr="000E6E98">
        <w:trPr>
          <w:trHeight w:val="672"/>
        </w:trPr>
        <w:tc>
          <w:tcPr>
            <w:tcW w:w="427" w:type="dxa"/>
            <w:vAlign w:val="center"/>
          </w:tcPr>
          <w:p w14:paraId="496F0144"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19" w:type="dxa"/>
            <w:vAlign w:val="center"/>
          </w:tcPr>
          <w:p w14:paraId="42906632" w14:textId="77777777" w:rsidR="00AA6082" w:rsidRPr="00182F1A" w:rsidRDefault="009250D7"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 xml:space="preserve"> Sistema c.d. “tradizionale” (disciplinato agli artt. 2380-bis e ss. c.c.) </w:t>
            </w:r>
            <w:r w:rsidR="00AA6082">
              <w:rPr>
                <w:rFonts w:ascii="Arial" w:hAnsi="Arial" w:cs="Arial"/>
                <w:b/>
                <w:sz w:val="20"/>
                <w:szCs w:val="20"/>
              </w:rPr>
              <w:t>articolato su un “</w:t>
            </w:r>
            <w:proofErr w:type="gramStart"/>
            <w:r w:rsidR="00AA6082">
              <w:rPr>
                <w:rFonts w:ascii="Arial" w:hAnsi="Arial" w:cs="Arial"/>
                <w:b/>
                <w:sz w:val="20"/>
                <w:szCs w:val="20"/>
              </w:rPr>
              <w:t>consiglio di amministrazione</w:t>
            </w:r>
            <w:proofErr w:type="gramEnd"/>
            <w:r w:rsidR="00AA6082">
              <w:rPr>
                <w:rFonts w:ascii="Arial" w:hAnsi="Arial" w:cs="Arial"/>
                <w:b/>
                <w:sz w:val="20"/>
                <w:szCs w:val="20"/>
              </w:rPr>
              <w:t>” e su un “collegio sindacale”</w:t>
            </w:r>
          </w:p>
        </w:tc>
      </w:tr>
      <w:tr w:rsidR="00AA6082" w:rsidRPr="00182F1A" w14:paraId="59729FAF" w14:textId="77777777" w:rsidTr="000E6E98">
        <w:trPr>
          <w:trHeight w:val="672"/>
        </w:trPr>
        <w:tc>
          <w:tcPr>
            <w:tcW w:w="427" w:type="dxa"/>
            <w:vAlign w:val="center"/>
          </w:tcPr>
          <w:p w14:paraId="6C6905FA"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19" w:type="dxa"/>
            <w:vAlign w:val="center"/>
          </w:tcPr>
          <w:p w14:paraId="141735AB" w14:textId="77777777" w:rsidR="00AA6082"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Sistema c.d. “dualistico” (disciplinato agli artt. 2409-octies e ss. c.c.) articolato sul “consiglio di gestione” e sul “consiglio di sorveglianza”</w:t>
            </w:r>
          </w:p>
        </w:tc>
      </w:tr>
      <w:tr w:rsidR="00AA6082" w:rsidRPr="00182F1A" w14:paraId="27BB089A" w14:textId="77777777" w:rsidTr="000E6E98">
        <w:trPr>
          <w:trHeight w:val="672"/>
        </w:trPr>
        <w:tc>
          <w:tcPr>
            <w:tcW w:w="427" w:type="dxa"/>
            <w:tcBorders>
              <w:top w:val="single" w:sz="4" w:space="0" w:color="auto"/>
              <w:left w:val="single" w:sz="4" w:space="0" w:color="auto"/>
              <w:bottom w:val="single" w:sz="4" w:space="0" w:color="auto"/>
              <w:right w:val="single" w:sz="4" w:space="0" w:color="auto"/>
            </w:tcBorders>
            <w:vAlign w:val="center"/>
          </w:tcPr>
          <w:p w14:paraId="1D64F01E" w14:textId="77777777" w:rsidR="00AA6082" w:rsidRPr="00182F1A"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sidRPr="00182F1A">
              <w:rPr>
                <w:rFonts w:ascii="Arial" w:hAnsi="Arial" w:cs="Arial"/>
                <w:b/>
                <w:sz w:val="20"/>
                <w:szCs w:val="20"/>
              </w:rPr>
              <w:fldChar w:fldCharType="begin">
                <w:ffData>
                  <w:name w:val="Controllo74"/>
                  <w:enabled/>
                  <w:calcOnExit w:val="0"/>
                  <w:checkBox>
                    <w:sizeAuto/>
                    <w:default w:val="0"/>
                  </w:checkBox>
                </w:ffData>
              </w:fldChar>
            </w:r>
            <w:r w:rsidRPr="00182F1A">
              <w:rPr>
                <w:rFonts w:ascii="Arial" w:hAnsi="Arial" w:cs="Arial"/>
                <w:b/>
                <w:sz w:val="20"/>
                <w:szCs w:val="20"/>
              </w:rPr>
              <w:instrText xml:space="preserve"> FORMCHECKBOX </w:instrText>
            </w:r>
            <w:r w:rsidRPr="00182F1A">
              <w:rPr>
                <w:rFonts w:ascii="Arial" w:hAnsi="Arial" w:cs="Arial"/>
                <w:b/>
                <w:sz w:val="20"/>
                <w:szCs w:val="20"/>
              </w:rPr>
            </w:r>
            <w:r w:rsidRPr="00182F1A">
              <w:rPr>
                <w:rFonts w:ascii="Arial" w:hAnsi="Arial" w:cs="Arial"/>
                <w:b/>
                <w:sz w:val="20"/>
                <w:szCs w:val="20"/>
              </w:rPr>
              <w:fldChar w:fldCharType="separate"/>
            </w:r>
            <w:r w:rsidRPr="00182F1A">
              <w:rPr>
                <w:rFonts w:ascii="Arial" w:hAnsi="Arial" w:cs="Arial"/>
                <w:b/>
                <w:sz w:val="20"/>
                <w:szCs w:val="20"/>
              </w:rPr>
              <w:fldChar w:fldCharType="end"/>
            </w:r>
          </w:p>
        </w:tc>
        <w:tc>
          <w:tcPr>
            <w:tcW w:w="8919" w:type="dxa"/>
            <w:tcBorders>
              <w:top w:val="single" w:sz="4" w:space="0" w:color="auto"/>
              <w:left w:val="single" w:sz="4" w:space="0" w:color="auto"/>
              <w:bottom w:val="single" w:sz="4" w:space="0" w:color="auto"/>
              <w:right w:val="single" w:sz="4" w:space="0" w:color="auto"/>
            </w:tcBorders>
            <w:vAlign w:val="center"/>
          </w:tcPr>
          <w:p w14:paraId="445C65D2" w14:textId="2E19C899" w:rsidR="00AA6082" w:rsidRDefault="00AA6082" w:rsidP="00181882">
            <w:pPr>
              <w:tabs>
                <w:tab w:val="left" w:pos="360"/>
                <w:tab w:val="left" w:pos="1260"/>
                <w:tab w:val="left" w:pos="1440"/>
              </w:tabs>
              <w:spacing w:before="120" w:after="120" w:line="280" w:lineRule="exact"/>
              <w:ind w:right="11"/>
              <w:jc w:val="both"/>
              <w:rPr>
                <w:rFonts w:ascii="Arial" w:hAnsi="Arial" w:cs="Arial"/>
                <w:b/>
                <w:sz w:val="20"/>
                <w:szCs w:val="20"/>
              </w:rPr>
            </w:pPr>
            <w:r>
              <w:rPr>
                <w:rFonts w:ascii="Arial" w:hAnsi="Arial" w:cs="Arial"/>
                <w:b/>
                <w:sz w:val="20"/>
                <w:szCs w:val="20"/>
              </w:rPr>
              <w:t>Sistema c.d. “monistico” fondato sulla presenza di un “</w:t>
            </w:r>
            <w:r w:rsidR="00913E9C">
              <w:rPr>
                <w:rFonts w:ascii="Arial" w:hAnsi="Arial" w:cs="Arial"/>
                <w:b/>
                <w:sz w:val="20"/>
                <w:szCs w:val="20"/>
              </w:rPr>
              <w:t>Consiglio di amministrazione</w:t>
            </w:r>
            <w:r>
              <w:rPr>
                <w:rFonts w:ascii="Arial" w:hAnsi="Arial" w:cs="Arial"/>
                <w:b/>
                <w:sz w:val="20"/>
                <w:szCs w:val="20"/>
              </w:rPr>
              <w:t>” e di un “comitato per il controllo sulla gestione”</w:t>
            </w:r>
            <w:r w:rsidR="009250D7">
              <w:rPr>
                <w:rFonts w:ascii="Arial" w:hAnsi="Arial" w:cs="Arial"/>
                <w:b/>
                <w:sz w:val="20"/>
                <w:szCs w:val="20"/>
              </w:rPr>
              <w:t xml:space="preserve"> costituito al suo interno </w:t>
            </w:r>
            <w:r>
              <w:rPr>
                <w:rFonts w:ascii="Arial" w:hAnsi="Arial" w:cs="Arial"/>
                <w:b/>
                <w:sz w:val="20"/>
                <w:szCs w:val="20"/>
              </w:rPr>
              <w:t>(</w:t>
            </w:r>
            <w:r w:rsidR="009250D7">
              <w:rPr>
                <w:rFonts w:ascii="Arial" w:hAnsi="Arial" w:cs="Arial"/>
                <w:b/>
                <w:sz w:val="20"/>
                <w:szCs w:val="20"/>
              </w:rPr>
              <w:t>art</w:t>
            </w:r>
            <w:r>
              <w:rPr>
                <w:rFonts w:ascii="Arial" w:hAnsi="Arial" w:cs="Arial"/>
                <w:b/>
                <w:sz w:val="20"/>
                <w:szCs w:val="20"/>
              </w:rPr>
              <w:t>. 2409-</w:t>
            </w:r>
            <w:r w:rsidR="009250D7">
              <w:rPr>
                <w:rFonts w:ascii="Arial" w:hAnsi="Arial" w:cs="Arial"/>
                <w:b/>
                <w:sz w:val="20"/>
                <w:szCs w:val="20"/>
              </w:rPr>
              <w:t>sexiesdecies, c.1,</w:t>
            </w:r>
            <w:r>
              <w:rPr>
                <w:rFonts w:ascii="Arial" w:hAnsi="Arial" w:cs="Arial"/>
                <w:b/>
                <w:sz w:val="20"/>
                <w:szCs w:val="20"/>
              </w:rPr>
              <w:t xml:space="preserve"> c.c.)</w:t>
            </w:r>
          </w:p>
        </w:tc>
      </w:tr>
    </w:tbl>
    <w:p w14:paraId="4D45B138" w14:textId="77777777" w:rsidR="00AA6082" w:rsidRPr="000B44BD" w:rsidRDefault="009250D7" w:rsidP="00C62CC3">
      <w:pPr>
        <w:numPr>
          <w:ilvl w:val="0"/>
          <w:numId w:val="1"/>
        </w:numPr>
        <w:tabs>
          <w:tab w:val="num" w:pos="560"/>
        </w:tabs>
        <w:spacing w:before="120" w:after="0" w:line="280" w:lineRule="exact"/>
        <w:ind w:left="555" w:right="11" w:hanging="357"/>
        <w:jc w:val="both"/>
        <w:rPr>
          <w:rFonts w:ascii="Arial" w:hAnsi="Arial" w:cs="Arial"/>
          <w:sz w:val="20"/>
          <w:szCs w:val="20"/>
        </w:rPr>
      </w:pPr>
      <w:r w:rsidRPr="000B44BD">
        <w:rPr>
          <w:rFonts w:ascii="Arial" w:hAnsi="Arial" w:cs="Arial"/>
          <w:sz w:val="20"/>
          <w:szCs w:val="20"/>
        </w:rPr>
        <w:t>che</w:t>
      </w:r>
      <w:r w:rsidR="00C62CC3" w:rsidRPr="000B44BD">
        <w:rPr>
          <w:rFonts w:ascii="Arial" w:eastAsia="Times New Roman" w:hAnsi="Arial" w:cs="Arial"/>
          <w:color w:val="000000"/>
          <w:sz w:val="20"/>
          <w:szCs w:val="20"/>
          <w:lang w:eastAsia="it-IT"/>
        </w:rPr>
        <w:t xml:space="preserve"> i</w:t>
      </w:r>
      <w:r w:rsidR="00C62CC3" w:rsidRPr="000B44BD">
        <w:rPr>
          <w:rFonts w:ascii="Arial" w:hAnsi="Arial" w:cs="Arial"/>
          <w:sz w:val="20"/>
          <w:szCs w:val="20"/>
        </w:rPr>
        <w:t xml:space="preserve"> dati identificativi dei soggetti di cui all’art. 94, comma 3, del D.lgs 36/2023, sono i seguenti</w:t>
      </w:r>
      <w:r w:rsidRPr="000B44BD">
        <w:rPr>
          <w:rFonts w:ascii="Arial" w:hAnsi="Arial" w:cs="Arial"/>
          <w:sz w:val="20"/>
          <w:szCs w:val="20"/>
        </w:rPr>
        <w:t>:</w:t>
      </w:r>
    </w:p>
    <w:p w14:paraId="05AC90CE" w14:textId="77777777" w:rsidR="00AC5CF7" w:rsidRPr="007A71C2" w:rsidRDefault="00AC5CF7" w:rsidP="00EF373F">
      <w:pPr>
        <w:pStyle w:val="Paragrafoelenco"/>
        <w:numPr>
          <w:ilvl w:val="0"/>
          <w:numId w:val="3"/>
        </w:numPr>
        <w:spacing w:before="120" w:after="120" w:line="280" w:lineRule="exact"/>
        <w:ind w:left="851" w:right="11" w:hanging="284"/>
        <w:jc w:val="both"/>
        <w:rPr>
          <w:rFonts w:ascii="Arial" w:hAnsi="Arial" w:cs="Arial"/>
          <w:sz w:val="20"/>
          <w:szCs w:val="20"/>
        </w:rPr>
      </w:pPr>
      <w:r w:rsidRPr="007A71C2">
        <w:rPr>
          <w:rFonts w:ascii="Arial" w:hAnsi="Arial" w:cs="Arial"/>
          <w:sz w:val="20"/>
          <w:szCs w:val="20"/>
        </w:rPr>
        <w:t>[</w:t>
      </w:r>
      <w:r w:rsidR="00060D91" w:rsidRPr="00060D91">
        <w:rPr>
          <w:rFonts w:ascii="Arial" w:hAnsi="Arial" w:cs="Arial"/>
          <w:b/>
          <w:sz w:val="20"/>
          <w:szCs w:val="20"/>
        </w:rPr>
        <w:t>NEL CASO DI OPERATORE ECONOMICO INDIVIDUALE</w:t>
      </w:r>
      <w:r w:rsidRPr="007A71C2">
        <w:rPr>
          <w:rFonts w:ascii="Arial" w:hAnsi="Arial" w:cs="Arial"/>
          <w:sz w:val="20"/>
          <w:szCs w:val="20"/>
        </w:rPr>
        <w:t xml:space="preserve">] i titolari e i direttori tecnici sono </w:t>
      </w:r>
      <w:r w:rsidRPr="007A71C2">
        <w:rPr>
          <w:rFonts w:ascii="Arial" w:hAnsi="Arial" w:cs="Arial"/>
          <w:i/>
          <w:sz w:val="20"/>
          <w:szCs w:val="20"/>
        </w:rPr>
        <w:t>(indicare nominativi – compreso il sottoscrittore - qualifica, luogo e data di nascita, residenza)</w:t>
      </w:r>
      <w:r w:rsidRPr="007A71C2">
        <w:rPr>
          <w:rFonts w:ascii="Arial" w:hAnsi="Arial" w:cs="Arial"/>
          <w:sz w:val="20"/>
          <w:szCs w:val="20"/>
        </w:rPr>
        <w:t>:</w:t>
      </w:r>
    </w:p>
    <w:tbl>
      <w:tblPr>
        <w:tblStyle w:val="Grigliatabella"/>
        <w:tblW w:w="8920" w:type="dxa"/>
        <w:tblInd w:w="846" w:type="dxa"/>
        <w:tblLayout w:type="fixed"/>
        <w:tblLook w:val="04A0" w:firstRow="1" w:lastRow="0" w:firstColumn="1" w:lastColumn="0" w:noHBand="0" w:noVBand="1"/>
      </w:tblPr>
      <w:tblGrid>
        <w:gridCol w:w="1818"/>
        <w:gridCol w:w="2131"/>
        <w:gridCol w:w="1638"/>
        <w:gridCol w:w="1487"/>
        <w:gridCol w:w="1846"/>
      </w:tblGrid>
      <w:tr w:rsidR="00AC5CF7" w:rsidRPr="00182F1A" w14:paraId="2C22C27F" w14:textId="77777777" w:rsidTr="000E6E98">
        <w:trPr>
          <w:trHeight w:val="532"/>
        </w:trPr>
        <w:tc>
          <w:tcPr>
            <w:tcW w:w="1818" w:type="dxa"/>
            <w:shd w:val="clear" w:color="auto" w:fill="00529E"/>
            <w:vAlign w:val="center"/>
          </w:tcPr>
          <w:p w14:paraId="483BF20C" w14:textId="77777777" w:rsidR="00AC5CF7" w:rsidRPr="00182F1A" w:rsidRDefault="00AC5CF7" w:rsidP="00AB727A">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31" w:type="dxa"/>
            <w:shd w:val="clear" w:color="auto" w:fill="00529E"/>
            <w:vAlign w:val="center"/>
          </w:tcPr>
          <w:p w14:paraId="3EC18D94"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22612ABA"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8" w:type="dxa"/>
            <w:shd w:val="clear" w:color="auto" w:fill="00529E"/>
            <w:vAlign w:val="center"/>
          </w:tcPr>
          <w:p w14:paraId="04B0F1BF"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7" w:type="dxa"/>
            <w:shd w:val="clear" w:color="auto" w:fill="00529E"/>
            <w:vAlign w:val="center"/>
          </w:tcPr>
          <w:p w14:paraId="1336ED81"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6" w:type="dxa"/>
            <w:shd w:val="clear" w:color="auto" w:fill="00529E"/>
            <w:vAlign w:val="center"/>
          </w:tcPr>
          <w:p w14:paraId="3D421B6C"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3950659E" w14:textId="77777777" w:rsidTr="000E6E98">
        <w:trPr>
          <w:trHeight w:val="544"/>
        </w:trPr>
        <w:tc>
          <w:tcPr>
            <w:tcW w:w="1818" w:type="dxa"/>
          </w:tcPr>
          <w:p w14:paraId="4C8C47D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3CAC1A4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3179119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0CA410F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0D2AAD8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FDA5A24" w14:textId="77777777" w:rsidTr="000E6E98">
        <w:trPr>
          <w:trHeight w:val="544"/>
        </w:trPr>
        <w:tc>
          <w:tcPr>
            <w:tcW w:w="1818" w:type="dxa"/>
          </w:tcPr>
          <w:p w14:paraId="5C573A1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195D2A9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2638150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508BD1D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1EFECBB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7CBDC19" w14:textId="77777777" w:rsidTr="000E6E98">
        <w:trPr>
          <w:trHeight w:val="544"/>
        </w:trPr>
        <w:tc>
          <w:tcPr>
            <w:tcW w:w="1818" w:type="dxa"/>
          </w:tcPr>
          <w:p w14:paraId="66C0DA1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0F7A807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69A00BB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3BEEFA5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5A06F40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A291854" w14:textId="77777777" w:rsidTr="000E6E98">
        <w:trPr>
          <w:trHeight w:val="544"/>
        </w:trPr>
        <w:tc>
          <w:tcPr>
            <w:tcW w:w="1818" w:type="dxa"/>
          </w:tcPr>
          <w:p w14:paraId="42C7901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7CEF702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08ADC7E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0DD9E29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7AD5E11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DAE47C0" w14:textId="77777777" w:rsidTr="000E6E98">
        <w:trPr>
          <w:trHeight w:val="544"/>
        </w:trPr>
        <w:tc>
          <w:tcPr>
            <w:tcW w:w="1818" w:type="dxa"/>
          </w:tcPr>
          <w:p w14:paraId="15973AC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65B71CF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3CE00C4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7A44992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4B422F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927B962" w14:textId="77777777" w:rsidTr="000E6E98">
        <w:trPr>
          <w:trHeight w:val="544"/>
        </w:trPr>
        <w:tc>
          <w:tcPr>
            <w:tcW w:w="1818" w:type="dxa"/>
          </w:tcPr>
          <w:p w14:paraId="220391C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7DFC510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53BDCCF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336DF68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1C97731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3023E95" w14:textId="77777777" w:rsidTr="000E6E98">
        <w:trPr>
          <w:trHeight w:val="544"/>
        </w:trPr>
        <w:tc>
          <w:tcPr>
            <w:tcW w:w="1818" w:type="dxa"/>
          </w:tcPr>
          <w:p w14:paraId="03FFD7F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31" w:type="dxa"/>
          </w:tcPr>
          <w:p w14:paraId="090DFAA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78548D4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5EBE10F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C9D20D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6A5D52BB" w14:textId="77777777" w:rsidTr="000E6E98">
        <w:trPr>
          <w:trHeight w:val="588"/>
        </w:trPr>
        <w:tc>
          <w:tcPr>
            <w:tcW w:w="8920" w:type="dxa"/>
            <w:gridSpan w:val="5"/>
            <w:vAlign w:val="center"/>
          </w:tcPr>
          <w:p w14:paraId="3827CFD8" w14:textId="77777777" w:rsidR="00AC5CF7" w:rsidRPr="00182F1A" w:rsidRDefault="00AC5CF7" w:rsidP="000E6E98">
            <w:pPr>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222074C4" w14:textId="77777777" w:rsidTr="000E6E98">
        <w:trPr>
          <w:trHeight w:val="584"/>
        </w:trPr>
        <w:tc>
          <w:tcPr>
            <w:tcW w:w="8920" w:type="dxa"/>
            <w:gridSpan w:val="5"/>
          </w:tcPr>
          <w:p w14:paraId="193BB1C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522C49A3" w14:textId="77777777" w:rsidR="000E6E98" w:rsidRPr="000E6E98" w:rsidRDefault="000E6E98" w:rsidP="000E6E98">
      <w:pPr>
        <w:pStyle w:val="Paragrafoelenco"/>
        <w:numPr>
          <w:ilvl w:val="0"/>
          <w:numId w:val="3"/>
        </w:numPr>
        <w:spacing w:before="120" w:after="120" w:line="280" w:lineRule="exact"/>
        <w:ind w:left="851" w:right="11" w:hanging="284"/>
        <w:jc w:val="both"/>
        <w:rPr>
          <w:rFonts w:ascii="Arial" w:hAnsi="Arial" w:cs="Arial"/>
          <w:sz w:val="20"/>
          <w:szCs w:val="20"/>
        </w:rPr>
      </w:pPr>
      <w:r w:rsidRPr="00A1504F">
        <w:rPr>
          <w:rFonts w:ascii="Arial" w:hAnsi="Arial" w:cs="Arial"/>
          <w:sz w:val="20"/>
          <w:szCs w:val="20"/>
        </w:rPr>
        <w:t xml:space="preserve"> </w:t>
      </w:r>
      <w:r w:rsidR="00AC5CF7" w:rsidRPr="00A1504F">
        <w:rPr>
          <w:rFonts w:ascii="Arial" w:hAnsi="Arial" w:cs="Arial"/>
          <w:sz w:val="20"/>
          <w:szCs w:val="20"/>
        </w:rPr>
        <w:t>[</w:t>
      </w:r>
      <w:r w:rsidR="00AC5CF7" w:rsidRPr="007A71C2">
        <w:rPr>
          <w:rFonts w:ascii="Arial" w:hAnsi="Arial" w:cs="Arial"/>
          <w:b/>
          <w:sz w:val="20"/>
          <w:szCs w:val="20"/>
        </w:rPr>
        <w:t>NEL CASO DI SOCIETA’ IN NOME COLLETTIVO</w:t>
      </w:r>
      <w:r w:rsidR="00AC5CF7" w:rsidRPr="00A1504F">
        <w:rPr>
          <w:rFonts w:ascii="Arial" w:hAnsi="Arial" w:cs="Arial"/>
          <w:sz w:val="20"/>
          <w:szCs w:val="20"/>
        </w:rPr>
        <w:t xml:space="preserve">] i soci e i direttori tecnici sono </w:t>
      </w:r>
      <w:r w:rsidR="00AC5CF7" w:rsidRPr="00A1504F">
        <w:rPr>
          <w:rFonts w:ascii="Arial" w:hAnsi="Arial" w:cs="Arial"/>
          <w:i/>
          <w:sz w:val="20"/>
          <w:szCs w:val="20"/>
        </w:rPr>
        <w:t>(indicare nominativi – compreso il sottoscrittore - qualifica, luogo e data di nascita, residenza)</w:t>
      </w:r>
      <w:r w:rsidR="00AC5CF7" w:rsidRPr="00A1504F">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1FEE413A" w14:textId="77777777" w:rsidTr="00216457">
        <w:trPr>
          <w:trHeight w:val="504"/>
        </w:trPr>
        <w:tc>
          <w:tcPr>
            <w:tcW w:w="1814" w:type="dxa"/>
            <w:shd w:val="clear" w:color="auto" w:fill="00529E"/>
            <w:vAlign w:val="center"/>
          </w:tcPr>
          <w:p w14:paraId="0811C22B" w14:textId="77777777" w:rsidR="00AC5CF7" w:rsidRPr="00182F1A" w:rsidRDefault="00AC5CF7" w:rsidP="000E6E98">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2C5297D5"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7797804C"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0A21CD1D"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4DC67B6B"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5279A651"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44B70D30" w14:textId="77777777" w:rsidTr="00216457">
        <w:trPr>
          <w:trHeight w:val="516"/>
        </w:trPr>
        <w:tc>
          <w:tcPr>
            <w:tcW w:w="1814" w:type="dxa"/>
          </w:tcPr>
          <w:p w14:paraId="124912B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85F6BE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FBBD8C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47761C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2EE8D7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4FDF139" w14:textId="77777777" w:rsidTr="00216457">
        <w:trPr>
          <w:trHeight w:val="516"/>
        </w:trPr>
        <w:tc>
          <w:tcPr>
            <w:tcW w:w="1814" w:type="dxa"/>
          </w:tcPr>
          <w:p w14:paraId="3D81D25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3870112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E4ED71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19D6F1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FBC470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B6A4AA0" w14:textId="77777777" w:rsidTr="00216457">
        <w:trPr>
          <w:trHeight w:val="516"/>
        </w:trPr>
        <w:tc>
          <w:tcPr>
            <w:tcW w:w="1814" w:type="dxa"/>
          </w:tcPr>
          <w:p w14:paraId="0D1BE01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17097A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7772F4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25D541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16FDC7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4A6C36A3" w14:textId="77777777" w:rsidTr="00216457">
        <w:trPr>
          <w:trHeight w:val="516"/>
        </w:trPr>
        <w:tc>
          <w:tcPr>
            <w:tcW w:w="1814" w:type="dxa"/>
          </w:tcPr>
          <w:p w14:paraId="17BDC43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61CBDD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7AB5E0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44347F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42C169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1957392E" w14:textId="77777777" w:rsidTr="00216457">
        <w:trPr>
          <w:trHeight w:val="516"/>
        </w:trPr>
        <w:tc>
          <w:tcPr>
            <w:tcW w:w="1814" w:type="dxa"/>
          </w:tcPr>
          <w:p w14:paraId="3478EE7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E624B7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BF5D91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1961E6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719F19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C6C9E6E" w14:textId="77777777" w:rsidTr="00216457">
        <w:trPr>
          <w:trHeight w:val="516"/>
        </w:trPr>
        <w:tc>
          <w:tcPr>
            <w:tcW w:w="1814" w:type="dxa"/>
          </w:tcPr>
          <w:p w14:paraId="42395A1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D4165D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0EDBCC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B6F206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13B565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16330EC" w14:textId="77777777" w:rsidTr="00216457">
        <w:trPr>
          <w:trHeight w:val="516"/>
        </w:trPr>
        <w:tc>
          <w:tcPr>
            <w:tcW w:w="1814" w:type="dxa"/>
          </w:tcPr>
          <w:p w14:paraId="3E068C7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C46CAE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2E1EEE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0980E7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46F6AD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13EF0D1" w14:textId="77777777" w:rsidTr="00216457">
        <w:trPr>
          <w:trHeight w:val="557"/>
        </w:trPr>
        <w:tc>
          <w:tcPr>
            <w:tcW w:w="8901" w:type="dxa"/>
            <w:gridSpan w:val="5"/>
            <w:vAlign w:val="center"/>
          </w:tcPr>
          <w:p w14:paraId="45588DA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00D7F365" w14:textId="77777777" w:rsidTr="00653301">
        <w:trPr>
          <w:trHeight w:val="663"/>
        </w:trPr>
        <w:tc>
          <w:tcPr>
            <w:tcW w:w="8901" w:type="dxa"/>
            <w:gridSpan w:val="5"/>
          </w:tcPr>
          <w:p w14:paraId="16A9882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7A10CE8" w14:textId="77777777" w:rsidR="00AC5CF7" w:rsidRPr="00A1504F" w:rsidRDefault="00AC5CF7" w:rsidP="00EF373F">
      <w:pPr>
        <w:pStyle w:val="Paragrafoelenco"/>
        <w:numPr>
          <w:ilvl w:val="0"/>
          <w:numId w:val="3"/>
        </w:numPr>
        <w:spacing w:before="120" w:after="0" w:line="280" w:lineRule="exact"/>
        <w:ind w:left="851" w:right="11" w:hanging="284"/>
        <w:jc w:val="both"/>
        <w:rPr>
          <w:rFonts w:ascii="Arial" w:hAnsi="Arial" w:cs="Arial"/>
          <w:sz w:val="20"/>
          <w:szCs w:val="20"/>
        </w:rPr>
      </w:pPr>
      <w:r w:rsidRPr="00A1504F">
        <w:rPr>
          <w:rFonts w:ascii="Arial" w:hAnsi="Arial" w:cs="Arial"/>
          <w:sz w:val="20"/>
          <w:szCs w:val="20"/>
        </w:rPr>
        <w:t>[</w:t>
      </w:r>
      <w:r w:rsidRPr="007A71C2">
        <w:rPr>
          <w:rFonts w:ascii="Arial" w:hAnsi="Arial" w:cs="Arial"/>
          <w:b/>
          <w:sz w:val="20"/>
          <w:szCs w:val="20"/>
        </w:rPr>
        <w:t>NEL CASO DI SOCIETA’ IN ACCOMANDITA SEMPLICE</w:t>
      </w:r>
      <w:r w:rsidRPr="00A1504F">
        <w:rPr>
          <w:rFonts w:ascii="Arial" w:hAnsi="Arial" w:cs="Arial"/>
          <w:sz w:val="20"/>
          <w:szCs w:val="20"/>
        </w:rPr>
        <w:t xml:space="preserve">] i soci accomandatari e i direttori tecnici sono </w:t>
      </w:r>
      <w:r w:rsidRPr="00A1504F">
        <w:rPr>
          <w:rFonts w:ascii="Arial" w:hAnsi="Arial" w:cs="Arial"/>
          <w:i/>
          <w:sz w:val="20"/>
          <w:szCs w:val="20"/>
        </w:rPr>
        <w:t>(indicare nominativi – compreso il sottoscrittore - qualifica, luogo e data di nascita, residenza)</w:t>
      </w:r>
      <w:r w:rsidRPr="00A1504F">
        <w:rPr>
          <w:rFonts w:ascii="Arial" w:hAnsi="Arial"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AC5CF7" w:rsidRPr="00182F1A" w14:paraId="16E99C7D" w14:textId="77777777" w:rsidTr="00216457">
        <w:trPr>
          <w:trHeight w:val="504"/>
        </w:trPr>
        <w:tc>
          <w:tcPr>
            <w:tcW w:w="1814" w:type="dxa"/>
            <w:shd w:val="clear" w:color="auto" w:fill="00529E"/>
            <w:vAlign w:val="center"/>
          </w:tcPr>
          <w:p w14:paraId="7879085B" w14:textId="77777777" w:rsidR="00AC5CF7" w:rsidRPr="00182F1A" w:rsidRDefault="00AC5CF7" w:rsidP="000E6E98">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56427BF9"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4F9AF578"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06C7D9A9"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3BF5CC70"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5FB0A653" w14:textId="77777777" w:rsidR="00AC5CF7" w:rsidRPr="00182F1A" w:rsidRDefault="00AC5CF7" w:rsidP="000E6E98">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6BF44951" w14:textId="77777777" w:rsidTr="00216457">
        <w:trPr>
          <w:trHeight w:val="516"/>
        </w:trPr>
        <w:tc>
          <w:tcPr>
            <w:tcW w:w="1814" w:type="dxa"/>
          </w:tcPr>
          <w:p w14:paraId="1B25353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D763AB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BB86FB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DA3113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3D7E18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2C89D85" w14:textId="77777777" w:rsidTr="00216457">
        <w:trPr>
          <w:trHeight w:val="516"/>
        </w:trPr>
        <w:tc>
          <w:tcPr>
            <w:tcW w:w="1814" w:type="dxa"/>
          </w:tcPr>
          <w:p w14:paraId="15AD8EA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3E45870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C5A483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E91986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28FD41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3786CBB" w14:textId="77777777" w:rsidTr="00216457">
        <w:trPr>
          <w:trHeight w:val="516"/>
        </w:trPr>
        <w:tc>
          <w:tcPr>
            <w:tcW w:w="1814" w:type="dxa"/>
          </w:tcPr>
          <w:p w14:paraId="754FDA5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3794D4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F972DE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5C8FA3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A330CA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1DE8E85" w14:textId="77777777" w:rsidTr="00216457">
        <w:trPr>
          <w:trHeight w:val="516"/>
        </w:trPr>
        <w:tc>
          <w:tcPr>
            <w:tcW w:w="1814" w:type="dxa"/>
          </w:tcPr>
          <w:p w14:paraId="2DF01F8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FF6062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C5637D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2AA20A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3B495A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5E8FF13A" w14:textId="77777777" w:rsidTr="00216457">
        <w:trPr>
          <w:trHeight w:val="516"/>
        </w:trPr>
        <w:tc>
          <w:tcPr>
            <w:tcW w:w="1814" w:type="dxa"/>
          </w:tcPr>
          <w:p w14:paraId="020E769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FE80C1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0425BA8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670F57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685300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74249B14" w14:textId="77777777" w:rsidTr="00216457">
        <w:trPr>
          <w:trHeight w:val="516"/>
        </w:trPr>
        <w:tc>
          <w:tcPr>
            <w:tcW w:w="1814" w:type="dxa"/>
          </w:tcPr>
          <w:p w14:paraId="53262DD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ABA516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8D289C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FFC86B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5C8D1C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66972094" w14:textId="77777777" w:rsidTr="00216457">
        <w:trPr>
          <w:trHeight w:val="516"/>
        </w:trPr>
        <w:tc>
          <w:tcPr>
            <w:tcW w:w="1814" w:type="dxa"/>
          </w:tcPr>
          <w:p w14:paraId="3B5E3BA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923A3BA"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74CEE8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D67E10D"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5317D0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E85198D" w14:textId="77777777" w:rsidTr="00216457">
        <w:trPr>
          <w:trHeight w:val="557"/>
        </w:trPr>
        <w:tc>
          <w:tcPr>
            <w:tcW w:w="8901" w:type="dxa"/>
            <w:gridSpan w:val="5"/>
            <w:vAlign w:val="center"/>
          </w:tcPr>
          <w:p w14:paraId="4EC9CB3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726869F0" w14:textId="77777777" w:rsidTr="00653301">
        <w:trPr>
          <w:trHeight w:val="677"/>
        </w:trPr>
        <w:tc>
          <w:tcPr>
            <w:tcW w:w="8901" w:type="dxa"/>
            <w:gridSpan w:val="5"/>
          </w:tcPr>
          <w:p w14:paraId="43320EA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2AB51D84" w14:textId="77777777" w:rsidR="00060D91" w:rsidRPr="00060D91" w:rsidRDefault="00060D91" w:rsidP="00060D91">
      <w:pPr>
        <w:numPr>
          <w:ilvl w:val="0"/>
          <w:numId w:val="3"/>
        </w:numPr>
        <w:spacing w:before="120" w:after="120" w:line="280" w:lineRule="exact"/>
        <w:ind w:left="851" w:right="11" w:hanging="284"/>
        <w:jc w:val="both"/>
        <w:rPr>
          <w:rFonts w:ascii="Arial" w:hAnsi="Arial" w:cs="Arial"/>
        </w:rPr>
      </w:pPr>
      <w:r w:rsidRPr="00060D91">
        <w:rPr>
          <w:rFonts w:ascii="Arial" w:hAnsi="Arial" w:cs="Arial"/>
          <w:b/>
        </w:rPr>
        <w:t>NEL CASO DI ALTRO TIPO DI SOCIETA’ O CONSORZIO</w:t>
      </w:r>
      <w:r w:rsidRPr="00060D91">
        <w:rPr>
          <w:rFonts w:ascii="Arial" w:hAnsi="Arial" w:cs="Arial"/>
        </w:rPr>
        <w:t xml:space="preserve">] </w:t>
      </w:r>
      <w:r w:rsidRPr="00060D91">
        <w:rPr>
          <w:rFonts w:ascii="Arial" w:hAnsi="Arial" w:cs="Arial"/>
          <w:u w:val="single"/>
        </w:rPr>
        <w:t>i membri del consiglio di amministrazione cui sia stata conferita la legale rappresentanza, ivi compresi institori e procuratori generali, l’amministratore di fatto, i membri degli organi con poteri di direzione e di vigilanza</w:t>
      </w:r>
      <w:r w:rsidRPr="00060D91">
        <w:rPr>
          <w:rFonts w:ascii="Arial" w:hAnsi="Arial" w:cs="Arial"/>
          <w:iCs/>
          <w:vertAlign w:val="superscript"/>
        </w:rPr>
        <w:footnoteReference w:id="2"/>
      </w:r>
      <w:r w:rsidRPr="00060D91">
        <w:rPr>
          <w:rFonts w:ascii="Arial" w:hAnsi="Arial" w:cs="Arial"/>
        </w:rPr>
        <w:t xml:space="preserve">, </w:t>
      </w:r>
      <w:r w:rsidRPr="00060D91">
        <w:rPr>
          <w:rFonts w:ascii="Arial" w:hAnsi="Arial" w:cs="Arial"/>
          <w:u w:val="single"/>
        </w:rPr>
        <w:t>i soggetti muniti di poteri di rappresentanza, di direzione e di controllo</w:t>
      </w:r>
      <w:r w:rsidRPr="00060D91">
        <w:rPr>
          <w:rFonts w:ascii="Arial" w:hAnsi="Arial" w:cs="Arial"/>
          <w:iCs/>
          <w:vertAlign w:val="superscript"/>
        </w:rPr>
        <w:footnoteReference w:id="3"/>
      </w:r>
      <w:r w:rsidRPr="00060D91">
        <w:rPr>
          <w:rFonts w:ascii="Arial" w:hAnsi="Arial" w:cs="Arial"/>
        </w:rPr>
        <w:t>, i direttori tecnici (ove presenti), il socio unico,</w:t>
      </w:r>
      <w:r w:rsidR="00A01894" w:rsidRPr="00A01894">
        <w:rPr>
          <w:rFonts w:asciiTheme="minorHAnsi" w:eastAsia="Times New Roman" w:hAnsiTheme="minorHAnsi" w:cstheme="minorHAnsi"/>
          <w:sz w:val="24"/>
          <w:szCs w:val="24"/>
          <w:lang w:eastAsia="it-IT"/>
        </w:rPr>
        <w:t xml:space="preserve"> </w:t>
      </w:r>
      <w:r w:rsidR="00A01894">
        <w:rPr>
          <w:rFonts w:asciiTheme="minorHAnsi" w:eastAsia="Times New Roman" w:hAnsiTheme="minorHAnsi" w:cstheme="minorHAnsi"/>
          <w:sz w:val="24"/>
          <w:szCs w:val="24"/>
          <w:lang w:eastAsia="it-IT"/>
        </w:rPr>
        <w:t>l’</w:t>
      </w:r>
      <w:r w:rsidR="00A01894">
        <w:rPr>
          <w:rFonts w:ascii="Arial" w:hAnsi="Arial" w:cs="Arial"/>
        </w:rPr>
        <w:t>Amministratore di fatt</w:t>
      </w:r>
      <w:r w:rsidR="00A01894" w:rsidRPr="00060D91">
        <w:rPr>
          <w:rFonts w:ascii="Arial" w:hAnsi="Arial" w:cs="Arial"/>
        </w:rPr>
        <w:t>o,</w:t>
      </w:r>
      <w:r w:rsidR="00A01894" w:rsidRPr="00A01894">
        <w:rPr>
          <w:rFonts w:asciiTheme="minorHAnsi" w:eastAsia="Times New Roman" w:hAnsiTheme="minorHAnsi" w:cstheme="minorHAnsi"/>
          <w:sz w:val="24"/>
          <w:szCs w:val="24"/>
          <w:lang w:eastAsia="it-IT"/>
        </w:rPr>
        <w:t xml:space="preserve"> </w:t>
      </w:r>
      <w:r w:rsidR="00A01894">
        <w:rPr>
          <w:rFonts w:ascii="Arial" w:hAnsi="Arial" w:cs="Arial"/>
          <w:vertAlign w:val="superscript"/>
        </w:rPr>
        <w:t xml:space="preserve"> </w:t>
      </w:r>
      <w:r w:rsidRPr="00060D91">
        <w:rPr>
          <w:rFonts w:ascii="Arial" w:hAnsi="Arial" w:cs="Arial"/>
        </w:rPr>
        <w:t xml:space="preserve">sono </w:t>
      </w:r>
      <w:r w:rsidRPr="00060D91">
        <w:rPr>
          <w:rFonts w:ascii="Arial" w:hAnsi="Arial" w:cs="Arial"/>
          <w:i/>
        </w:rPr>
        <w:t>(indicare nominativi – compreso il sottoscrittore - qualifica, luogo e data di nascita, residenza)</w:t>
      </w:r>
      <w:r w:rsidRPr="00060D91">
        <w:rPr>
          <w:rFonts w:ascii="Arial" w:hAnsi="Arial" w:cs="Arial"/>
        </w:rPr>
        <w:t xml:space="preserve">: </w:t>
      </w:r>
    </w:p>
    <w:p w14:paraId="013A1837" w14:textId="11E111DF" w:rsidR="00060D91" w:rsidRPr="00060D91" w:rsidRDefault="00060D91" w:rsidP="00060D91">
      <w:pPr>
        <w:numPr>
          <w:ilvl w:val="0"/>
          <w:numId w:val="5"/>
        </w:numPr>
        <w:spacing w:before="120" w:after="120" w:line="280" w:lineRule="exact"/>
        <w:ind w:left="1570" w:right="11" w:hanging="357"/>
        <w:jc w:val="both"/>
        <w:rPr>
          <w:rFonts w:ascii="Arial" w:hAnsi="Arial" w:cs="Arial"/>
          <w:b/>
        </w:rPr>
      </w:pPr>
      <w:r w:rsidRPr="00060D91">
        <w:rPr>
          <w:rFonts w:ascii="Arial" w:hAnsi="Arial" w:cs="Arial"/>
          <w:b/>
        </w:rPr>
        <w:t>[</w:t>
      </w:r>
      <w:r w:rsidRPr="00060D91">
        <w:rPr>
          <w:rFonts w:ascii="Arial" w:hAnsi="Arial" w:cs="Arial"/>
          <w:b/>
          <w:i/>
        </w:rPr>
        <w:t xml:space="preserve">nel caso di Società con sistema di amministrazione tradizionale e </w:t>
      </w:r>
      <w:proofErr w:type="gramStart"/>
      <w:r w:rsidR="00542EC0" w:rsidRPr="00060D91">
        <w:rPr>
          <w:rFonts w:ascii="Arial" w:hAnsi="Arial" w:cs="Arial"/>
          <w:b/>
          <w:i/>
        </w:rPr>
        <w:t>monistico</w:t>
      </w:r>
      <w:r w:rsidR="00542EC0" w:rsidRPr="00060D91">
        <w:rPr>
          <w:rFonts w:ascii="Arial" w:hAnsi="Arial" w:cs="Arial"/>
          <w:b/>
        </w:rPr>
        <w:t xml:space="preserve">] </w:t>
      </w:r>
      <w:r w:rsidR="00542EC0">
        <w:rPr>
          <w:rFonts w:ascii="Arial" w:hAnsi="Arial" w:cs="Arial"/>
          <w:b/>
        </w:rPr>
        <w:t xml:space="preserve"> </w:t>
      </w:r>
      <w:r w:rsidRPr="00060D91">
        <w:rPr>
          <w:rFonts w:ascii="Arial" w:hAnsi="Arial" w:cs="Arial"/>
          <w:b/>
        </w:rPr>
        <w:t>Membri</w:t>
      </w:r>
      <w:proofErr w:type="gramEnd"/>
      <w:r w:rsidRPr="00060D91">
        <w:rPr>
          <w:rFonts w:ascii="Arial" w:hAnsi="Arial" w:cs="Arial"/>
          <w:b/>
        </w:rPr>
        <w:t xml:space="preserve">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8826" w:type="dxa"/>
        <w:tblInd w:w="846" w:type="dxa"/>
        <w:tblLayout w:type="fixed"/>
        <w:tblLook w:val="04A0" w:firstRow="1" w:lastRow="0" w:firstColumn="1" w:lastColumn="0" w:noHBand="0" w:noVBand="1"/>
      </w:tblPr>
      <w:tblGrid>
        <w:gridCol w:w="1799"/>
        <w:gridCol w:w="2108"/>
        <w:gridCol w:w="1621"/>
        <w:gridCol w:w="1471"/>
        <w:gridCol w:w="1827"/>
      </w:tblGrid>
      <w:tr w:rsidR="00AC5CF7" w:rsidRPr="00182F1A" w14:paraId="5005CB2B" w14:textId="77777777" w:rsidTr="00060D91">
        <w:trPr>
          <w:trHeight w:val="478"/>
        </w:trPr>
        <w:tc>
          <w:tcPr>
            <w:tcW w:w="1799" w:type="dxa"/>
            <w:shd w:val="clear" w:color="auto" w:fill="00529E"/>
            <w:vAlign w:val="center"/>
          </w:tcPr>
          <w:p w14:paraId="2CBF9F7E" w14:textId="77777777" w:rsidR="00AC5CF7" w:rsidRPr="00182F1A" w:rsidRDefault="00AC5CF7" w:rsidP="00AB727A">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08" w:type="dxa"/>
            <w:shd w:val="clear" w:color="auto" w:fill="00529E"/>
            <w:vAlign w:val="center"/>
          </w:tcPr>
          <w:p w14:paraId="4E567060"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652202C7"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21" w:type="dxa"/>
            <w:shd w:val="clear" w:color="auto" w:fill="00529E"/>
            <w:vAlign w:val="center"/>
          </w:tcPr>
          <w:p w14:paraId="64D18407"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71" w:type="dxa"/>
            <w:shd w:val="clear" w:color="auto" w:fill="00529E"/>
            <w:vAlign w:val="center"/>
          </w:tcPr>
          <w:p w14:paraId="54C2E46C"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27" w:type="dxa"/>
            <w:shd w:val="clear" w:color="auto" w:fill="00529E"/>
            <w:vAlign w:val="center"/>
          </w:tcPr>
          <w:p w14:paraId="53C1E1F1" w14:textId="77777777" w:rsidR="00AC5CF7" w:rsidRPr="00182F1A" w:rsidRDefault="00AC5CF7"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C5CF7" w:rsidRPr="00182F1A" w14:paraId="2F8B14F8" w14:textId="77777777" w:rsidTr="00060D91">
        <w:trPr>
          <w:trHeight w:val="489"/>
        </w:trPr>
        <w:tc>
          <w:tcPr>
            <w:tcW w:w="1799" w:type="dxa"/>
          </w:tcPr>
          <w:p w14:paraId="09500AB0"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5EB6C22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24431F32"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3E10908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1C84D92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28D06C5C" w14:textId="77777777" w:rsidTr="00060D91">
        <w:trPr>
          <w:trHeight w:val="489"/>
        </w:trPr>
        <w:tc>
          <w:tcPr>
            <w:tcW w:w="1799" w:type="dxa"/>
          </w:tcPr>
          <w:p w14:paraId="05B02E3C"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52EA79D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08519A0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3D8EE5B8"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2E0FA241"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41D5212" w14:textId="77777777" w:rsidTr="00060D91">
        <w:trPr>
          <w:trHeight w:val="489"/>
        </w:trPr>
        <w:tc>
          <w:tcPr>
            <w:tcW w:w="1799" w:type="dxa"/>
          </w:tcPr>
          <w:p w14:paraId="5ED9C99B"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6418246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0D38C51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55ED654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0F5467C3"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3797A820" w14:textId="77777777" w:rsidTr="00060D91">
        <w:trPr>
          <w:trHeight w:val="489"/>
        </w:trPr>
        <w:tc>
          <w:tcPr>
            <w:tcW w:w="1799" w:type="dxa"/>
          </w:tcPr>
          <w:p w14:paraId="63E25926"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08" w:type="dxa"/>
          </w:tcPr>
          <w:p w14:paraId="7D82F41F"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21" w:type="dxa"/>
          </w:tcPr>
          <w:p w14:paraId="23DC49FE"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71" w:type="dxa"/>
          </w:tcPr>
          <w:p w14:paraId="550F4B25"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27" w:type="dxa"/>
          </w:tcPr>
          <w:p w14:paraId="46C2BB49"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C5CF7" w:rsidRPr="00182F1A" w14:paraId="042EDF42" w14:textId="77777777" w:rsidTr="00E46AD8">
        <w:trPr>
          <w:trHeight w:val="528"/>
        </w:trPr>
        <w:tc>
          <w:tcPr>
            <w:tcW w:w="8826" w:type="dxa"/>
            <w:gridSpan w:val="5"/>
            <w:vAlign w:val="center"/>
          </w:tcPr>
          <w:p w14:paraId="5019ADD7"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C5CF7" w:rsidRPr="00182F1A" w14:paraId="13C527F1" w14:textId="77777777" w:rsidTr="00E46AD8">
        <w:trPr>
          <w:trHeight w:val="609"/>
        </w:trPr>
        <w:tc>
          <w:tcPr>
            <w:tcW w:w="8826" w:type="dxa"/>
            <w:gridSpan w:val="5"/>
          </w:tcPr>
          <w:p w14:paraId="1537ABC4" w14:textId="77777777" w:rsidR="00AC5CF7" w:rsidRPr="00182F1A" w:rsidRDefault="00AC5C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0D9A02B3" w14:textId="77777777" w:rsidR="00060D91" w:rsidRPr="00060D91" w:rsidRDefault="00060D91" w:rsidP="00060D91">
      <w:pPr>
        <w:numPr>
          <w:ilvl w:val="0"/>
          <w:numId w:val="5"/>
        </w:numPr>
        <w:spacing w:before="120" w:after="120" w:line="280" w:lineRule="exact"/>
        <w:ind w:left="1570" w:right="11" w:hanging="357"/>
        <w:jc w:val="both"/>
        <w:rPr>
          <w:rFonts w:ascii="Arial" w:hAnsi="Arial" w:cs="Arial"/>
          <w:b/>
        </w:rPr>
      </w:pPr>
      <w:r w:rsidRPr="00060D91">
        <w:rPr>
          <w:rFonts w:ascii="Arial" w:hAnsi="Arial" w:cs="Arial"/>
          <w:b/>
        </w:rPr>
        <w:lastRenderedPageBreak/>
        <w:t>Amministratore di fatto</w:t>
      </w:r>
      <w:r w:rsidRPr="00060D91">
        <w:rPr>
          <w:rFonts w:ascii="Arial" w:hAnsi="Arial" w:cs="Arial"/>
          <w:b/>
          <w:vertAlign w:val="superscript"/>
        </w:rPr>
        <w:footnoteReference w:id="4"/>
      </w:r>
      <w:r w:rsidRPr="00060D91">
        <w:rPr>
          <w:rFonts w:ascii="Arial" w:hAnsi="Arial" w:cs="Arial"/>
          <w:b/>
        </w:rPr>
        <w:t>:</w:t>
      </w:r>
    </w:p>
    <w:tbl>
      <w:tblPr>
        <w:tblStyle w:val="Grigliatabella1"/>
        <w:tblW w:w="8901" w:type="dxa"/>
        <w:tblInd w:w="846" w:type="dxa"/>
        <w:tblLayout w:type="fixed"/>
        <w:tblLook w:val="04A0" w:firstRow="1" w:lastRow="0" w:firstColumn="1" w:lastColumn="0" w:noHBand="0" w:noVBand="1"/>
      </w:tblPr>
      <w:tblGrid>
        <w:gridCol w:w="1814"/>
        <w:gridCol w:w="2126"/>
        <w:gridCol w:w="1635"/>
        <w:gridCol w:w="1484"/>
        <w:gridCol w:w="1842"/>
      </w:tblGrid>
      <w:tr w:rsidR="00060D91" w:rsidRPr="00060D91" w14:paraId="374B2123" w14:textId="77777777" w:rsidTr="00060D91">
        <w:trPr>
          <w:trHeight w:val="504"/>
        </w:trPr>
        <w:tc>
          <w:tcPr>
            <w:tcW w:w="1814" w:type="dxa"/>
            <w:shd w:val="clear" w:color="auto" w:fill="00529E"/>
            <w:vAlign w:val="center"/>
          </w:tcPr>
          <w:p w14:paraId="68663EB4"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 xml:space="preserve">Cognome e Nome </w:t>
            </w:r>
          </w:p>
        </w:tc>
        <w:tc>
          <w:tcPr>
            <w:tcW w:w="2126" w:type="dxa"/>
            <w:shd w:val="clear" w:color="auto" w:fill="00529E"/>
            <w:vAlign w:val="center"/>
          </w:tcPr>
          <w:p w14:paraId="358069A4" w14:textId="77777777" w:rsidR="00060D91" w:rsidRPr="00B5559D" w:rsidRDefault="00060D91" w:rsidP="00AB727A">
            <w:pPr>
              <w:jc w:val="both"/>
              <w:rPr>
                <w:rFonts w:ascii="Arial" w:hAnsi="Arial" w:cs="Arial"/>
                <w:b/>
                <w:bCs/>
                <w:color w:val="FFFFFF" w:themeColor="background1"/>
                <w:sz w:val="18"/>
                <w:szCs w:val="18"/>
              </w:rPr>
            </w:pPr>
            <w:r w:rsidRPr="00B5559D">
              <w:rPr>
                <w:rFonts w:ascii="Arial" w:hAnsi="Arial" w:cs="Arial"/>
                <w:b/>
                <w:bCs/>
                <w:color w:val="FFFFFF" w:themeColor="background1"/>
                <w:sz w:val="18"/>
                <w:szCs w:val="18"/>
              </w:rPr>
              <w:t>Qualifica</w:t>
            </w:r>
          </w:p>
          <w:p w14:paraId="1A6181C9" w14:textId="77777777" w:rsidR="00060D91" w:rsidRPr="00B5559D" w:rsidRDefault="00060D91" w:rsidP="00AB727A">
            <w:pPr>
              <w:jc w:val="both"/>
              <w:rPr>
                <w:rFonts w:ascii="Arial" w:hAnsi="Arial" w:cs="Arial"/>
                <w:b/>
                <w:bCs/>
                <w:color w:val="FFFFFF" w:themeColor="background1"/>
                <w:sz w:val="18"/>
                <w:szCs w:val="18"/>
              </w:rPr>
            </w:pPr>
            <w:r w:rsidRPr="00B5559D">
              <w:rPr>
                <w:rFonts w:ascii="Arial" w:hAnsi="Arial" w:cs="Arial"/>
                <w:b/>
                <w:bCs/>
                <w:color w:val="FFFFFF" w:themeColor="background1"/>
                <w:sz w:val="18"/>
                <w:szCs w:val="18"/>
              </w:rPr>
              <w:t>(nel caso in cui il soggetto ricopra formalmente altre qualifiche non gestorie)</w:t>
            </w:r>
          </w:p>
        </w:tc>
        <w:tc>
          <w:tcPr>
            <w:tcW w:w="1635" w:type="dxa"/>
            <w:shd w:val="clear" w:color="auto" w:fill="00529E"/>
            <w:vAlign w:val="center"/>
          </w:tcPr>
          <w:p w14:paraId="29BCC141"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Luogo e Data di nascita</w:t>
            </w:r>
          </w:p>
        </w:tc>
        <w:tc>
          <w:tcPr>
            <w:tcW w:w="1484" w:type="dxa"/>
            <w:shd w:val="clear" w:color="auto" w:fill="00529E"/>
            <w:vAlign w:val="center"/>
          </w:tcPr>
          <w:p w14:paraId="494EAE28"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Codice Fiscale</w:t>
            </w:r>
          </w:p>
        </w:tc>
        <w:tc>
          <w:tcPr>
            <w:tcW w:w="1842" w:type="dxa"/>
            <w:shd w:val="clear" w:color="auto" w:fill="00529E"/>
            <w:vAlign w:val="center"/>
          </w:tcPr>
          <w:p w14:paraId="6A7C22AC" w14:textId="77777777" w:rsidR="00060D91" w:rsidRPr="00B5559D" w:rsidRDefault="00060D91" w:rsidP="00AB727A">
            <w:pPr>
              <w:jc w:val="center"/>
              <w:rPr>
                <w:rFonts w:ascii="Arial" w:hAnsi="Arial" w:cs="Arial"/>
                <w:b/>
                <w:bCs/>
                <w:color w:val="FFFFFF" w:themeColor="background1"/>
                <w:sz w:val="18"/>
                <w:szCs w:val="18"/>
              </w:rPr>
            </w:pPr>
            <w:r w:rsidRPr="00B5559D">
              <w:rPr>
                <w:rFonts w:ascii="Arial" w:hAnsi="Arial" w:cs="Arial"/>
                <w:b/>
                <w:bCs/>
                <w:color w:val="FFFFFF" w:themeColor="background1"/>
                <w:sz w:val="18"/>
                <w:szCs w:val="18"/>
              </w:rPr>
              <w:t>Residenza</w:t>
            </w:r>
          </w:p>
        </w:tc>
      </w:tr>
      <w:tr w:rsidR="00060D91" w:rsidRPr="00060D91" w14:paraId="3AA4BA5C" w14:textId="77777777" w:rsidTr="00060D91">
        <w:trPr>
          <w:trHeight w:val="516"/>
        </w:trPr>
        <w:tc>
          <w:tcPr>
            <w:tcW w:w="1814" w:type="dxa"/>
          </w:tcPr>
          <w:p w14:paraId="584310D5"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2126" w:type="dxa"/>
          </w:tcPr>
          <w:p w14:paraId="1FE9A268"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635" w:type="dxa"/>
          </w:tcPr>
          <w:p w14:paraId="61084041"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484" w:type="dxa"/>
          </w:tcPr>
          <w:p w14:paraId="1495DA9A"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c>
          <w:tcPr>
            <w:tcW w:w="1842" w:type="dxa"/>
          </w:tcPr>
          <w:p w14:paraId="53F00961" w14:textId="77777777" w:rsidR="00060D91" w:rsidRPr="00060D91" w:rsidRDefault="00060D91" w:rsidP="00060D91">
            <w:pPr>
              <w:spacing w:before="120" w:after="120"/>
              <w:jc w:val="both"/>
              <w:rPr>
                <w:rFonts w:ascii="Arial" w:hAnsi="Arial" w:cs="Arial"/>
                <w:b/>
                <w:sz w:val="22"/>
                <w:szCs w:val="22"/>
              </w:rPr>
            </w:pPr>
            <w:r w:rsidRPr="00060D91">
              <w:rPr>
                <w:rFonts w:ascii="Arial" w:hAnsi="Arial" w:cs="Arial"/>
                <w:b/>
              </w:rPr>
              <w:fldChar w:fldCharType="begin">
                <w:ffData>
                  <w:name w:val="Testo656"/>
                  <w:enabled/>
                  <w:calcOnExit w:val="0"/>
                  <w:textInput/>
                </w:ffData>
              </w:fldChar>
            </w:r>
            <w:r w:rsidRPr="00060D91">
              <w:rPr>
                <w:rFonts w:ascii="Arial" w:hAnsi="Arial" w:cs="Arial"/>
                <w:b/>
                <w:sz w:val="22"/>
                <w:szCs w:val="22"/>
              </w:rPr>
              <w:instrText xml:space="preserve"> FORMTEXT </w:instrText>
            </w:r>
            <w:r w:rsidRPr="00060D91">
              <w:rPr>
                <w:rFonts w:ascii="Arial" w:hAnsi="Arial" w:cs="Arial"/>
                <w:b/>
              </w:rPr>
            </w:r>
            <w:r w:rsidRPr="00060D91">
              <w:rPr>
                <w:rFonts w:ascii="Arial" w:hAnsi="Arial" w:cs="Arial"/>
                <w:b/>
              </w:rPr>
              <w:fldChar w:fldCharType="separate"/>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noProof/>
                <w:sz w:val="22"/>
                <w:szCs w:val="22"/>
              </w:rPr>
              <w:t> </w:t>
            </w:r>
            <w:r w:rsidRPr="00060D91">
              <w:rPr>
                <w:rFonts w:ascii="Arial" w:hAnsi="Arial" w:cs="Arial"/>
                <w:b/>
              </w:rPr>
              <w:fldChar w:fldCharType="end"/>
            </w:r>
          </w:p>
        </w:tc>
      </w:tr>
    </w:tbl>
    <w:p w14:paraId="5C8E3961" w14:textId="77777777" w:rsidR="008074AD" w:rsidRPr="00B5559D" w:rsidRDefault="00B5559D" w:rsidP="00EF373F">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 xml:space="preserve"> </w:t>
      </w:r>
      <w:r w:rsidR="00AA6082" w:rsidRPr="00B5559D">
        <w:rPr>
          <w:rFonts w:ascii="Arial" w:hAnsi="Arial" w:cs="Arial"/>
          <w:b/>
        </w:rPr>
        <w:t>[</w:t>
      </w:r>
      <w:r w:rsidR="00AA6082" w:rsidRPr="00B5559D">
        <w:rPr>
          <w:rFonts w:ascii="Arial" w:hAnsi="Arial" w:cs="Arial"/>
          <w:b/>
          <w:i/>
        </w:rPr>
        <w:t xml:space="preserve">Nel caso di società con sistema di amministrazione </w:t>
      </w:r>
      <w:proofErr w:type="gramStart"/>
      <w:r w:rsidR="00AA6082" w:rsidRPr="00B5559D">
        <w:rPr>
          <w:rFonts w:ascii="Arial" w:hAnsi="Arial" w:cs="Arial"/>
          <w:b/>
          <w:i/>
        </w:rPr>
        <w:t>tradizionale</w:t>
      </w:r>
      <w:r w:rsidR="00AA6082" w:rsidRPr="00B5559D">
        <w:rPr>
          <w:rFonts w:ascii="Arial" w:hAnsi="Arial" w:cs="Arial"/>
          <w:b/>
        </w:rPr>
        <w:t xml:space="preserve">] </w:t>
      </w:r>
      <w:r w:rsidR="00923DAF">
        <w:rPr>
          <w:rFonts w:ascii="Arial" w:hAnsi="Arial" w:cs="Arial"/>
          <w:b/>
        </w:rPr>
        <w:t xml:space="preserve">  </w:t>
      </w:r>
      <w:proofErr w:type="gramEnd"/>
      <w:r w:rsidR="00AA6082" w:rsidRPr="00B5559D">
        <w:rPr>
          <w:rFonts w:ascii="Arial" w:hAnsi="Arial" w:cs="Arial"/>
          <w:b/>
        </w:rPr>
        <w:t>Membri del collegio sindacale:</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8074AD" w:rsidRPr="00182F1A" w14:paraId="2D753375" w14:textId="77777777" w:rsidTr="00B5559D">
        <w:trPr>
          <w:trHeight w:val="892"/>
        </w:trPr>
        <w:tc>
          <w:tcPr>
            <w:tcW w:w="1814" w:type="dxa"/>
            <w:shd w:val="clear" w:color="auto" w:fill="00529E"/>
            <w:vAlign w:val="center"/>
          </w:tcPr>
          <w:p w14:paraId="573C35E6" w14:textId="77777777" w:rsidR="008074AD" w:rsidRPr="00182F1A" w:rsidRDefault="008074AD" w:rsidP="00AB727A">
            <w:pPr>
              <w:ind w:right="11"/>
              <w:jc w:val="both"/>
              <w:rPr>
                <w:rFonts w:ascii="Arial" w:hAnsi="Arial" w:cs="Arial"/>
                <w:b/>
                <w:bCs/>
                <w:i/>
                <w:color w:val="FFFFFF" w:themeColor="background1"/>
                <w:sz w:val="18"/>
                <w:szCs w:val="18"/>
              </w:rPr>
            </w:pPr>
            <w:r w:rsidRPr="00182F1A">
              <w:rPr>
                <w:rFonts w:ascii="Arial" w:hAnsi="Arial" w:cs="Arial"/>
                <w:b/>
                <w:bCs/>
                <w:color w:val="FFFFFF" w:themeColor="background1"/>
                <w:sz w:val="18"/>
                <w:szCs w:val="18"/>
              </w:rPr>
              <w:t>Cognome e Nome</w:t>
            </w:r>
          </w:p>
        </w:tc>
        <w:tc>
          <w:tcPr>
            <w:tcW w:w="2126" w:type="dxa"/>
            <w:shd w:val="clear" w:color="auto" w:fill="00529E"/>
            <w:vAlign w:val="center"/>
          </w:tcPr>
          <w:p w14:paraId="3BEC9577"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Qualifica</w:t>
            </w:r>
          </w:p>
          <w:p w14:paraId="7E2ED90F"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664A04B1"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40A2D809"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4246B406" w14:textId="77777777" w:rsidR="008074AD" w:rsidRPr="00182F1A" w:rsidRDefault="008074AD"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8074AD" w:rsidRPr="00182F1A" w14:paraId="06D33C8E" w14:textId="77777777" w:rsidTr="00F21838">
        <w:trPr>
          <w:trHeight w:val="516"/>
        </w:trPr>
        <w:tc>
          <w:tcPr>
            <w:tcW w:w="1814" w:type="dxa"/>
          </w:tcPr>
          <w:p w14:paraId="0443CADA"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37C9BB4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1226178"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F0207CB"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BF1D05B"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2F47040" w14:textId="77777777" w:rsidTr="00F21838">
        <w:trPr>
          <w:trHeight w:val="516"/>
        </w:trPr>
        <w:tc>
          <w:tcPr>
            <w:tcW w:w="1814" w:type="dxa"/>
          </w:tcPr>
          <w:p w14:paraId="70C6D30C"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69B6DCC"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3CFD71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77B7F19"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7C7B195"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3BDD3461" w14:textId="77777777" w:rsidTr="00F21838">
        <w:trPr>
          <w:trHeight w:val="516"/>
        </w:trPr>
        <w:tc>
          <w:tcPr>
            <w:tcW w:w="1814" w:type="dxa"/>
          </w:tcPr>
          <w:p w14:paraId="56834042"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04450B3B"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67CC9572"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E8E2D67"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F708CFB"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1DDC04A9" w14:textId="77777777" w:rsidTr="00F21838">
        <w:trPr>
          <w:trHeight w:val="516"/>
        </w:trPr>
        <w:tc>
          <w:tcPr>
            <w:tcW w:w="1814" w:type="dxa"/>
          </w:tcPr>
          <w:p w14:paraId="302F33BF"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DE0FD4E"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B6267C9"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9346AAD"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AED54D4"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7CF3E7E2" w14:textId="77777777" w:rsidTr="00F21838">
        <w:trPr>
          <w:trHeight w:val="557"/>
        </w:trPr>
        <w:tc>
          <w:tcPr>
            <w:tcW w:w="8901" w:type="dxa"/>
            <w:gridSpan w:val="5"/>
            <w:vAlign w:val="center"/>
          </w:tcPr>
          <w:p w14:paraId="1CAB915A"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74BFD6DC" w14:textId="77777777" w:rsidTr="00E46AD8">
        <w:trPr>
          <w:trHeight w:val="521"/>
        </w:trPr>
        <w:tc>
          <w:tcPr>
            <w:tcW w:w="8901" w:type="dxa"/>
            <w:gridSpan w:val="5"/>
          </w:tcPr>
          <w:p w14:paraId="3413C02A"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EA29A53" w14:textId="77777777" w:rsidR="00653301" w:rsidRPr="00923DAF" w:rsidRDefault="00AA6082" w:rsidP="00B5559D">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w:t>
      </w:r>
      <w:r w:rsidRPr="00B5559D">
        <w:rPr>
          <w:rFonts w:ascii="Arial" w:hAnsi="Arial" w:cs="Arial"/>
          <w:b/>
          <w:i/>
        </w:rPr>
        <w:t xml:space="preserve">Nel caso di società con sistema di amministrazione </w:t>
      </w:r>
      <w:proofErr w:type="gramStart"/>
      <w:r w:rsidRPr="00B5559D">
        <w:rPr>
          <w:rFonts w:ascii="Arial" w:hAnsi="Arial" w:cs="Arial"/>
          <w:b/>
          <w:i/>
        </w:rPr>
        <w:t>monistico</w:t>
      </w:r>
      <w:r w:rsidRPr="00B5559D">
        <w:rPr>
          <w:rFonts w:ascii="Arial" w:hAnsi="Arial" w:cs="Arial"/>
          <w:b/>
        </w:rPr>
        <w:t xml:space="preserve">] </w:t>
      </w:r>
      <w:r w:rsidR="00923DAF">
        <w:rPr>
          <w:rFonts w:ascii="Arial" w:hAnsi="Arial" w:cs="Arial"/>
          <w:b/>
        </w:rPr>
        <w:t xml:space="preserve">  </w:t>
      </w:r>
      <w:proofErr w:type="gramEnd"/>
      <w:r w:rsidR="00923DAF">
        <w:rPr>
          <w:rFonts w:ascii="Arial" w:hAnsi="Arial" w:cs="Arial"/>
          <w:b/>
        </w:rPr>
        <w:t xml:space="preserve"> </w:t>
      </w:r>
      <w:r w:rsidRPr="00923DAF">
        <w:rPr>
          <w:rFonts w:ascii="Arial" w:hAnsi="Arial" w:cs="Arial"/>
          <w:b/>
        </w:rPr>
        <w:t>Membri del comitato per il controllo sulla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085CD5" w:rsidRPr="00182F1A" w14:paraId="18976A8C" w14:textId="77777777" w:rsidTr="00F21838">
        <w:trPr>
          <w:trHeight w:val="504"/>
        </w:trPr>
        <w:tc>
          <w:tcPr>
            <w:tcW w:w="3940" w:type="dxa"/>
            <w:shd w:val="clear" w:color="auto" w:fill="00529E"/>
            <w:vAlign w:val="center"/>
          </w:tcPr>
          <w:p w14:paraId="3F074B47"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Cognome e Nome</w:t>
            </w:r>
          </w:p>
        </w:tc>
        <w:tc>
          <w:tcPr>
            <w:tcW w:w="1635" w:type="dxa"/>
            <w:shd w:val="clear" w:color="auto" w:fill="00529E"/>
            <w:vAlign w:val="center"/>
          </w:tcPr>
          <w:p w14:paraId="15DFB6A4"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426E6EDF"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21A02AD1" w14:textId="77777777" w:rsidR="00085CD5" w:rsidRPr="00182F1A" w:rsidRDefault="00085CD5"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0C33467C" w14:textId="77777777" w:rsidTr="00F21838">
        <w:trPr>
          <w:trHeight w:val="516"/>
        </w:trPr>
        <w:tc>
          <w:tcPr>
            <w:tcW w:w="3940" w:type="dxa"/>
          </w:tcPr>
          <w:p w14:paraId="03DF2F7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42BA67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99E07B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E9A9AD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69514054" w14:textId="77777777" w:rsidTr="00F21838">
        <w:trPr>
          <w:trHeight w:val="516"/>
        </w:trPr>
        <w:tc>
          <w:tcPr>
            <w:tcW w:w="3940" w:type="dxa"/>
          </w:tcPr>
          <w:p w14:paraId="2623B9D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39C7EA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5B3FD4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4508452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C3D92EA" w14:textId="77777777" w:rsidTr="00F21838">
        <w:trPr>
          <w:trHeight w:val="516"/>
        </w:trPr>
        <w:tc>
          <w:tcPr>
            <w:tcW w:w="3940" w:type="dxa"/>
          </w:tcPr>
          <w:p w14:paraId="6D1DD6F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CCBC22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FE33917"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6B11FDA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659563D" w14:textId="77777777" w:rsidTr="00F21838">
        <w:trPr>
          <w:trHeight w:val="516"/>
        </w:trPr>
        <w:tc>
          <w:tcPr>
            <w:tcW w:w="3940" w:type="dxa"/>
          </w:tcPr>
          <w:p w14:paraId="5139F65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7AC77EB"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E81461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069CFE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FCB2465" w14:textId="77777777" w:rsidTr="00F21838">
        <w:trPr>
          <w:trHeight w:val="557"/>
        </w:trPr>
        <w:tc>
          <w:tcPr>
            <w:tcW w:w="8901" w:type="dxa"/>
            <w:gridSpan w:val="4"/>
            <w:vAlign w:val="center"/>
          </w:tcPr>
          <w:p w14:paraId="4C4E381A"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3B141D22" w14:textId="77777777" w:rsidTr="00E46AD8">
        <w:trPr>
          <w:trHeight w:val="545"/>
        </w:trPr>
        <w:tc>
          <w:tcPr>
            <w:tcW w:w="8901" w:type="dxa"/>
            <w:gridSpan w:val="4"/>
          </w:tcPr>
          <w:p w14:paraId="5F40268F" w14:textId="77777777" w:rsidR="008074AD" w:rsidRPr="00182F1A" w:rsidRDefault="008074AD"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0DAE6B62" w14:textId="77777777" w:rsidR="008074AD" w:rsidRPr="00B5559D" w:rsidRDefault="00AA6082" w:rsidP="005F38A9">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w:t>
      </w:r>
      <w:r w:rsidRPr="00B5559D">
        <w:rPr>
          <w:rFonts w:ascii="Arial" w:hAnsi="Arial" w:cs="Arial"/>
          <w:b/>
          <w:i/>
        </w:rPr>
        <w:t xml:space="preserve">Nel caso di società con sistema di amministrazione </w:t>
      </w:r>
      <w:proofErr w:type="gramStart"/>
      <w:r w:rsidRPr="00B5559D">
        <w:rPr>
          <w:rFonts w:ascii="Arial" w:hAnsi="Arial" w:cs="Arial"/>
          <w:b/>
          <w:i/>
        </w:rPr>
        <w:t>dualistico</w:t>
      </w:r>
      <w:r w:rsidRPr="00B5559D">
        <w:rPr>
          <w:rFonts w:ascii="Arial" w:hAnsi="Arial" w:cs="Arial"/>
          <w:b/>
        </w:rPr>
        <w:t xml:space="preserve">] </w:t>
      </w:r>
      <w:r w:rsidR="00923DAF">
        <w:rPr>
          <w:rFonts w:ascii="Arial" w:hAnsi="Arial" w:cs="Arial"/>
          <w:b/>
        </w:rPr>
        <w:t xml:space="preserve">  </w:t>
      </w:r>
      <w:proofErr w:type="gramEnd"/>
      <w:r w:rsidR="00923DAF">
        <w:rPr>
          <w:rFonts w:ascii="Arial" w:hAnsi="Arial" w:cs="Arial"/>
          <w:b/>
        </w:rPr>
        <w:t xml:space="preserve"> </w:t>
      </w:r>
      <w:r w:rsidRPr="00B5559D">
        <w:rPr>
          <w:rFonts w:ascii="Arial" w:hAnsi="Arial" w:cs="Arial"/>
          <w:b/>
        </w:rPr>
        <w:t>Membri del consiglio di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AA6082" w:rsidRPr="00182F1A" w14:paraId="06EDABE5" w14:textId="77777777" w:rsidTr="00F21838">
        <w:trPr>
          <w:trHeight w:val="504"/>
        </w:trPr>
        <w:tc>
          <w:tcPr>
            <w:tcW w:w="3940" w:type="dxa"/>
            <w:shd w:val="clear" w:color="auto" w:fill="00529E"/>
            <w:vAlign w:val="center"/>
          </w:tcPr>
          <w:p w14:paraId="775A53C2"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lastRenderedPageBreak/>
              <w:t>Cognome e Nome</w:t>
            </w:r>
          </w:p>
        </w:tc>
        <w:tc>
          <w:tcPr>
            <w:tcW w:w="1635" w:type="dxa"/>
            <w:shd w:val="clear" w:color="auto" w:fill="00529E"/>
            <w:vAlign w:val="center"/>
          </w:tcPr>
          <w:p w14:paraId="5F4C2C6A"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Luogo e Data di nascita</w:t>
            </w:r>
          </w:p>
        </w:tc>
        <w:tc>
          <w:tcPr>
            <w:tcW w:w="1484" w:type="dxa"/>
            <w:shd w:val="clear" w:color="auto" w:fill="00529E"/>
            <w:vAlign w:val="center"/>
          </w:tcPr>
          <w:p w14:paraId="0850D0ED"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Codice Fiscale</w:t>
            </w:r>
          </w:p>
        </w:tc>
        <w:tc>
          <w:tcPr>
            <w:tcW w:w="1842" w:type="dxa"/>
            <w:shd w:val="clear" w:color="auto" w:fill="00529E"/>
            <w:vAlign w:val="center"/>
          </w:tcPr>
          <w:p w14:paraId="1F6BD596" w14:textId="77777777" w:rsidR="00AA6082" w:rsidRPr="00182F1A" w:rsidRDefault="00AA6082" w:rsidP="00AB727A">
            <w:pPr>
              <w:ind w:right="11"/>
              <w:jc w:val="both"/>
              <w:rPr>
                <w:rFonts w:ascii="Arial" w:hAnsi="Arial" w:cs="Arial"/>
                <w:b/>
                <w:bCs/>
                <w:color w:val="FFFFFF" w:themeColor="background1"/>
                <w:sz w:val="18"/>
                <w:szCs w:val="18"/>
              </w:rPr>
            </w:pPr>
            <w:r w:rsidRPr="00182F1A">
              <w:rPr>
                <w:rFonts w:ascii="Arial" w:hAnsi="Arial" w:cs="Arial"/>
                <w:b/>
                <w:bCs/>
                <w:color w:val="FFFFFF" w:themeColor="background1"/>
                <w:sz w:val="18"/>
                <w:szCs w:val="18"/>
              </w:rPr>
              <w:t>Residenza</w:t>
            </w:r>
          </w:p>
        </w:tc>
      </w:tr>
      <w:tr w:rsidR="00AA6082" w:rsidRPr="00182F1A" w14:paraId="0B0E124E" w14:textId="77777777" w:rsidTr="00F21838">
        <w:trPr>
          <w:trHeight w:val="516"/>
        </w:trPr>
        <w:tc>
          <w:tcPr>
            <w:tcW w:w="3940" w:type="dxa"/>
          </w:tcPr>
          <w:p w14:paraId="66E81FD8"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21A8F63"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FFBB4B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6508BB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3EA52583" w14:textId="77777777" w:rsidTr="00F21838">
        <w:trPr>
          <w:trHeight w:val="516"/>
        </w:trPr>
        <w:tc>
          <w:tcPr>
            <w:tcW w:w="3940" w:type="dxa"/>
          </w:tcPr>
          <w:p w14:paraId="35E0EDD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110163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131D53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FCC60A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6E15F33C" w14:textId="77777777" w:rsidTr="00F21838">
        <w:trPr>
          <w:trHeight w:val="516"/>
        </w:trPr>
        <w:tc>
          <w:tcPr>
            <w:tcW w:w="3940" w:type="dxa"/>
          </w:tcPr>
          <w:p w14:paraId="609CDE9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D13418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6C6DF77"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677D43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7105161" w14:textId="77777777" w:rsidTr="00F21838">
        <w:trPr>
          <w:trHeight w:val="516"/>
        </w:trPr>
        <w:tc>
          <w:tcPr>
            <w:tcW w:w="3940" w:type="dxa"/>
          </w:tcPr>
          <w:p w14:paraId="5B21454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66C623B"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701414F"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6333F4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7DC08C6" w14:textId="77777777" w:rsidTr="00F21838">
        <w:trPr>
          <w:trHeight w:val="557"/>
        </w:trPr>
        <w:tc>
          <w:tcPr>
            <w:tcW w:w="8901" w:type="dxa"/>
            <w:gridSpan w:val="4"/>
            <w:vAlign w:val="center"/>
          </w:tcPr>
          <w:p w14:paraId="380EB90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79B26D89" w14:textId="77777777" w:rsidTr="00E46AD8">
        <w:trPr>
          <w:trHeight w:val="703"/>
        </w:trPr>
        <w:tc>
          <w:tcPr>
            <w:tcW w:w="8901" w:type="dxa"/>
            <w:gridSpan w:val="4"/>
          </w:tcPr>
          <w:p w14:paraId="3F494A41"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4D211D60" w14:textId="77777777" w:rsidR="008074AD" w:rsidRPr="00B5559D"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1536F5">
        <w:rPr>
          <w:rFonts w:ascii="Arial" w:hAnsi="Arial" w:cs="Arial"/>
          <w:b/>
          <w:sz w:val="20"/>
          <w:szCs w:val="20"/>
        </w:rPr>
        <w:t>[</w:t>
      </w:r>
      <w:r w:rsidRPr="00B5559D">
        <w:rPr>
          <w:rFonts w:ascii="Arial" w:hAnsi="Arial" w:cs="Arial"/>
          <w:b/>
          <w:i/>
        </w:rPr>
        <w:t xml:space="preserve">Nel caso di società con sistema di amministrazione </w:t>
      </w:r>
      <w:proofErr w:type="gramStart"/>
      <w:r w:rsidRPr="00B5559D">
        <w:rPr>
          <w:rFonts w:ascii="Arial" w:hAnsi="Arial" w:cs="Arial"/>
          <w:b/>
          <w:i/>
        </w:rPr>
        <w:t>dualistico</w:t>
      </w:r>
      <w:r w:rsidRPr="00B5559D">
        <w:rPr>
          <w:rFonts w:ascii="Arial" w:hAnsi="Arial" w:cs="Arial"/>
          <w:b/>
        </w:rPr>
        <w:t xml:space="preserve">] </w:t>
      </w:r>
      <w:r w:rsidR="00B5559D">
        <w:rPr>
          <w:rFonts w:ascii="Arial" w:hAnsi="Arial" w:cs="Arial"/>
          <w:b/>
        </w:rPr>
        <w:t xml:space="preserve"> </w:t>
      </w:r>
      <w:r w:rsidR="00923DAF">
        <w:rPr>
          <w:rFonts w:ascii="Arial" w:hAnsi="Arial" w:cs="Arial"/>
          <w:b/>
        </w:rPr>
        <w:t xml:space="preserve"> </w:t>
      </w:r>
      <w:proofErr w:type="gramEnd"/>
      <w:r w:rsidR="00923DAF">
        <w:rPr>
          <w:rFonts w:ascii="Arial" w:hAnsi="Arial" w:cs="Arial"/>
          <w:b/>
        </w:rPr>
        <w:t xml:space="preserve">  </w:t>
      </w:r>
      <w:r w:rsidRPr="00B5559D">
        <w:rPr>
          <w:rFonts w:ascii="Arial" w:hAnsi="Arial" w:cs="Arial"/>
          <w:b/>
        </w:rPr>
        <w:t>Membri del consiglio di sorveglianza:</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AA6082" w:rsidRPr="00AB727A" w14:paraId="2EF0A363" w14:textId="77777777" w:rsidTr="00F21838">
        <w:trPr>
          <w:trHeight w:val="504"/>
        </w:trPr>
        <w:tc>
          <w:tcPr>
            <w:tcW w:w="3940" w:type="dxa"/>
            <w:shd w:val="clear" w:color="auto" w:fill="00529E"/>
            <w:vAlign w:val="center"/>
          </w:tcPr>
          <w:p w14:paraId="0A70C86A"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Cognome e Nome</w:t>
            </w:r>
          </w:p>
        </w:tc>
        <w:tc>
          <w:tcPr>
            <w:tcW w:w="1635" w:type="dxa"/>
            <w:shd w:val="clear" w:color="auto" w:fill="00529E"/>
            <w:vAlign w:val="center"/>
          </w:tcPr>
          <w:p w14:paraId="23C54A80"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62C7C89F"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2568577A"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AA6082" w:rsidRPr="00182F1A" w14:paraId="4E994825" w14:textId="77777777" w:rsidTr="00F21838">
        <w:trPr>
          <w:trHeight w:val="516"/>
        </w:trPr>
        <w:tc>
          <w:tcPr>
            <w:tcW w:w="3940" w:type="dxa"/>
          </w:tcPr>
          <w:p w14:paraId="60B8CC0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C790CAE"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3AE82FA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878D53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088E048" w14:textId="77777777" w:rsidTr="00F21838">
        <w:trPr>
          <w:trHeight w:val="516"/>
        </w:trPr>
        <w:tc>
          <w:tcPr>
            <w:tcW w:w="3940" w:type="dxa"/>
          </w:tcPr>
          <w:p w14:paraId="69719C4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4684BAF6"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6D055C89"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01BBE69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1EC6FE2A" w14:textId="77777777" w:rsidTr="00F21838">
        <w:trPr>
          <w:trHeight w:val="516"/>
        </w:trPr>
        <w:tc>
          <w:tcPr>
            <w:tcW w:w="3940" w:type="dxa"/>
          </w:tcPr>
          <w:p w14:paraId="3E10E5F4"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9528A2C"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5E8B8D3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2AB5E2B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151DF97C" w14:textId="77777777" w:rsidTr="00F21838">
        <w:trPr>
          <w:trHeight w:val="516"/>
        </w:trPr>
        <w:tc>
          <w:tcPr>
            <w:tcW w:w="3940" w:type="dxa"/>
          </w:tcPr>
          <w:p w14:paraId="531164E0"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5D57DA7D"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E65C395"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10CDA42"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17CD80DF" w14:textId="77777777" w:rsidTr="00F21838">
        <w:trPr>
          <w:trHeight w:val="557"/>
        </w:trPr>
        <w:tc>
          <w:tcPr>
            <w:tcW w:w="8901" w:type="dxa"/>
            <w:gridSpan w:val="4"/>
            <w:vAlign w:val="center"/>
          </w:tcPr>
          <w:p w14:paraId="39F8C5EA"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3AEEB5EE" w14:textId="77777777" w:rsidTr="00E46AD8">
        <w:trPr>
          <w:trHeight w:val="658"/>
        </w:trPr>
        <w:tc>
          <w:tcPr>
            <w:tcW w:w="8901" w:type="dxa"/>
            <w:gridSpan w:val="4"/>
          </w:tcPr>
          <w:p w14:paraId="41D59CD7" w14:textId="77777777" w:rsidR="00AA6082" w:rsidRPr="00182F1A" w:rsidRDefault="00AA6082"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2C62C6C" w14:textId="77777777" w:rsidR="008074AD" w:rsidRPr="00B5559D"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Institori e procuratori generali:</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8074AD" w:rsidRPr="00AB727A" w14:paraId="15D54CF6" w14:textId="77777777" w:rsidTr="00F21838">
        <w:trPr>
          <w:trHeight w:val="504"/>
        </w:trPr>
        <w:tc>
          <w:tcPr>
            <w:tcW w:w="1814" w:type="dxa"/>
            <w:shd w:val="clear" w:color="auto" w:fill="00529E"/>
            <w:vAlign w:val="center"/>
          </w:tcPr>
          <w:p w14:paraId="37A31795" w14:textId="77777777" w:rsidR="008074AD" w:rsidRPr="00AB727A" w:rsidRDefault="008074AD" w:rsidP="00AB727A">
            <w:pPr>
              <w:ind w:right="11"/>
              <w:jc w:val="both"/>
              <w:rPr>
                <w:rFonts w:ascii="Arial" w:hAnsi="Arial" w:cs="Arial"/>
                <w:b/>
                <w:bCs/>
                <w:i/>
                <w:color w:val="FFFFFF" w:themeColor="background1"/>
                <w:sz w:val="18"/>
                <w:szCs w:val="18"/>
              </w:rPr>
            </w:pPr>
            <w:r w:rsidRPr="00AB727A">
              <w:rPr>
                <w:rFonts w:ascii="Arial" w:hAnsi="Arial" w:cs="Arial"/>
                <w:b/>
                <w:bCs/>
                <w:color w:val="FFFFFF" w:themeColor="background1"/>
                <w:sz w:val="18"/>
                <w:szCs w:val="18"/>
              </w:rPr>
              <w:t>Cognome e Nome</w:t>
            </w:r>
          </w:p>
        </w:tc>
        <w:tc>
          <w:tcPr>
            <w:tcW w:w="2126" w:type="dxa"/>
            <w:shd w:val="clear" w:color="auto" w:fill="00529E"/>
            <w:vAlign w:val="center"/>
          </w:tcPr>
          <w:p w14:paraId="06CC7BC9"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Qualifica</w:t>
            </w:r>
          </w:p>
          <w:p w14:paraId="6DB57A86"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662A62D5"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031E84D6"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44DAB818" w14:textId="77777777" w:rsidR="008074AD" w:rsidRPr="00AB727A" w:rsidRDefault="008074AD"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8074AD" w:rsidRPr="00182F1A" w14:paraId="7FC0C16D" w14:textId="77777777" w:rsidTr="00F21838">
        <w:trPr>
          <w:trHeight w:val="516"/>
        </w:trPr>
        <w:tc>
          <w:tcPr>
            <w:tcW w:w="1814" w:type="dxa"/>
          </w:tcPr>
          <w:p w14:paraId="32F6347D"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A485EF3"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356F6B5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E74D08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326FA2AE"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13B6814" w14:textId="77777777" w:rsidTr="00F21838">
        <w:trPr>
          <w:trHeight w:val="516"/>
        </w:trPr>
        <w:tc>
          <w:tcPr>
            <w:tcW w:w="1814" w:type="dxa"/>
          </w:tcPr>
          <w:p w14:paraId="20C97919"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6C37695B"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4D1A785"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A145CAE"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A343E0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6A1BA53B" w14:textId="77777777" w:rsidTr="00F21838">
        <w:trPr>
          <w:trHeight w:val="516"/>
        </w:trPr>
        <w:tc>
          <w:tcPr>
            <w:tcW w:w="1814" w:type="dxa"/>
          </w:tcPr>
          <w:p w14:paraId="3F14BE8D"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9DF07A8"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C35891B"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4CD998D0"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2C852C1"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324382F1" w14:textId="77777777" w:rsidTr="00F21838">
        <w:trPr>
          <w:trHeight w:val="516"/>
        </w:trPr>
        <w:tc>
          <w:tcPr>
            <w:tcW w:w="1814" w:type="dxa"/>
          </w:tcPr>
          <w:p w14:paraId="419EB09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FE93066"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FF2A4F4"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AAEEDB3"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3E1A352"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8074AD" w:rsidRPr="00182F1A" w14:paraId="09BBFB56" w14:textId="77777777" w:rsidTr="00F21838">
        <w:trPr>
          <w:trHeight w:val="557"/>
        </w:trPr>
        <w:tc>
          <w:tcPr>
            <w:tcW w:w="8901" w:type="dxa"/>
            <w:gridSpan w:val="5"/>
            <w:vAlign w:val="center"/>
          </w:tcPr>
          <w:p w14:paraId="63031EA8" w14:textId="77777777" w:rsidR="008074AD"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8074AD" w:rsidRPr="00182F1A" w14:paraId="70B8FFDC" w14:textId="77777777" w:rsidTr="00E46AD8">
        <w:trPr>
          <w:trHeight w:val="544"/>
        </w:trPr>
        <w:tc>
          <w:tcPr>
            <w:tcW w:w="8901" w:type="dxa"/>
            <w:gridSpan w:val="5"/>
          </w:tcPr>
          <w:p w14:paraId="0BA5BFBA" w14:textId="77777777" w:rsidR="00E46AD8" w:rsidRPr="00182F1A" w:rsidRDefault="008074AD" w:rsidP="00181882">
            <w:pPr>
              <w:spacing w:before="120" w:line="280" w:lineRule="exact"/>
              <w:ind w:right="11"/>
              <w:jc w:val="both"/>
              <w:rPr>
                <w:rFonts w:ascii="Arial" w:hAnsi="Arial" w:cs="Arial"/>
                <w:b/>
                <w:sz w:val="18"/>
                <w:szCs w:val="18"/>
              </w:rPr>
            </w:pPr>
            <w:r w:rsidRPr="00182F1A">
              <w:rPr>
                <w:rFonts w:ascii="Arial" w:hAnsi="Arial" w:cs="Arial"/>
                <w:b/>
                <w:sz w:val="18"/>
                <w:szCs w:val="18"/>
              </w:rPr>
              <w:lastRenderedPageBreak/>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043C8B18" w14:textId="77777777" w:rsidR="00085CD5" w:rsidRPr="00B5559D"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B5559D">
        <w:rPr>
          <w:rFonts w:ascii="Arial" w:hAnsi="Arial" w:cs="Arial"/>
          <w:b/>
        </w:rPr>
        <w:t>Soggetti muniti di poteri di rappresentanza</w:t>
      </w:r>
      <w:r w:rsidR="00085CD5" w:rsidRPr="00B5559D">
        <w:rPr>
          <w:rStyle w:val="Rimandonotaapidipagina"/>
          <w:rFonts w:ascii="Arial" w:hAnsi="Arial" w:cs="Arial"/>
          <w:b/>
          <w:iCs/>
        </w:rPr>
        <w:footnoteReference w:id="5"/>
      </w:r>
      <w:r w:rsidRPr="00B5559D">
        <w:rPr>
          <w:rFonts w:ascii="Arial" w:hAnsi="Arial" w:cs="Arial"/>
          <w:b/>
        </w:rPr>
        <w:t>, di direzione</w:t>
      </w:r>
      <w:r w:rsidR="00085CD5" w:rsidRPr="00B5559D">
        <w:rPr>
          <w:rStyle w:val="Rimandonotaapidipagina"/>
          <w:rFonts w:ascii="Arial" w:hAnsi="Arial" w:cs="Arial"/>
          <w:b/>
          <w:iCs/>
        </w:rPr>
        <w:footnoteReference w:id="6"/>
      </w:r>
      <w:r w:rsidRPr="00B5559D">
        <w:rPr>
          <w:rFonts w:ascii="Arial" w:hAnsi="Arial" w:cs="Arial"/>
          <w:b/>
        </w:rPr>
        <w:t xml:space="preserve"> e di controllo</w:t>
      </w:r>
      <w:r w:rsidR="00085CD5" w:rsidRPr="00B5559D">
        <w:rPr>
          <w:rStyle w:val="Rimandonotaapidipagina"/>
          <w:rFonts w:ascii="Arial" w:hAnsi="Arial" w:cs="Arial"/>
          <w:b/>
          <w:iCs/>
        </w:rPr>
        <w:footnoteReference w:id="7"/>
      </w:r>
      <w:r w:rsidRPr="00B5559D">
        <w:rPr>
          <w:rFonts w:ascii="Arial" w:hAnsi="Arial" w:cs="Arial"/>
          <w:b/>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085CD5" w:rsidRPr="00AB727A" w14:paraId="52C1F9A4" w14:textId="77777777" w:rsidTr="00F21838">
        <w:trPr>
          <w:trHeight w:val="504"/>
        </w:trPr>
        <w:tc>
          <w:tcPr>
            <w:tcW w:w="1814" w:type="dxa"/>
            <w:shd w:val="clear" w:color="auto" w:fill="00529E"/>
            <w:vAlign w:val="center"/>
          </w:tcPr>
          <w:p w14:paraId="21B0C80D" w14:textId="77777777" w:rsidR="00085CD5" w:rsidRPr="00AB727A" w:rsidRDefault="00085CD5" w:rsidP="00AB727A">
            <w:pPr>
              <w:ind w:right="11"/>
              <w:jc w:val="both"/>
              <w:rPr>
                <w:rFonts w:ascii="Arial" w:hAnsi="Arial" w:cs="Arial"/>
                <w:b/>
                <w:bCs/>
                <w:i/>
                <w:color w:val="FFFFFF" w:themeColor="background1"/>
                <w:sz w:val="18"/>
                <w:szCs w:val="18"/>
              </w:rPr>
            </w:pPr>
            <w:r w:rsidRPr="00AB727A">
              <w:rPr>
                <w:rFonts w:ascii="Arial" w:hAnsi="Arial" w:cs="Arial"/>
                <w:b/>
                <w:bCs/>
                <w:color w:val="FFFFFF" w:themeColor="background1"/>
                <w:sz w:val="18"/>
                <w:szCs w:val="18"/>
              </w:rPr>
              <w:t>Cognome e Nome</w:t>
            </w:r>
          </w:p>
        </w:tc>
        <w:tc>
          <w:tcPr>
            <w:tcW w:w="2126" w:type="dxa"/>
            <w:shd w:val="clear" w:color="auto" w:fill="00529E"/>
            <w:vAlign w:val="center"/>
          </w:tcPr>
          <w:p w14:paraId="15F75445"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Qualifica</w:t>
            </w:r>
          </w:p>
          <w:p w14:paraId="4C68A1B9"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(nel caso in cui un soggetto ricopra più qualifiche indicarle tutte)</w:t>
            </w:r>
          </w:p>
        </w:tc>
        <w:tc>
          <w:tcPr>
            <w:tcW w:w="1635" w:type="dxa"/>
            <w:shd w:val="clear" w:color="auto" w:fill="00529E"/>
            <w:vAlign w:val="center"/>
          </w:tcPr>
          <w:p w14:paraId="65111B0F"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5C47FB05"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5075D039" w14:textId="77777777" w:rsidR="00085CD5" w:rsidRPr="00AB727A" w:rsidRDefault="00085CD5"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085CD5" w:rsidRPr="00182F1A" w14:paraId="174A4E76" w14:textId="77777777" w:rsidTr="00F21838">
        <w:trPr>
          <w:trHeight w:val="516"/>
        </w:trPr>
        <w:tc>
          <w:tcPr>
            <w:tcW w:w="1814" w:type="dxa"/>
          </w:tcPr>
          <w:p w14:paraId="7692E7BC"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7CD10B5B"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7AADB032"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744D5E07"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71D3A16"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2F933AB2" w14:textId="77777777" w:rsidTr="00F21838">
        <w:trPr>
          <w:trHeight w:val="516"/>
        </w:trPr>
        <w:tc>
          <w:tcPr>
            <w:tcW w:w="1814" w:type="dxa"/>
          </w:tcPr>
          <w:p w14:paraId="18B0D0FF"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524E8F17"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AD457FF"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2F40A808"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5E7AFEF1"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391E4174" w14:textId="77777777" w:rsidTr="00F21838">
        <w:trPr>
          <w:trHeight w:val="516"/>
        </w:trPr>
        <w:tc>
          <w:tcPr>
            <w:tcW w:w="1814" w:type="dxa"/>
          </w:tcPr>
          <w:p w14:paraId="3E3F7BA8"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2477B054"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1EB44742"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051E600F"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7957D1F3"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4C5618C1" w14:textId="77777777" w:rsidTr="00F21838">
        <w:trPr>
          <w:trHeight w:val="516"/>
        </w:trPr>
        <w:tc>
          <w:tcPr>
            <w:tcW w:w="1814" w:type="dxa"/>
          </w:tcPr>
          <w:p w14:paraId="58C1C173"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2126" w:type="dxa"/>
          </w:tcPr>
          <w:p w14:paraId="1C274F77"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5" w:type="dxa"/>
          </w:tcPr>
          <w:p w14:paraId="2B205748"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4" w:type="dxa"/>
          </w:tcPr>
          <w:p w14:paraId="12C130D6"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2" w:type="dxa"/>
          </w:tcPr>
          <w:p w14:paraId="187B46C1"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085CD5" w:rsidRPr="00182F1A" w14:paraId="13125525" w14:textId="77777777" w:rsidTr="00F21838">
        <w:trPr>
          <w:trHeight w:val="557"/>
        </w:trPr>
        <w:tc>
          <w:tcPr>
            <w:tcW w:w="8901" w:type="dxa"/>
            <w:gridSpan w:val="5"/>
            <w:vAlign w:val="center"/>
          </w:tcPr>
          <w:p w14:paraId="1E007843"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085CD5" w:rsidRPr="00182F1A" w14:paraId="140A81F5" w14:textId="77777777" w:rsidTr="00E46AD8">
        <w:trPr>
          <w:trHeight w:val="522"/>
        </w:trPr>
        <w:tc>
          <w:tcPr>
            <w:tcW w:w="8901" w:type="dxa"/>
            <w:gridSpan w:val="5"/>
          </w:tcPr>
          <w:p w14:paraId="415925C3" w14:textId="77777777" w:rsidR="00085CD5" w:rsidRPr="00182F1A" w:rsidRDefault="00085CD5"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2285EDB" w14:textId="77777777" w:rsidR="00085CD5" w:rsidRPr="00923DAF" w:rsidRDefault="00AA6082" w:rsidP="00EF373F">
      <w:pPr>
        <w:pStyle w:val="Paragrafoelenco"/>
        <w:numPr>
          <w:ilvl w:val="0"/>
          <w:numId w:val="5"/>
        </w:numPr>
        <w:spacing w:before="120" w:after="120" w:line="280" w:lineRule="exact"/>
        <w:ind w:left="1570" w:right="11" w:hanging="357"/>
        <w:jc w:val="both"/>
        <w:rPr>
          <w:rFonts w:ascii="Arial" w:hAnsi="Arial" w:cs="Arial"/>
          <w:b/>
        </w:rPr>
      </w:pPr>
      <w:r w:rsidRPr="00923DAF">
        <w:rPr>
          <w:rFonts w:ascii="Arial" w:hAnsi="Arial" w:cs="Arial"/>
          <w:b/>
        </w:rPr>
        <w:t>Direttori tecnici:</w:t>
      </w:r>
    </w:p>
    <w:tbl>
      <w:tblPr>
        <w:tblStyle w:val="Grigliatabella"/>
        <w:tblW w:w="8920" w:type="dxa"/>
        <w:tblInd w:w="846" w:type="dxa"/>
        <w:tblLayout w:type="fixed"/>
        <w:tblLook w:val="04A0" w:firstRow="1" w:lastRow="0" w:firstColumn="1" w:lastColumn="0" w:noHBand="0" w:noVBand="1"/>
      </w:tblPr>
      <w:tblGrid>
        <w:gridCol w:w="3948"/>
        <w:gridCol w:w="1638"/>
        <w:gridCol w:w="1487"/>
        <w:gridCol w:w="1847"/>
      </w:tblGrid>
      <w:tr w:rsidR="00AA6082" w:rsidRPr="00AB727A" w14:paraId="34F8A117" w14:textId="77777777" w:rsidTr="00E46AD8">
        <w:trPr>
          <w:trHeight w:val="452"/>
        </w:trPr>
        <w:tc>
          <w:tcPr>
            <w:tcW w:w="3948" w:type="dxa"/>
            <w:shd w:val="clear" w:color="auto" w:fill="00529E"/>
            <w:vAlign w:val="center"/>
          </w:tcPr>
          <w:p w14:paraId="11CBE302"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Cognome e Nome</w:t>
            </w:r>
          </w:p>
        </w:tc>
        <w:tc>
          <w:tcPr>
            <w:tcW w:w="1638" w:type="dxa"/>
            <w:shd w:val="clear" w:color="auto" w:fill="00529E"/>
            <w:vAlign w:val="center"/>
          </w:tcPr>
          <w:p w14:paraId="55D0897C"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7" w:type="dxa"/>
            <w:shd w:val="clear" w:color="auto" w:fill="00529E"/>
            <w:vAlign w:val="center"/>
          </w:tcPr>
          <w:p w14:paraId="3C373802"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6" w:type="dxa"/>
            <w:shd w:val="clear" w:color="auto" w:fill="00529E"/>
            <w:vAlign w:val="center"/>
          </w:tcPr>
          <w:p w14:paraId="2D6C7606" w14:textId="77777777" w:rsidR="00AA6082" w:rsidRPr="00AB727A" w:rsidRDefault="00AA6082" w:rsidP="00AB727A">
            <w:pPr>
              <w:ind w:right="11"/>
              <w:jc w:val="both"/>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AA6082" w:rsidRPr="00182F1A" w14:paraId="4058A2CC" w14:textId="77777777" w:rsidTr="00E46AD8">
        <w:trPr>
          <w:trHeight w:val="463"/>
        </w:trPr>
        <w:tc>
          <w:tcPr>
            <w:tcW w:w="3948" w:type="dxa"/>
          </w:tcPr>
          <w:p w14:paraId="4148D230"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21B44552"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1BD41204"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1C3D1E9"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41CC1B37" w14:textId="77777777" w:rsidTr="00E46AD8">
        <w:trPr>
          <w:trHeight w:val="463"/>
        </w:trPr>
        <w:tc>
          <w:tcPr>
            <w:tcW w:w="3948" w:type="dxa"/>
          </w:tcPr>
          <w:p w14:paraId="236A4D12"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401B60AA"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75582B47"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5281349C"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3C32E866" w14:textId="77777777" w:rsidTr="00E46AD8">
        <w:trPr>
          <w:trHeight w:val="463"/>
        </w:trPr>
        <w:tc>
          <w:tcPr>
            <w:tcW w:w="3948" w:type="dxa"/>
          </w:tcPr>
          <w:p w14:paraId="4E3CDEF4"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1042058B"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4FDB633D"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2E7AE86A"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2046DB4D" w14:textId="77777777" w:rsidTr="00E46AD8">
        <w:trPr>
          <w:trHeight w:val="463"/>
        </w:trPr>
        <w:tc>
          <w:tcPr>
            <w:tcW w:w="3948" w:type="dxa"/>
          </w:tcPr>
          <w:p w14:paraId="080A6C3F"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12E7628A"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51BBFDB5"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6" w:type="dxa"/>
          </w:tcPr>
          <w:p w14:paraId="3400DDB9"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AA6082" w:rsidRPr="00182F1A" w14:paraId="18200B64" w14:textId="77777777" w:rsidTr="00E46AD8">
        <w:trPr>
          <w:trHeight w:val="500"/>
        </w:trPr>
        <w:tc>
          <w:tcPr>
            <w:tcW w:w="8920" w:type="dxa"/>
            <w:gridSpan w:val="4"/>
            <w:vAlign w:val="center"/>
          </w:tcPr>
          <w:p w14:paraId="5957CB53"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AA6082" w:rsidRPr="00182F1A" w14:paraId="61EE5ECE" w14:textId="77777777" w:rsidTr="00E46AD8">
        <w:trPr>
          <w:trHeight w:val="449"/>
        </w:trPr>
        <w:tc>
          <w:tcPr>
            <w:tcW w:w="8920" w:type="dxa"/>
            <w:gridSpan w:val="4"/>
          </w:tcPr>
          <w:p w14:paraId="2061C5CF" w14:textId="77777777" w:rsidR="00AA6082" w:rsidRPr="00182F1A" w:rsidRDefault="00AA6082" w:rsidP="00181882">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10B7DF0E" w14:textId="77777777" w:rsidR="00B5559D" w:rsidRPr="00B5559D" w:rsidRDefault="00B5559D" w:rsidP="00B5559D">
      <w:pPr>
        <w:numPr>
          <w:ilvl w:val="0"/>
          <w:numId w:val="5"/>
        </w:numPr>
        <w:spacing w:before="120" w:after="120" w:line="280" w:lineRule="exact"/>
        <w:ind w:left="1570" w:right="11" w:hanging="357"/>
        <w:jc w:val="both"/>
        <w:rPr>
          <w:rFonts w:ascii="Arial" w:hAnsi="Arial" w:cs="Arial"/>
          <w:b/>
        </w:rPr>
      </w:pPr>
      <w:r w:rsidRPr="00B5559D">
        <w:rPr>
          <w:rFonts w:ascii="Arial" w:hAnsi="Arial" w:cs="Arial"/>
          <w:b/>
        </w:rPr>
        <w:t>Socio unico:</w:t>
      </w:r>
    </w:p>
    <w:p w14:paraId="78F4C3DF" w14:textId="77777777" w:rsidR="00B5559D" w:rsidRPr="00B5559D" w:rsidRDefault="00B5559D" w:rsidP="00B5559D">
      <w:pPr>
        <w:spacing w:before="120" w:after="60" w:line="360" w:lineRule="auto"/>
        <w:ind w:left="1571"/>
        <w:jc w:val="both"/>
        <w:rPr>
          <w:rFonts w:ascii="Arial" w:hAnsi="Arial" w:cs="Arial"/>
          <w:b/>
          <w:u w:val="single"/>
        </w:rPr>
      </w:pPr>
      <w:r w:rsidRPr="00B5559D">
        <w:rPr>
          <w:rFonts w:ascii="Arial" w:hAnsi="Arial" w:cs="Arial"/>
          <w:b/>
          <w:u w:val="single"/>
        </w:rPr>
        <w:t>Nel caso di socio unico persona fisica:</w:t>
      </w:r>
    </w:p>
    <w:tbl>
      <w:tblPr>
        <w:tblStyle w:val="Grigliatabella2"/>
        <w:tblW w:w="6775" w:type="dxa"/>
        <w:tblInd w:w="846" w:type="dxa"/>
        <w:tblLayout w:type="fixed"/>
        <w:tblLook w:val="04A0" w:firstRow="1" w:lastRow="0" w:firstColumn="1" w:lastColumn="0" w:noHBand="0" w:noVBand="1"/>
      </w:tblPr>
      <w:tblGrid>
        <w:gridCol w:w="1814"/>
        <w:gridCol w:w="1635"/>
        <w:gridCol w:w="1484"/>
        <w:gridCol w:w="1842"/>
      </w:tblGrid>
      <w:tr w:rsidR="00B5559D" w:rsidRPr="00AB727A" w14:paraId="2C95B852" w14:textId="77777777" w:rsidTr="00A56788">
        <w:trPr>
          <w:trHeight w:val="504"/>
        </w:trPr>
        <w:tc>
          <w:tcPr>
            <w:tcW w:w="1814" w:type="dxa"/>
            <w:shd w:val="clear" w:color="auto" w:fill="00529E"/>
            <w:vAlign w:val="center"/>
          </w:tcPr>
          <w:p w14:paraId="610B2D28" w14:textId="77777777" w:rsidR="00B5559D" w:rsidRPr="00AB727A" w:rsidRDefault="00B5559D" w:rsidP="00AB727A">
            <w:pPr>
              <w:jc w:val="center"/>
              <w:rPr>
                <w:rFonts w:ascii="Arial" w:hAnsi="Arial" w:cs="Arial"/>
                <w:b/>
                <w:bCs/>
                <w:i/>
                <w:color w:val="FFFFFF" w:themeColor="background1"/>
                <w:sz w:val="18"/>
                <w:szCs w:val="18"/>
              </w:rPr>
            </w:pPr>
            <w:r w:rsidRPr="00AB727A">
              <w:rPr>
                <w:rFonts w:ascii="Arial" w:hAnsi="Arial" w:cs="Arial"/>
                <w:b/>
                <w:bCs/>
                <w:color w:val="FFFFFF" w:themeColor="background1"/>
                <w:sz w:val="18"/>
                <w:szCs w:val="18"/>
              </w:rPr>
              <w:t xml:space="preserve">Cognome e Nome </w:t>
            </w:r>
          </w:p>
        </w:tc>
        <w:tc>
          <w:tcPr>
            <w:tcW w:w="1635" w:type="dxa"/>
            <w:shd w:val="clear" w:color="auto" w:fill="00529E"/>
            <w:vAlign w:val="center"/>
          </w:tcPr>
          <w:p w14:paraId="04D04E26"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4" w:type="dxa"/>
            <w:shd w:val="clear" w:color="auto" w:fill="00529E"/>
            <w:vAlign w:val="center"/>
          </w:tcPr>
          <w:p w14:paraId="4652A986"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2" w:type="dxa"/>
            <w:shd w:val="clear" w:color="auto" w:fill="00529E"/>
            <w:vAlign w:val="center"/>
          </w:tcPr>
          <w:p w14:paraId="6C3E497A"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Residenza</w:t>
            </w:r>
          </w:p>
        </w:tc>
      </w:tr>
      <w:tr w:rsidR="00B5559D" w:rsidRPr="00B5559D" w14:paraId="55048B68" w14:textId="77777777" w:rsidTr="00A56788">
        <w:trPr>
          <w:trHeight w:val="516"/>
        </w:trPr>
        <w:tc>
          <w:tcPr>
            <w:tcW w:w="1814" w:type="dxa"/>
          </w:tcPr>
          <w:p w14:paraId="06CCE3F4"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635" w:type="dxa"/>
          </w:tcPr>
          <w:p w14:paraId="7D51CA06"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484" w:type="dxa"/>
          </w:tcPr>
          <w:p w14:paraId="45C045D6"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842" w:type="dxa"/>
          </w:tcPr>
          <w:p w14:paraId="7C43EDBE"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r>
    </w:tbl>
    <w:p w14:paraId="2A64F883" w14:textId="77777777" w:rsidR="00B5559D" w:rsidRPr="00B5559D" w:rsidRDefault="00B5559D" w:rsidP="00B5559D">
      <w:pPr>
        <w:spacing w:before="120" w:after="60" w:line="360" w:lineRule="auto"/>
        <w:ind w:left="1571"/>
        <w:jc w:val="both"/>
        <w:rPr>
          <w:rFonts w:ascii="Arial" w:hAnsi="Arial" w:cs="Arial"/>
          <w:b/>
          <w:u w:val="single"/>
        </w:rPr>
      </w:pPr>
      <w:r w:rsidRPr="00B5559D">
        <w:rPr>
          <w:rFonts w:ascii="Arial" w:hAnsi="Arial" w:cs="Arial"/>
          <w:b/>
          <w:u w:val="single"/>
        </w:rPr>
        <w:t>Nel caso di socio unico persona giuridica:</w:t>
      </w:r>
    </w:p>
    <w:tbl>
      <w:tblPr>
        <w:tblStyle w:val="Grigliatabella2"/>
        <w:tblW w:w="5575" w:type="dxa"/>
        <w:tblInd w:w="846" w:type="dxa"/>
        <w:tblLayout w:type="fixed"/>
        <w:tblLook w:val="04A0" w:firstRow="1" w:lastRow="0" w:firstColumn="1" w:lastColumn="0" w:noHBand="0" w:noVBand="1"/>
      </w:tblPr>
      <w:tblGrid>
        <w:gridCol w:w="1814"/>
        <w:gridCol w:w="2126"/>
        <w:gridCol w:w="1635"/>
      </w:tblGrid>
      <w:tr w:rsidR="00B5559D" w:rsidRPr="00AB727A" w14:paraId="4F0F0415" w14:textId="77777777" w:rsidTr="00A56788">
        <w:trPr>
          <w:trHeight w:val="504"/>
        </w:trPr>
        <w:tc>
          <w:tcPr>
            <w:tcW w:w="1814" w:type="dxa"/>
            <w:shd w:val="clear" w:color="auto" w:fill="00529E"/>
            <w:vAlign w:val="center"/>
          </w:tcPr>
          <w:p w14:paraId="7E9E8A5C" w14:textId="77777777" w:rsidR="00B5559D" w:rsidRPr="00AB727A" w:rsidRDefault="00B5559D" w:rsidP="00AB727A">
            <w:pPr>
              <w:jc w:val="center"/>
              <w:rPr>
                <w:rFonts w:ascii="Arial" w:hAnsi="Arial" w:cs="Arial"/>
                <w:b/>
                <w:bCs/>
                <w:i/>
                <w:color w:val="FFFFFF" w:themeColor="background1"/>
                <w:sz w:val="18"/>
                <w:szCs w:val="18"/>
              </w:rPr>
            </w:pPr>
            <w:r w:rsidRPr="00AB727A">
              <w:rPr>
                <w:rFonts w:ascii="Arial" w:hAnsi="Arial" w:cs="Arial"/>
                <w:b/>
                <w:bCs/>
                <w:color w:val="FFFFFF" w:themeColor="background1"/>
                <w:sz w:val="18"/>
                <w:szCs w:val="18"/>
              </w:rPr>
              <w:lastRenderedPageBreak/>
              <w:t>Ragione sociale</w:t>
            </w:r>
          </w:p>
        </w:tc>
        <w:tc>
          <w:tcPr>
            <w:tcW w:w="2126" w:type="dxa"/>
            <w:shd w:val="clear" w:color="auto" w:fill="00529E"/>
            <w:vAlign w:val="center"/>
          </w:tcPr>
          <w:p w14:paraId="232EE449"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 xml:space="preserve">Partita IVA </w:t>
            </w:r>
          </w:p>
        </w:tc>
        <w:tc>
          <w:tcPr>
            <w:tcW w:w="1635" w:type="dxa"/>
            <w:shd w:val="clear" w:color="auto" w:fill="00529E"/>
            <w:vAlign w:val="center"/>
          </w:tcPr>
          <w:p w14:paraId="58F8778B" w14:textId="77777777" w:rsidR="00B5559D" w:rsidRPr="00AB727A" w:rsidRDefault="00B5559D" w:rsidP="00AB727A">
            <w:pPr>
              <w:jc w:val="center"/>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r>
      <w:tr w:rsidR="00B5559D" w:rsidRPr="00B5559D" w14:paraId="4F6EBEB7" w14:textId="77777777" w:rsidTr="00A56788">
        <w:trPr>
          <w:trHeight w:val="516"/>
        </w:trPr>
        <w:tc>
          <w:tcPr>
            <w:tcW w:w="1814" w:type="dxa"/>
          </w:tcPr>
          <w:p w14:paraId="0E1C8BC0"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2126" w:type="dxa"/>
          </w:tcPr>
          <w:p w14:paraId="7829EA5C"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c>
          <w:tcPr>
            <w:tcW w:w="1635" w:type="dxa"/>
          </w:tcPr>
          <w:p w14:paraId="7B10D2AA" w14:textId="77777777" w:rsidR="00B5559D" w:rsidRPr="00B5559D" w:rsidRDefault="00B5559D" w:rsidP="00B5559D">
            <w:pPr>
              <w:spacing w:before="120" w:after="120"/>
              <w:jc w:val="both"/>
              <w:rPr>
                <w:rFonts w:ascii="Arial" w:hAnsi="Arial" w:cs="Arial"/>
                <w:b/>
                <w:sz w:val="22"/>
                <w:szCs w:val="22"/>
              </w:rPr>
            </w:pPr>
            <w:r w:rsidRPr="00B5559D">
              <w:rPr>
                <w:rFonts w:ascii="Arial" w:hAnsi="Arial" w:cs="Arial"/>
                <w:b/>
              </w:rPr>
              <w:fldChar w:fldCharType="begin">
                <w:ffData>
                  <w:name w:val="Testo656"/>
                  <w:enabled/>
                  <w:calcOnExit w:val="0"/>
                  <w:textInput/>
                </w:ffData>
              </w:fldChar>
            </w:r>
            <w:r w:rsidRPr="00B5559D">
              <w:rPr>
                <w:rFonts w:ascii="Arial" w:hAnsi="Arial" w:cs="Arial"/>
                <w:b/>
                <w:sz w:val="22"/>
                <w:szCs w:val="22"/>
              </w:rPr>
              <w:instrText xml:space="preserve"> FORMTEXT </w:instrText>
            </w:r>
            <w:r w:rsidRPr="00B5559D">
              <w:rPr>
                <w:rFonts w:ascii="Arial" w:hAnsi="Arial" w:cs="Arial"/>
                <w:b/>
              </w:rPr>
            </w:r>
            <w:r w:rsidRPr="00B5559D">
              <w:rPr>
                <w:rFonts w:ascii="Arial" w:hAnsi="Arial" w:cs="Arial"/>
                <w:b/>
              </w:rPr>
              <w:fldChar w:fldCharType="separate"/>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noProof/>
                <w:sz w:val="22"/>
                <w:szCs w:val="22"/>
              </w:rPr>
              <w:t> </w:t>
            </w:r>
            <w:r w:rsidRPr="00B5559D">
              <w:rPr>
                <w:rFonts w:ascii="Arial" w:hAnsi="Arial" w:cs="Arial"/>
                <w:b/>
              </w:rPr>
              <w:fldChar w:fldCharType="end"/>
            </w:r>
          </w:p>
        </w:tc>
      </w:tr>
    </w:tbl>
    <w:p w14:paraId="66974F2A" w14:textId="77777777" w:rsidR="00325635" w:rsidRDefault="00325635" w:rsidP="00AB727A">
      <w:pPr>
        <w:autoSpaceDE w:val="0"/>
        <w:autoSpaceDN w:val="0"/>
        <w:adjustRightInd w:val="0"/>
        <w:spacing w:after="0" w:line="240" w:lineRule="auto"/>
        <w:rPr>
          <w:rFonts w:ascii="Arial" w:eastAsia="Times New Roman" w:hAnsi="Arial" w:cs="Arial"/>
          <w:b/>
          <w:color w:val="000000"/>
          <w:lang w:eastAsia="it-IT"/>
        </w:rPr>
      </w:pPr>
    </w:p>
    <w:p w14:paraId="55C4F28C" w14:textId="77777777" w:rsidR="00B24F4E" w:rsidRPr="00B11A9F" w:rsidRDefault="00B24F4E" w:rsidP="00B11A9F">
      <w:pPr>
        <w:autoSpaceDE w:val="0"/>
        <w:autoSpaceDN w:val="0"/>
        <w:adjustRightInd w:val="0"/>
        <w:spacing w:after="0" w:line="240" w:lineRule="auto"/>
        <w:ind w:firstLine="708"/>
        <w:rPr>
          <w:rFonts w:ascii="Arial" w:eastAsia="Times New Roman" w:hAnsi="Arial" w:cs="Arial"/>
          <w:b/>
          <w:color w:val="000000"/>
          <w:lang w:eastAsia="it-IT"/>
        </w:rPr>
      </w:pPr>
      <w:r w:rsidRPr="00B11A9F">
        <w:rPr>
          <w:rFonts w:ascii="Arial" w:eastAsia="Times New Roman" w:hAnsi="Arial" w:cs="Arial"/>
          <w:b/>
          <w:color w:val="000000"/>
          <w:lang w:eastAsia="it-IT"/>
        </w:rPr>
        <w:t>i relativi amministratori del Socio unico persona giuridica</w:t>
      </w:r>
      <w:r w:rsidR="00C62CC3" w:rsidRPr="00B11A9F">
        <w:rPr>
          <w:rFonts w:ascii="Arial" w:eastAsia="Times New Roman" w:hAnsi="Arial" w:cs="Arial"/>
          <w:b/>
          <w:color w:val="000000"/>
          <w:lang w:eastAsia="it-IT"/>
        </w:rPr>
        <w:t>:</w:t>
      </w:r>
    </w:p>
    <w:p w14:paraId="7F99BB19" w14:textId="77777777" w:rsidR="00B24F4E" w:rsidRPr="00B24F4E" w:rsidRDefault="00B24F4E" w:rsidP="00B24F4E">
      <w:pPr>
        <w:autoSpaceDE w:val="0"/>
        <w:autoSpaceDN w:val="0"/>
        <w:adjustRightInd w:val="0"/>
        <w:spacing w:after="0" w:line="240" w:lineRule="auto"/>
        <w:ind w:firstLine="284"/>
        <w:rPr>
          <w:rFonts w:ascii="Arial" w:eastAsia="Times New Roman" w:hAnsi="Arial" w:cs="Arial"/>
          <w:color w:val="000000"/>
          <w:sz w:val="20"/>
          <w:szCs w:val="20"/>
          <w:lang w:eastAsia="it-IT"/>
        </w:rPr>
      </w:pPr>
    </w:p>
    <w:tbl>
      <w:tblPr>
        <w:tblStyle w:val="Grigliatabella"/>
        <w:tblW w:w="8103" w:type="dxa"/>
        <w:tblInd w:w="817" w:type="dxa"/>
        <w:tblLayout w:type="fixed"/>
        <w:tblLook w:val="04A0" w:firstRow="1" w:lastRow="0" w:firstColumn="1" w:lastColumn="0" w:noHBand="0" w:noVBand="1"/>
      </w:tblPr>
      <w:tblGrid>
        <w:gridCol w:w="3131"/>
        <w:gridCol w:w="1638"/>
        <w:gridCol w:w="1487"/>
        <w:gridCol w:w="1847"/>
      </w:tblGrid>
      <w:tr w:rsidR="00B24F4E" w:rsidRPr="00AB727A" w14:paraId="6AD3099D" w14:textId="77777777" w:rsidTr="00C916E1">
        <w:trPr>
          <w:trHeight w:val="347"/>
        </w:trPr>
        <w:tc>
          <w:tcPr>
            <w:tcW w:w="3131" w:type="dxa"/>
            <w:shd w:val="clear" w:color="auto" w:fill="00529E"/>
          </w:tcPr>
          <w:p w14:paraId="47ABB0E8"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Cognome e Nome</w:t>
            </w:r>
          </w:p>
        </w:tc>
        <w:tc>
          <w:tcPr>
            <w:tcW w:w="1638" w:type="dxa"/>
            <w:shd w:val="clear" w:color="auto" w:fill="00529E"/>
          </w:tcPr>
          <w:p w14:paraId="20AE93D1"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Luogo e Data di nascita</w:t>
            </w:r>
          </w:p>
        </w:tc>
        <w:tc>
          <w:tcPr>
            <w:tcW w:w="1487" w:type="dxa"/>
            <w:shd w:val="clear" w:color="auto" w:fill="00529E"/>
          </w:tcPr>
          <w:p w14:paraId="6469831A"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Codice Fiscale</w:t>
            </w:r>
          </w:p>
        </w:tc>
        <w:tc>
          <w:tcPr>
            <w:tcW w:w="1847" w:type="dxa"/>
            <w:shd w:val="clear" w:color="auto" w:fill="00529E"/>
          </w:tcPr>
          <w:p w14:paraId="3ED775E8" w14:textId="77777777" w:rsidR="00B24F4E" w:rsidRPr="00AB727A" w:rsidRDefault="00B24F4E" w:rsidP="00AB727A">
            <w:pPr>
              <w:ind w:right="11"/>
              <w:rPr>
                <w:rFonts w:ascii="Arial" w:hAnsi="Arial" w:cs="Arial"/>
                <w:b/>
                <w:bCs/>
                <w:color w:val="FFFFFF" w:themeColor="background1"/>
                <w:sz w:val="18"/>
                <w:szCs w:val="18"/>
              </w:rPr>
            </w:pPr>
            <w:r w:rsidRPr="00AB727A">
              <w:rPr>
                <w:rFonts w:ascii="Arial" w:hAnsi="Arial" w:cs="Arial"/>
                <w:b/>
                <w:bCs/>
                <w:color w:val="FFFFFF" w:themeColor="background1"/>
                <w:sz w:val="18"/>
                <w:szCs w:val="18"/>
              </w:rPr>
              <w:t>Carica ricoperta</w:t>
            </w:r>
          </w:p>
        </w:tc>
      </w:tr>
      <w:tr w:rsidR="00B24F4E" w:rsidRPr="00182F1A" w14:paraId="2C63D6C2" w14:textId="77777777" w:rsidTr="00B11A9F">
        <w:trPr>
          <w:trHeight w:val="463"/>
        </w:trPr>
        <w:tc>
          <w:tcPr>
            <w:tcW w:w="3131" w:type="dxa"/>
          </w:tcPr>
          <w:p w14:paraId="3D24BF0D"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45C228AB"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449F04E2"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238B26FF"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5CFC7888" w14:textId="77777777" w:rsidTr="00B11A9F">
        <w:trPr>
          <w:trHeight w:val="463"/>
        </w:trPr>
        <w:tc>
          <w:tcPr>
            <w:tcW w:w="3131" w:type="dxa"/>
          </w:tcPr>
          <w:p w14:paraId="0D32AD51"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6C2FB1EC"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7CC99F18"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5DE95F5E"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2A098C61" w14:textId="77777777" w:rsidTr="00B11A9F">
        <w:trPr>
          <w:trHeight w:val="463"/>
        </w:trPr>
        <w:tc>
          <w:tcPr>
            <w:tcW w:w="3131" w:type="dxa"/>
          </w:tcPr>
          <w:p w14:paraId="5CA8DC03"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550D3A6D"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7787518B"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1D503B8F"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5FCA98F7" w14:textId="77777777" w:rsidTr="00B11A9F">
        <w:trPr>
          <w:trHeight w:val="463"/>
        </w:trPr>
        <w:tc>
          <w:tcPr>
            <w:tcW w:w="3131" w:type="dxa"/>
          </w:tcPr>
          <w:p w14:paraId="4B5B3E41"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638" w:type="dxa"/>
          </w:tcPr>
          <w:p w14:paraId="0670155D"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487" w:type="dxa"/>
          </w:tcPr>
          <w:p w14:paraId="14F04AC8"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c>
          <w:tcPr>
            <w:tcW w:w="1847" w:type="dxa"/>
          </w:tcPr>
          <w:p w14:paraId="6171A4C2"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r w:rsidR="00B24F4E" w:rsidRPr="00182F1A" w14:paraId="167C2F81" w14:textId="77777777" w:rsidTr="00B11A9F">
        <w:trPr>
          <w:trHeight w:val="500"/>
        </w:trPr>
        <w:tc>
          <w:tcPr>
            <w:tcW w:w="8103" w:type="dxa"/>
            <w:gridSpan w:val="4"/>
            <w:vAlign w:val="center"/>
          </w:tcPr>
          <w:p w14:paraId="7A5B2A8C"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B24F4E" w:rsidRPr="00182F1A" w14:paraId="1DA22FF8" w14:textId="77777777" w:rsidTr="00B11A9F">
        <w:trPr>
          <w:trHeight w:val="449"/>
        </w:trPr>
        <w:tc>
          <w:tcPr>
            <w:tcW w:w="8103" w:type="dxa"/>
            <w:gridSpan w:val="4"/>
          </w:tcPr>
          <w:p w14:paraId="3537180B" w14:textId="77777777" w:rsidR="00B24F4E" w:rsidRPr="00182F1A" w:rsidRDefault="00B24F4E" w:rsidP="00EB7D83">
            <w:pPr>
              <w:spacing w:before="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656"/>
                  <w:enabled/>
                  <w:calcOnExit w:val="0"/>
                  <w:textInput/>
                </w:ffData>
              </w:fldChar>
            </w:r>
            <w:r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noProof/>
                <w:sz w:val="18"/>
                <w:szCs w:val="18"/>
              </w:rPr>
              <w:t> </w:t>
            </w:r>
            <w:r w:rsidRPr="00182F1A">
              <w:rPr>
                <w:rFonts w:ascii="Arial" w:hAnsi="Arial" w:cs="Arial"/>
                <w:b/>
                <w:sz w:val="18"/>
                <w:szCs w:val="18"/>
              </w:rPr>
              <w:fldChar w:fldCharType="end"/>
            </w:r>
          </w:p>
        </w:tc>
      </w:tr>
    </w:tbl>
    <w:p w14:paraId="72170BFE" w14:textId="77777777" w:rsidR="009F157C" w:rsidRPr="000E6E98" w:rsidRDefault="009F157C" w:rsidP="00166F28">
      <w:pPr>
        <w:numPr>
          <w:ilvl w:val="0"/>
          <w:numId w:val="1"/>
        </w:numPr>
        <w:tabs>
          <w:tab w:val="num" w:pos="560"/>
        </w:tabs>
        <w:spacing w:before="120" w:after="0" w:line="280" w:lineRule="exact"/>
        <w:ind w:left="555" w:right="11" w:hanging="357"/>
        <w:jc w:val="both"/>
        <w:rPr>
          <w:rFonts w:ascii="Arial" w:hAnsi="Arial" w:cs="Arial"/>
        </w:rPr>
      </w:pPr>
      <w:r w:rsidRPr="000E6E98">
        <w:rPr>
          <w:rFonts w:ascii="Arial" w:hAnsi="Arial" w:cs="Arial"/>
        </w:rPr>
        <w:t>che il sottoscritto e tutti i soggetti di cui all’arti</w:t>
      </w:r>
      <w:r w:rsidR="00EA1D0F">
        <w:rPr>
          <w:rFonts w:ascii="Arial" w:hAnsi="Arial" w:cs="Arial"/>
        </w:rPr>
        <w:t>colo 94, comma 3 e 4</w:t>
      </w:r>
      <w:r w:rsidR="00166F28">
        <w:rPr>
          <w:rFonts w:ascii="Arial" w:hAnsi="Arial" w:cs="Arial"/>
        </w:rPr>
        <w:t>,</w:t>
      </w:r>
      <w:r w:rsidR="00EA1D0F">
        <w:rPr>
          <w:rFonts w:ascii="Arial" w:hAnsi="Arial" w:cs="Arial"/>
        </w:rPr>
        <w:t xml:space="preserve"> del </w:t>
      </w:r>
      <w:proofErr w:type="gramStart"/>
      <w:r w:rsidR="00EA1D0F">
        <w:rPr>
          <w:rFonts w:ascii="Arial" w:hAnsi="Arial" w:cs="Arial"/>
        </w:rPr>
        <w:t>D.Lgs</w:t>
      </w:r>
      <w:proofErr w:type="gramEnd"/>
      <w:r w:rsidR="00EA1D0F">
        <w:rPr>
          <w:rFonts w:ascii="Arial" w:hAnsi="Arial" w:cs="Arial"/>
        </w:rPr>
        <w:t>.</w:t>
      </w:r>
      <w:r w:rsidRPr="000E6E98">
        <w:rPr>
          <w:rFonts w:ascii="Arial" w:hAnsi="Arial" w:cs="Arial"/>
        </w:rPr>
        <w:t xml:space="preserve">36/2023 non rientrano nell’elenco delle Persone politicamente </w:t>
      </w:r>
      <w:bookmarkStart w:id="10" w:name="_Hlk186816905"/>
      <w:r w:rsidRPr="000E6E98">
        <w:rPr>
          <w:rFonts w:ascii="Arial" w:hAnsi="Arial" w:cs="Arial"/>
        </w:rPr>
        <w:t>esposte</w:t>
      </w:r>
      <w:r w:rsidRPr="000E6E98">
        <w:rPr>
          <w:rStyle w:val="Rimandonotaapidipagina"/>
          <w:rFonts w:ascii="Arial" w:hAnsi="Arial" w:cs="Arial"/>
        </w:rPr>
        <w:footnoteReference w:id="8"/>
      </w:r>
      <w:r w:rsidRPr="000E6E98">
        <w:rPr>
          <w:rFonts w:ascii="Arial" w:hAnsi="Arial" w:cs="Arial"/>
        </w:rPr>
        <w:t>;</w:t>
      </w:r>
      <w:bookmarkEnd w:id="10"/>
    </w:p>
    <w:p w14:paraId="7933F360" w14:textId="77777777" w:rsidR="009F157C" w:rsidRPr="000E6E98" w:rsidRDefault="009F157C" w:rsidP="009F157C">
      <w:pPr>
        <w:spacing w:before="120" w:after="120" w:line="280" w:lineRule="exact"/>
        <w:ind w:right="11" w:firstLine="555"/>
        <w:jc w:val="both"/>
        <w:rPr>
          <w:rFonts w:ascii="Arial" w:hAnsi="Arial" w:cs="Arial"/>
        </w:rPr>
      </w:pPr>
      <w:r w:rsidRPr="000E6E98">
        <w:rPr>
          <w:rFonts w:ascii="Arial" w:hAnsi="Arial" w:cs="Arial"/>
        </w:rPr>
        <w:t>ovvero risultano politicamente esposti i seguenti soggetti:</w:t>
      </w:r>
    </w:p>
    <w:tbl>
      <w:tblPr>
        <w:tblStyle w:val="Grigliatabella"/>
        <w:tblW w:w="9185" w:type="dxa"/>
        <w:tblInd w:w="562" w:type="dxa"/>
        <w:tblLayout w:type="fixed"/>
        <w:tblLook w:val="04A0" w:firstRow="1" w:lastRow="0" w:firstColumn="1" w:lastColumn="0" w:noHBand="0" w:noVBand="1"/>
      </w:tblPr>
      <w:tblGrid>
        <w:gridCol w:w="2098"/>
        <w:gridCol w:w="567"/>
        <w:gridCol w:w="6520"/>
      </w:tblGrid>
      <w:tr w:rsidR="009F157C" w:rsidRPr="00740FA6" w14:paraId="05103CD2" w14:textId="77777777" w:rsidTr="000E6E98">
        <w:trPr>
          <w:trHeight w:val="504"/>
        </w:trPr>
        <w:tc>
          <w:tcPr>
            <w:tcW w:w="2098" w:type="dxa"/>
            <w:shd w:val="clear" w:color="auto" w:fill="00529E"/>
            <w:vAlign w:val="center"/>
          </w:tcPr>
          <w:p w14:paraId="590C9D7D" w14:textId="77777777" w:rsidR="009F157C" w:rsidRPr="00740FA6" w:rsidRDefault="009F157C" w:rsidP="000E6E98">
            <w:pPr>
              <w:spacing w:before="120" w:after="120" w:line="280" w:lineRule="exact"/>
              <w:ind w:right="11"/>
              <w:jc w:val="both"/>
              <w:rPr>
                <w:rFonts w:ascii="Arial" w:hAnsi="Arial" w:cs="Arial"/>
                <w:b/>
                <w:bCs/>
                <w:i/>
                <w:color w:val="FFFFFF" w:themeColor="background1"/>
                <w:sz w:val="18"/>
                <w:szCs w:val="18"/>
              </w:rPr>
            </w:pPr>
            <w:r w:rsidRPr="00740FA6">
              <w:rPr>
                <w:rFonts w:ascii="Arial" w:hAnsi="Arial" w:cs="Arial"/>
                <w:b/>
                <w:bCs/>
                <w:color w:val="FFFFFF" w:themeColor="background1"/>
                <w:sz w:val="18"/>
                <w:szCs w:val="18"/>
              </w:rPr>
              <w:t>Cognome e Nome</w:t>
            </w:r>
          </w:p>
        </w:tc>
        <w:tc>
          <w:tcPr>
            <w:tcW w:w="7087" w:type="dxa"/>
            <w:gridSpan w:val="2"/>
            <w:shd w:val="clear" w:color="auto" w:fill="00529E"/>
            <w:vAlign w:val="center"/>
          </w:tcPr>
          <w:p w14:paraId="5402A8BD" w14:textId="77777777" w:rsidR="009F157C" w:rsidRPr="00740FA6" w:rsidRDefault="009F157C" w:rsidP="000E6E98">
            <w:pPr>
              <w:spacing w:before="120" w:after="120" w:line="280" w:lineRule="exact"/>
              <w:ind w:right="11"/>
              <w:jc w:val="both"/>
              <w:rPr>
                <w:rFonts w:ascii="Arial" w:hAnsi="Arial" w:cs="Arial"/>
                <w:b/>
                <w:bCs/>
                <w:color w:val="FFFFFF" w:themeColor="background1"/>
                <w:sz w:val="18"/>
                <w:szCs w:val="18"/>
              </w:rPr>
            </w:pPr>
          </w:p>
        </w:tc>
      </w:tr>
      <w:tr w:rsidR="009F157C" w:rsidRPr="00740FA6" w14:paraId="776C0D27" w14:textId="77777777" w:rsidTr="000E6E98">
        <w:trPr>
          <w:trHeight w:val="516"/>
        </w:trPr>
        <w:tc>
          <w:tcPr>
            <w:tcW w:w="2098" w:type="dxa"/>
            <w:vMerge w:val="restart"/>
          </w:tcPr>
          <w:p w14:paraId="5AF9F5D1" w14:textId="77777777" w:rsidR="009F157C" w:rsidRPr="00740FA6" w:rsidRDefault="009F157C" w:rsidP="000E6E98">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42582F3D"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4C19089B"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0895D661" w14:textId="77777777" w:rsidTr="000E6E98">
        <w:trPr>
          <w:trHeight w:val="516"/>
        </w:trPr>
        <w:tc>
          <w:tcPr>
            <w:tcW w:w="2098" w:type="dxa"/>
            <w:vMerge/>
          </w:tcPr>
          <w:p w14:paraId="07419220"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798F79F6"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1046D63F"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7E61CC74" w14:textId="77777777" w:rsidTr="000E6E98">
        <w:trPr>
          <w:trHeight w:val="516"/>
        </w:trPr>
        <w:tc>
          <w:tcPr>
            <w:tcW w:w="2098" w:type="dxa"/>
            <w:vMerge/>
          </w:tcPr>
          <w:p w14:paraId="774DF025"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0402C264"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78E82F0C"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3D3EA60F" w14:textId="77777777" w:rsidTr="000E6E98">
        <w:trPr>
          <w:trHeight w:val="516"/>
        </w:trPr>
        <w:tc>
          <w:tcPr>
            <w:tcW w:w="2098" w:type="dxa"/>
            <w:vMerge w:val="restart"/>
          </w:tcPr>
          <w:p w14:paraId="08ED69F7" w14:textId="77777777" w:rsidR="009F157C" w:rsidRPr="00740FA6" w:rsidRDefault="009F157C" w:rsidP="000E6E98">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1706EAE5"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7F6E1593"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612207E5" w14:textId="77777777" w:rsidTr="000E6E98">
        <w:trPr>
          <w:trHeight w:val="516"/>
        </w:trPr>
        <w:tc>
          <w:tcPr>
            <w:tcW w:w="2098" w:type="dxa"/>
            <w:vMerge/>
          </w:tcPr>
          <w:p w14:paraId="27755874"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5BCF2D29"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360461A0"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4251BDB4" w14:textId="77777777" w:rsidTr="000E6E98">
        <w:trPr>
          <w:trHeight w:val="516"/>
        </w:trPr>
        <w:tc>
          <w:tcPr>
            <w:tcW w:w="2098" w:type="dxa"/>
            <w:vMerge/>
          </w:tcPr>
          <w:p w14:paraId="7195D50C"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1C1B2D0A"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599B9FE3"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0DBE3A3B" w14:textId="77777777" w:rsidTr="000E6E98">
        <w:trPr>
          <w:trHeight w:val="516"/>
        </w:trPr>
        <w:tc>
          <w:tcPr>
            <w:tcW w:w="2098" w:type="dxa"/>
            <w:vMerge w:val="restart"/>
          </w:tcPr>
          <w:p w14:paraId="54E76DFE" w14:textId="77777777" w:rsidR="009F157C" w:rsidRPr="00740FA6" w:rsidRDefault="009F157C" w:rsidP="000E6E98">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c>
          <w:tcPr>
            <w:tcW w:w="567" w:type="dxa"/>
          </w:tcPr>
          <w:p w14:paraId="4D738DAD"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r w:rsidRPr="00740FA6">
              <w:rPr>
                <w:rFonts w:ascii="Arial" w:hAnsi="Arial" w:cs="Arial"/>
                <w:b/>
                <w:sz w:val="18"/>
                <w:szCs w:val="18"/>
              </w:rPr>
              <w:tab/>
            </w:r>
          </w:p>
        </w:tc>
        <w:tc>
          <w:tcPr>
            <w:tcW w:w="6520" w:type="dxa"/>
          </w:tcPr>
          <w:p w14:paraId="650F0EF8"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Persona direttamente esposta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1B213BDC" w14:textId="77777777" w:rsidTr="000E6E98">
        <w:trPr>
          <w:trHeight w:val="516"/>
        </w:trPr>
        <w:tc>
          <w:tcPr>
            <w:tcW w:w="2098" w:type="dxa"/>
            <w:vMerge/>
          </w:tcPr>
          <w:p w14:paraId="55CC9FC1"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2619A367"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409E7CA9"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Familiare diretto della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71F89E98" w14:textId="77777777" w:rsidTr="000E6E98">
        <w:trPr>
          <w:trHeight w:val="516"/>
        </w:trPr>
        <w:tc>
          <w:tcPr>
            <w:tcW w:w="2098" w:type="dxa"/>
            <w:vMerge/>
          </w:tcPr>
          <w:p w14:paraId="65021FF1" w14:textId="77777777" w:rsidR="009F157C" w:rsidRPr="00740FA6" w:rsidRDefault="009F157C" w:rsidP="000E6E98">
            <w:pPr>
              <w:spacing w:before="120" w:after="120" w:line="280" w:lineRule="exact"/>
              <w:ind w:right="11"/>
              <w:jc w:val="both"/>
              <w:rPr>
                <w:rFonts w:ascii="Arial" w:hAnsi="Arial" w:cs="Arial"/>
                <w:b/>
                <w:sz w:val="18"/>
                <w:szCs w:val="18"/>
              </w:rPr>
            </w:pPr>
          </w:p>
        </w:tc>
        <w:tc>
          <w:tcPr>
            <w:tcW w:w="567" w:type="dxa"/>
          </w:tcPr>
          <w:p w14:paraId="1D904329" w14:textId="77777777" w:rsidR="009F157C" w:rsidRPr="00740FA6" w:rsidRDefault="009F157C" w:rsidP="000E6E98">
            <w:pPr>
              <w:tabs>
                <w:tab w:val="right" w:pos="1910"/>
              </w:tabs>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Controllo74"/>
                  <w:enabled/>
                  <w:calcOnExit w:val="0"/>
                  <w:checkBox>
                    <w:sizeAuto/>
                    <w:default w:val="0"/>
                  </w:checkBox>
                </w:ffData>
              </w:fldChar>
            </w:r>
            <w:r w:rsidRPr="00740FA6">
              <w:rPr>
                <w:rFonts w:ascii="Arial" w:hAnsi="Arial" w:cs="Arial"/>
                <w:b/>
                <w:sz w:val="18"/>
                <w:szCs w:val="18"/>
              </w:rPr>
              <w:instrText xml:space="preserve"> FORMCHECKBOX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sz w:val="18"/>
                <w:szCs w:val="18"/>
              </w:rPr>
              <w:fldChar w:fldCharType="end"/>
            </w:r>
          </w:p>
        </w:tc>
        <w:tc>
          <w:tcPr>
            <w:tcW w:w="6520" w:type="dxa"/>
          </w:tcPr>
          <w:p w14:paraId="426D30DE" w14:textId="77777777" w:rsidR="009F157C" w:rsidRPr="00740FA6" w:rsidRDefault="009F157C" w:rsidP="000E6E98">
            <w:pPr>
              <w:tabs>
                <w:tab w:val="right" w:pos="1910"/>
              </w:tabs>
              <w:spacing w:before="120" w:after="120" w:line="280" w:lineRule="exact"/>
              <w:ind w:right="11"/>
              <w:jc w:val="both"/>
              <w:rPr>
                <w:rFonts w:ascii="Arial" w:hAnsi="Arial" w:cs="Arial"/>
                <w:sz w:val="16"/>
                <w:szCs w:val="16"/>
              </w:rPr>
            </w:pPr>
            <w:r w:rsidRPr="00740FA6">
              <w:rPr>
                <w:rFonts w:ascii="Arial" w:hAnsi="Arial" w:cs="Arial"/>
                <w:sz w:val="16"/>
                <w:szCs w:val="16"/>
              </w:rPr>
              <w:t xml:space="preserve">Soggetto che intrattiene stretti legami con la seguente persona politicamente esposta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r w:rsidRPr="00740FA6">
              <w:rPr>
                <w:rFonts w:ascii="Arial" w:hAnsi="Arial" w:cs="Arial"/>
                <w:sz w:val="16"/>
                <w:szCs w:val="16"/>
              </w:rPr>
              <w:t xml:space="preserve"> che ricopre (o ha ricoperto) la seguente carica </w:t>
            </w:r>
            <w:r w:rsidRPr="00740FA6">
              <w:rPr>
                <w:rFonts w:ascii="Arial" w:hAnsi="Arial" w:cs="Arial"/>
                <w:sz w:val="16"/>
                <w:szCs w:val="16"/>
              </w:rPr>
              <w:fldChar w:fldCharType="begin">
                <w:ffData>
                  <w:name w:val="Testo656"/>
                  <w:enabled/>
                  <w:calcOnExit w:val="0"/>
                  <w:textInput/>
                </w:ffData>
              </w:fldChar>
            </w:r>
            <w:r w:rsidRPr="00740FA6">
              <w:rPr>
                <w:rFonts w:ascii="Arial" w:hAnsi="Arial" w:cs="Arial"/>
                <w:sz w:val="16"/>
                <w:szCs w:val="16"/>
              </w:rPr>
              <w:instrText xml:space="preserve"> FORMTEXT </w:instrText>
            </w:r>
            <w:r w:rsidRPr="00740FA6">
              <w:rPr>
                <w:rFonts w:ascii="Arial" w:hAnsi="Arial" w:cs="Arial"/>
                <w:sz w:val="16"/>
                <w:szCs w:val="16"/>
              </w:rPr>
            </w:r>
            <w:r w:rsidRPr="00740FA6">
              <w:rPr>
                <w:rFonts w:ascii="Arial" w:hAnsi="Arial" w:cs="Arial"/>
                <w:sz w:val="16"/>
                <w:szCs w:val="16"/>
              </w:rPr>
              <w:fldChar w:fldCharType="separate"/>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noProof/>
                <w:sz w:val="16"/>
                <w:szCs w:val="16"/>
              </w:rPr>
              <w:t> </w:t>
            </w:r>
            <w:r w:rsidRPr="00740FA6">
              <w:rPr>
                <w:rFonts w:ascii="Arial" w:hAnsi="Arial" w:cs="Arial"/>
                <w:sz w:val="16"/>
                <w:szCs w:val="16"/>
              </w:rPr>
              <w:fldChar w:fldCharType="end"/>
            </w:r>
          </w:p>
        </w:tc>
      </w:tr>
      <w:tr w:rsidR="009F157C" w:rsidRPr="00740FA6" w14:paraId="3094A496" w14:textId="77777777" w:rsidTr="000E6E98">
        <w:trPr>
          <w:trHeight w:val="516"/>
        </w:trPr>
        <w:tc>
          <w:tcPr>
            <w:tcW w:w="9185" w:type="dxa"/>
            <w:gridSpan w:val="3"/>
            <w:vAlign w:val="center"/>
          </w:tcPr>
          <w:p w14:paraId="69E92746" w14:textId="77777777" w:rsidR="009F157C" w:rsidRPr="00182F1A" w:rsidRDefault="009F157C" w:rsidP="000E6E98">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nominativi, riportando, per ciascuno di essi, le informazioni di cui sopra</w:t>
            </w:r>
            <w:r w:rsidRPr="00182F1A">
              <w:rPr>
                <w:rFonts w:ascii="Arial" w:hAnsi="Arial" w:cs="Arial"/>
                <w:b/>
                <w:sz w:val="18"/>
                <w:szCs w:val="18"/>
              </w:rPr>
              <w:t>):</w:t>
            </w:r>
          </w:p>
        </w:tc>
      </w:tr>
      <w:tr w:rsidR="009F157C" w:rsidRPr="00740FA6" w14:paraId="731037F8" w14:textId="77777777" w:rsidTr="000E6E98">
        <w:trPr>
          <w:trHeight w:val="473"/>
        </w:trPr>
        <w:tc>
          <w:tcPr>
            <w:tcW w:w="9185" w:type="dxa"/>
            <w:gridSpan w:val="3"/>
          </w:tcPr>
          <w:p w14:paraId="517AE782" w14:textId="77777777" w:rsidR="009F157C" w:rsidRPr="00740FA6" w:rsidRDefault="009F157C" w:rsidP="000E6E98">
            <w:pPr>
              <w:spacing w:before="120" w:after="120" w:line="280" w:lineRule="exact"/>
              <w:ind w:right="11"/>
              <w:jc w:val="both"/>
              <w:rPr>
                <w:rFonts w:ascii="Arial" w:hAnsi="Arial" w:cs="Arial"/>
                <w:b/>
                <w:sz w:val="18"/>
                <w:szCs w:val="18"/>
              </w:rPr>
            </w:pPr>
            <w:r w:rsidRPr="00740FA6">
              <w:rPr>
                <w:rFonts w:ascii="Arial" w:hAnsi="Arial" w:cs="Arial"/>
                <w:b/>
                <w:sz w:val="18"/>
                <w:szCs w:val="18"/>
              </w:rPr>
              <w:fldChar w:fldCharType="begin">
                <w:ffData>
                  <w:name w:val="Testo656"/>
                  <w:enabled/>
                  <w:calcOnExit w:val="0"/>
                  <w:textInput/>
                </w:ffData>
              </w:fldChar>
            </w:r>
            <w:r w:rsidRPr="00740FA6">
              <w:rPr>
                <w:rFonts w:ascii="Arial" w:hAnsi="Arial" w:cs="Arial"/>
                <w:b/>
                <w:sz w:val="18"/>
                <w:szCs w:val="18"/>
              </w:rPr>
              <w:instrText xml:space="preserve"> FORMTEXT </w:instrText>
            </w:r>
            <w:r w:rsidRPr="00740FA6">
              <w:rPr>
                <w:rFonts w:ascii="Arial" w:hAnsi="Arial" w:cs="Arial"/>
                <w:b/>
                <w:sz w:val="18"/>
                <w:szCs w:val="18"/>
              </w:rPr>
            </w:r>
            <w:r w:rsidRPr="00740FA6">
              <w:rPr>
                <w:rFonts w:ascii="Arial" w:hAnsi="Arial" w:cs="Arial"/>
                <w:b/>
                <w:sz w:val="18"/>
                <w:szCs w:val="18"/>
              </w:rPr>
              <w:fldChar w:fldCharType="separate"/>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noProof/>
                <w:sz w:val="18"/>
                <w:szCs w:val="18"/>
              </w:rPr>
              <w:t> </w:t>
            </w:r>
            <w:r w:rsidRPr="00740FA6">
              <w:rPr>
                <w:rFonts w:ascii="Arial" w:hAnsi="Arial" w:cs="Arial"/>
                <w:b/>
                <w:sz w:val="18"/>
                <w:szCs w:val="18"/>
              </w:rPr>
              <w:fldChar w:fldCharType="end"/>
            </w:r>
          </w:p>
        </w:tc>
      </w:tr>
    </w:tbl>
    <w:p w14:paraId="50402BD0" w14:textId="77777777" w:rsidR="00370BAE" w:rsidRDefault="00E342CB" w:rsidP="00166F28">
      <w:pPr>
        <w:numPr>
          <w:ilvl w:val="0"/>
          <w:numId w:val="1"/>
        </w:numPr>
        <w:tabs>
          <w:tab w:val="num" w:pos="560"/>
        </w:tabs>
        <w:spacing w:before="120" w:after="0" w:line="280" w:lineRule="exact"/>
        <w:ind w:left="555" w:right="11" w:hanging="357"/>
        <w:jc w:val="both"/>
        <w:rPr>
          <w:rFonts w:ascii="Arial" w:hAnsi="Arial" w:cs="Arial"/>
          <w:sz w:val="20"/>
          <w:szCs w:val="20"/>
        </w:rPr>
      </w:pPr>
      <w:r w:rsidRPr="00B5559D">
        <w:rPr>
          <w:rFonts w:ascii="Arial" w:hAnsi="Arial" w:cs="Arial"/>
        </w:rPr>
        <w:t xml:space="preserve">che nel libro soci </w:t>
      </w:r>
      <w:r w:rsidR="007E779A" w:rsidRPr="00B5559D">
        <w:rPr>
          <w:rFonts w:ascii="Arial" w:hAnsi="Arial" w:cs="Arial"/>
        </w:rPr>
        <w:t xml:space="preserve">dell’operatore economico </w:t>
      </w:r>
      <w:r w:rsidRPr="00B5559D">
        <w:rPr>
          <w:rFonts w:ascii="Arial" w:hAnsi="Arial" w:cs="Arial"/>
        </w:rPr>
        <w:t>figurano i soci sottoelencati, titolari delle azioni/quote di capitale riportate a fianco di ciascuno di essi</w:t>
      </w:r>
      <w:r w:rsidRPr="00182F1A">
        <w:rPr>
          <w:rFonts w:ascii="Arial" w:hAnsi="Arial" w:cs="Arial"/>
          <w:sz w:val="20"/>
          <w:szCs w:val="20"/>
        </w:rPr>
        <w:t>:</w:t>
      </w:r>
    </w:p>
    <w:p w14:paraId="48DDBB2E" w14:textId="77777777" w:rsidR="00370BAE" w:rsidRPr="00370BAE" w:rsidRDefault="00370BAE" w:rsidP="00254DC0">
      <w:pPr>
        <w:spacing w:after="0" w:line="240" w:lineRule="auto"/>
        <w:ind w:right="11"/>
        <w:jc w:val="both"/>
        <w:rPr>
          <w:rFonts w:ascii="Arial" w:hAnsi="Arial"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5"/>
        <w:gridCol w:w="2997"/>
      </w:tblGrid>
      <w:tr w:rsidR="00E342CB" w:rsidRPr="00182F1A" w14:paraId="2A762754" w14:textId="77777777" w:rsidTr="00216457">
        <w:trPr>
          <w:trHeight w:val="408"/>
          <w:jc w:val="right"/>
        </w:trPr>
        <w:tc>
          <w:tcPr>
            <w:tcW w:w="6045" w:type="dxa"/>
            <w:shd w:val="clear" w:color="auto" w:fill="00529E"/>
            <w:vAlign w:val="center"/>
          </w:tcPr>
          <w:p w14:paraId="7D62ADC5" w14:textId="77777777" w:rsidR="00E342CB" w:rsidRPr="00182F1A" w:rsidRDefault="00E342CB" w:rsidP="00181882">
            <w:pPr>
              <w:spacing w:before="120" w:after="120" w:line="280" w:lineRule="exact"/>
              <w:ind w:right="11"/>
              <w:jc w:val="both"/>
              <w:rPr>
                <w:rFonts w:ascii="Arial" w:hAnsi="Arial" w:cs="Arial"/>
                <w:b/>
                <w:bCs/>
                <w:color w:val="FFFFFF"/>
                <w:sz w:val="18"/>
                <w:szCs w:val="18"/>
              </w:rPr>
            </w:pPr>
            <w:r w:rsidRPr="00182F1A">
              <w:rPr>
                <w:rFonts w:ascii="Arial" w:hAnsi="Arial" w:cs="Arial"/>
                <w:b/>
                <w:bCs/>
                <w:color w:val="FFFFFF"/>
                <w:sz w:val="18"/>
                <w:szCs w:val="18"/>
              </w:rPr>
              <w:t>Titolari delle azioni/quote di capitale</w:t>
            </w:r>
          </w:p>
        </w:tc>
        <w:tc>
          <w:tcPr>
            <w:tcW w:w="2997" w:type="dxa"/>
            <w:shd w:val="clear" w:color="auto" w:fill="00529E"/>
            <w:vAlign w:val="center"/>
          </w:tcPr>
          <w:p w14:paraId="4DB16B82" w14:textId="77777777" w:rsidR="00E342CB" w:rsidRPr="00182F1A" w:rsidRDefault="00E342CB" w:rsidP="00181882">
            <w:pPr>
              <w:spacing w:before="120" w:after="120" w:line="280" w:lineRule="exact"/>
              <w:ind w:right="11"/>
              <w:jc w:val="both"/>
              <w:rPr>
                <w:rFonts w:ascii="Arial" w:hAnsi="Arial" w:cs="Arial"/>
                <w:i/>
                <w:color w:val="FFFFFF"/>
                <w:sz w:val="18"/>
                <w:szCs w:val="18"/>
              </w:rPr>
            </w:pPr>
            <w:r w:rsidRPr="00182F1A">
              <w:rPr>
                <w:rFonts w:ascii="Arial" w:hAnsi="Arial" w:cs="Arial"/>
                <w:b/>
                <w:bCs/>
                <w:color w:val="FFFFFF"/>
                <w:sz w:val="18"/>
                <w:szCs w:val="18"/>
              </w:rPr>
              <w:t>Quota (in %)</w:t>
            </w:r>
          </w:p>
        </w:tc>
      </w:tr>
      <w:tr w:rsidR="00E342CB" w:rsidRPr="00182F1A" w14:paraId="087F4577" w14:textId="77777777" w:rsidTr="00216457">
        <w:trPr>
          <w:trHeight w:val="515"/>
          <w:jc w:val="right"/>
        </w:trPr>
        <w:tc>
          <w:tcPr>
            <w:tcW w:w="6045" w:type="dxa"/>
          </w:tcPr>
          <w:p w14:paraId="11CF97D6"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3"/>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6400A9CF"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0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38B953A6" w14:textId="77777777" w:rsidTr="00216457">
        <w:trPr>
          <w:trHeight w:val="515"/>
          <w:jc w:val="right"/>
        </w:trPr>
        <w:tc>
          <w:tcPr>
            <w:tcW w:w="6045" w:type="dxa"/>
          </w:tcPr>
          <w:p w14:paraId="1598A2DA"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7"/>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1BAC36A7"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0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5B451028" w14:textId="77777777" w:rsidTr="00216457">
        <w:trPr>
          <w:trHeight w:val="515"/>
          <w:jc w:val="right"/>
        </w:trPr>
        <w:tc>
          <w:tcPr>
            <w:tcW w:w="6045" w:type="dxa"/>
          </w:tcPr>
          <w:p w14:paraId="38CADCE0"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8"/>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5988417C"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2"/>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3BE6AA98" w14:textId="77777777" w:rsidTr="00216457">
        <w:trPr>
          <w:trHeight w:val="515"/>
          <w:jc w:val="right"/>
        </w:trPr>
        <w:tc>
          <w:tcPr>
            <w:tcW w:w="6045" w:type="dxa"/>
          </w:tcPr>
          <w:p w14:paraId="0389ADC5"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2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53DC0CDF"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3"/>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27C76A38" w14:textId="77777777" w:rsidTr="00216457">
        <w:trPr>
          <w:trHeight w:val="515"/>
          <w:jc w:val="right"/>
        </w:trPr>
        <w:tc>
          <w:tcPr>
            <w:tcW w:w="6045" w:type="dxa"/>
          </w:tcPr>
          <w:p w14:paraId="1B2B4C0F"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0"/>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67118FD2"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4"/>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31D5719E" w14:textId="77777777" w:rsidTr="00216457">
        <w:trPr>
          <w:trHeight w:val="515"/>
          <w:jc w:val="right"/>
        </w:trPr>
        <w:tc>
          <w:tcPr>
            <w:tcW w:w="6045" w:type="dxa"/>
          </w:tcPr>
          <w:p w14:paraId="2842B4A5"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1"/>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2218F0AA"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2"/>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29B824ED" w14:textId="77777777" w:rsidTr="00216457">
        <w:trPr>
          <w:trHeight w:val="515"/>
          <w:jc w:val="right"/>
        </w:trPr>
        <w:tc>
          <w:tcPr>
            <w:tcW w:w="6045" w:type="dxa"/>
          </w:tcPr>
          <w:p w14:paraId="6474754A"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18"/>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c>
          <w:tcPr>
            <w:tcW w:w="2997" w:type="dxa"/>
          </w:tcPr>
          <w:p w14:paraId="62C48F3E"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319"/>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r w:rsidR="00E342CB" w:rsidRPr="00182F1A" w14:paraId="37CA6C1B" w14:textId="77777777" w:rsidTr="00216457">
        <w:trPr>
          <w:trHeight w:val="346"/>
          <w:jc w:val="right"/>
        </w:trPr>
        <w:tc>
          <w:tcPr>
            <w:tcW w:w="9042" w:type="dxa"/>
            <w:gridSpan w:val="2"/>
            <w:vAlign w:val="center"/>
          </w:tcPr>
          <w:p w14:paraId="186D650D" w14:textId="77777777" w:rsidR="00E342CB" w:rsidRPr="00182F1A" w:rsidRDefault="00E342CB"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t>ALTRO (</w:t>
            </w:r>
            <w:r w:rsidRPr="00182F1A">
              <w:rPr>
                <w:rFonts w:ascii="Arial" w:hAnsi="Arial" w:cs="Arial"/>
                <w:b/>
                <w:i/>
                <w:sz w:val="18"/>
                <w:szCs w:val="18"/>
              </w:rPr>
              <w:t>indicare eventuali ulteriori titolari, riportando, per ciascuno di essi, la quota di partecipazione</w:t>
            </w:r>
            <w:r w:rsidRPr="00182F1A">
              <w:rPr>
                <w:rFonts w:ascii="Arial" w:hAnsi="Arial" w:cs="Arial"/>
                <w:b/>
                <w:sz w:val="18"/>
                <w:szCs w:val="18"/>
              </w:rPr>
              <w:t>):</w:t>
            </w:r>
          </w:p>
        </w:tc>
      </w:tr>
      <w:tr w:rsidR="00E342CB" w:rsidRPr="00182F1A" w14:paraId="42DE1269" w14:textId="77777777" w:rsidTr="00325635">
        <w:trPr>
          <w:trHeight w:val="429"/>
          <w:jc w:val="right"/>
        </w:trPr>
        <w:tc>
          <w:tcPr>
            <w:tcW w:w="9042" w:type="dxa"/>
            <w:gridSpan w:val="2"/>
          </w:tcPr>
          <w:p w14:paraId="6BA20D1D" w14:textId="77777777" w:rsidR="00E342CB" w:rsidRPr="00182F1A" w:rsidRDefault="00163DF7" w:rsidP="00181882">
            <w:pPr>
              <w:spacing w:before="120" w:after="120" w:line="280" w:lineRule="exact"/>
              <w:ind w:right="11"/>
              <w:jc w:val="both"/>
              <w:rPr>
                <w:rFonts w:ascii="Arial" w:hAnsi="Arial" w:cs="Arial"/>
                <w:b/>
                <w:sz w:val="18"/>
                <w:szCs w:val="18"/>
              </w:rPr>
            </w:pPr>
            <w:r w:rsidRPr="00182F1A">
              <w:rPr>
                <w:rFonts w:ascii="Arial" w:hAnsi="Arial" w:cs="Arial"/>
                <w:b/>
                <w:sz w:val="18"/>
                <w:szCs w:val="18"/>
              </w:rPr>
              <w:fldChar w:fldCharType="begin">
                <w:ffData>
                  <w:name w:val="Testo110"/>
                  <w:enabled/>
                  <w:calcOnExit w:val="0"/>
                  <w:textInput/>
                </w:ffData>
              </w:fldChar>
            </w:r>
            <w:r w:rsidR="00E342CB" w:rsidRPr="00182F1A">
              <w:rPr>
                <w:rFonts w:ascii="Arial" w:hAnsi="Arial" w:cs="Arial"/>
                <w:b/>
                <w:sz w:val="18"/>
                <w:szCs w:val="18"/>
              </w:rPr>
              <w:instrText xml:space="preserve"> FORMTEXT </w:instrText>
            </w:r>
            <w:r w:rsidRPr="00182F1A">
              <w:rPr>
                <w:rFonts w:ascii="Arial" w:hAnsi="Arial" w:cs="Arial"/>
                <w:b/>
                <w:sz w:val="18"/>
                <w:szCs w:val="18"/>
              </w:rPr>
            </w:r>
            <w:r w:rsidRPr="00182F1A">
              <w:rPr>
                <w:rFonts w:ascii="Arial" w:hAnsi="Arial" w:cs="Arial"/>
                <w:b/>
                <w:sz w:val="18"/>
                <w:szCs w:val="18"/>
              </w:rPr>
              <w:fldChar w:fldCharType="separate"/>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00E342CB" w:rsidRPr="00182F1A">
              <w:rPr>
                <w:rFonts w:ascii="Arial" w:hAnsi="Arial" w:cs="Arial"/>
                <w:b/>
                <w:noProof/>
                <w:sz w:val="18"/>
                <w:szCs w:val="18"/>
              </w:rPr>
              <w:t> </w:t>
            </w:r>
            <w:r w:rsidRPr="00182F1A">
              <w:rPr>
                <w:rFonts w:ascii="Arial" w:hAnsi="Arial" w:cs="Arial"/>
                <w:b/>
                <w:sz w:val="18"/>
                <w:szCs w:val="18"/>
              </w:rPr>
              <w:fldChar w:fldCharType="end"/>
            </w:r>
          </w:p>
        </w:tc>
      </w:tr>
    </w:tbl>
    <w:p w14:paraId="5C75302B" w14:textId="77777777" w:rsidR="00E726DB" w:rsidRPr="00B5559D" w:rsidRDefault="00166F28" w:rsidP="00181882">
      <w:pPr>
        <w:tabs>
          <w:tab w:val="left" w:pos="1008"/>
        </w:tabs>
        <w:spacing w:before="120" w:after="0" w:line="280" w:lineRule="exact"/>
        <w:ind w:left="555" w:right="11"/>
        <w:jc w:val="both"/>
        <w:rPr>
          <w:rFonts w:ascii="Arial" w:hAnsi="Arial" w:cs="Arial"/>
        </w:rPr>
      </w:pPr>
      <w:r>
        <w:rPr>
          <w:rFonts w:ascii="Arial" w:hAnsi="Arial" w:cs="Arial"/>
          <w:b/>
          <w:sz w:val="20"/>
          <w:szCs w:val="20"/>
        </w:rPr>
        <w:t>5</w:t>
      </w:r>
      <w:r w:rsidR="00653301" w:rsidRPr="00653301">
        <w:rPr>
          <w:rFonts w:ascii="Arial" w:hAnsi="Arial" w:cs="Arial"/>
          <w:b/>
          <w:sz w:val="20"/>
          <w:szCs w:val="20"/>
        </w:rPr>
        <w:t>.1</w:t>
      </w:r>
      <w:r w:rsidR="00653301">
        <w:rPr>
          <w:rFonts w:ascii="Arial" w:hAnsi="Arial" w:cs="Arial"/>
          <w:sz w:val="20"/>
          <w:szCs w:val="20"/>
        </w:rPr>
        <w:t xml:space="preserve">. </w:t>
      </w:r>
      <w:r w:rsidR="00E726DB" w:rsidRPr="00B5559D">
        <w:rPr>
          <w:rFonts w:ascii="Arial" w:hAnsi="Arial" w:cs="Arial"/>
        </w:rPr>
        <w:t xml:space="preserve">che </w:t>
      </w:r>
      <w:r w:rsidR="00982054" w:rsidRPr="00B5559D">
        <w:rPr>
          <w:rFonts w:ascii="Arial" w:hAnsi="Arial" w:cs="Arial"/>
        </w:rPr>
        <w:t>(</w:t>
      </w:r>
      <w:r w:rsidR="00982054" w:rsidRPr="00B5559D">
        <w:rPr>
          <w:rFonts w:ascii="Arial" w:hAnsi="Arial" w:cs="Arial"/>
          <w:i/>
        </w:rPr>
        <w:t>fornire le informazioni richieste solo se ricorre la fattispecie menzionata</w:t>
      </w:r>
      <w:r w:rsidR="00982054" w:rsidRPr="00B5559D">
        <w:rPr>
          <w:rFonts w:ascii="Arial" w:hAnsi="Arial" w:cs="Arial"/>
        </w:rPr>
        <w:t>)</w:t>
      </w:r>
      <w:r w:rsidR="00E726DB" w:rsidRPr="00B5559D">
        <w:rPr>
          <w:rFonts w:ascii="Arial" w:hAnsi="Arial" w:cs="Arial"/>
        </w:rPr>
        <w:t>:</w:t>
      </w:r>
    </w:p>
    <w:p w14:paraId="16C5BC4A" w14:textId="77777777" w:rsidR="00E726DB" w:rsidRPr="00B5559D" w:rsidRDefault="00E726DB" w:rsidP="00EF373F">
      <w:pPr>
        <w:pStyle w:val="Paragrafoelenco"/>
        <w:numPr>
          <w:ilvl w:val="0"/>
          <w:numId w:val="7"/>
        </w:numPr>
        <w:spacing w:before="120" w:after="120" w:line="280" w:lineRule="exact"/>
        <w:ind w:left="1276" w:right="11" w:hanging="284"/>
        <w:jc w:val="both"/>
        <w:rPr>
          <w:rFonts w:ascii="Arial" w:hAnsi="Arial" w:cs="Arial"/>
        </w:rPr>
      </w:pPr>
      <w:r w:rsidRPr="00B5559D">
        <w:rPr>
          <w:rFonts w:ascii="Arial" w:hAnsi="Arial" w:cs="Arial"/>
        </w:rPr>
        <w:t>in base alle risultanze del libro soci, nonché a seguito di comunicazioni ricevute dai titolari delle stesse partecipazioni, risultano esistenti i seguenti diritti reali di godimento o di garanzia sulle azioni/</w:t>
      </w:r>
      <w:r w:rsidR="0041518B" w:rsidRPr="00B5559D">
        <w:rPr>
          <w:rFonts w:ascii="Arial" w:hAnsi="Arial" w:cs="Arial"/>
        </w:rPr>
        <w:t xml:space="preserve"> </w:t>
      </w:r>
      <w:r w:rsidRPr="00B5559D">
        <w:rPr>
          <w:rFonts w:ascii="Arial" w:hAnsi="Arial" w:cs="Arial"/>
        </w:rPr>
        <w:t>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6"/>
        <w:gridCol w:w="2485"/>
        <w:gridCol w:w="2997"/>
      </w:tblGrid>
      <w:tr w:rsidR="00E726DB" w:rsidRPr="00AC5CF7" w14:paraId="48D81518" w14:textId="77777777" w:rsidTr="00982054">
        <w:trPr>
          <w:trHeight w:val="515"/>
          <w:jc w:val="right"/>
        </w:trPr>
        <w:tc>
          <w:tcPr>
            <w:tcW w:w="2856" w:type="dxa"/>
          </w:tcPr>
          <w:p w14:paraId="3AD50E1E"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3"/>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1A8B6752"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71078722"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1F2DB9D2" w14:textId="77777777" w:rsidTr="00982054">
        <w:trPr>
          <w:trHeight w:val="515"/>
          <w:jc w:val="right"/>
        </w:trPr>
        <w:tc>
          <w:tcPr>
            <w:tcW w:w="2856" w:type="dxa"/>
          </w:tcPr>
          <w:p w14:paraId="24AE095F"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43AA3836"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743B3A05"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626D0B98" w14:textId="77777777" w:rsidTr="00982054">
        <w:trPr>
          <w:trHeight w:val="515"/>
          <w:jc w:val="right"/>
        </w:trPr>
        <w:tc>
          <w:tcPr>
            <w:tcW w:w="2856" w:type="dxa"/>
          </w:tcPr>
          <w:p w14:paraId="383E6543"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4CBF891D"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6AFC0C34"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149720E0" w14:textId="77777777" w:rsidTr="00982054">
        <w:trPr>
          <w:trHeight w:val="515"/>
          <w:jc w:val="right"/>
        </w:trPr>
        <w:tc>
          <w:tcPr>
            <w:tcW w:w="2856" w:type="dxa"/>
          </w:tcPr>
          <w:p w14:paraId="0C62A4DB"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3F5B28D8"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273AC4A8"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7FD72AC9" w14:textId="77777777" w:rsidTr="00982054">
        <w:trPr>
          <w:trHeight w:val="515"/>
          <w:jc w:val="right"/>
        </w:trPr>
        <w:tc>
          <w:tcPr>
            <w:tcW w:w="2856" w:type="dxa"/>
          </w:tcPr>
          <w:p w14:paraId="04D4DB90"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74F7E0E7"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A favore di</w:t>
            </w:r>
          </w:p>
        </w:tc>
        <w:tc>
          <w:tcPr>
            <w:tcW w:w="2997" w:type="dxa"/>
          </w:tcPr>
          <w:p w14:paraId="647BE398"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716DEC50" w14:textId="77777777" w:rsidTr="00982054">
        <w:trPr>
          <w:trHeight w:val="515"/>
          <w:jc w:val="right"/>
        </w:trPr>
        <w:tc>
          <w:tcPr>
            <w:tcW w:w="8338" w:type="dxa"/>
            <w:gridSpan w:val="3"/>
            <w:vAlign w:val="center"/>
          </w:tcPr>
          <w:p w14:paraId="7C9168C9" w14:textId="77777777" w:rsidR="00E726DB" w:rsidRPr="00A1504F" w:rsidRDefault="00E726DB" w:rsidP="00773531">
            <w:pPr>
              <w:spacing w:after="0" w:line="240" w:lineRule="auto"/>
              <w:ind w:right="11"/>
              <w:jc w:val="both"/>
              <w:rPr>
                <w:rFonts w:ascii="Arial" w:hAnsi="Arial" w:cs="Arial"/>
                <w:b/>
                <w:sz w:val="20"/>
                <w:szCs w:val="20"/>
              </w:rPr>
            </w:pPr>
            <w:r w:rsidRPr="00A1504F">
              <w:rPr>
                <w:rFonts w:ascii="Arial" w:hAnsi="Arial" w:cs="Arial"/>
                <w:b/>
                <w:sz w:val="18"/>
                <w:szCs w:val="18"/>
              </w:rPr>
              <w:t>ALTRO (</w:t>
            </w:r>
            <w:r w:rsidRPr="00A1504F">
              <w:rPr>
                <w:rFonts w:ascii="Arial" w:hAnsi="Arial" w:cs="Arial"/>
                <w:b/>
                <w:i/>
                <w:sz w:val="18"/>
                <w:szCs w:val="18"/>
              </w:rPr>
              <w:t>indicare eventuali ulteriori nominativi, riportando, per ciascuno di essi, le informazioni di cui sopra</w:t>
            </w:r>
            <w:r w:rsidRPr="00A1504F">
              <w:rPr>
                <w:rFonts w:ascii="Arial" w:hAnsi="Arial" w:cs="Arial"/>
                <w:b/>
                <w:sz w:val="18"/>
                <w:szCs w:val="18"/>
              </w:rPr>
              <w:t>):</w:t>
            </w:r>
          </w:p>
        </w:tc>
      </w:tr>
      <w:tr w:rsidR="00E726DB" w:rsidRPr="00AC5CF7" w14:paraId="74122E23" w14:textId="77777777" w:rsidTr="00982054">
        <w:trPr>
          <w:trHeight w:val="515"/>
          <w:jc w:val="right"/>
        </w:trPr>
        <w:tc>
          <w:tcPr>
            <w:tcW w:w="8338" w:type="dxa"/>
            <w:gridSpan w:val="3"/>
            <w:vAlign w:val="center"/>
          </w:tcPr>
          <w:p w14:paraId="210FBEA9" w14:textId="77777777" w:rsidR="00B5559D" w:rsidRPr="004417EB"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bl>
    <w:p w14:paraId="7880DF42" w14:textId="77777777" w:rsidR="00E726DB" w:rsidRPr="00B5559D" w:rsidRDefault="00166F28" w:rsidP="009945A5">
      <w:pPr>
        <w:tabs>
          <w:tab w:val="left" w:pos="1008"/>
        </w:tabs>
        <w:spacing w:before="120" w:after="0" w:line="280" w:lineRule="exact"/>
        <w:ind w:left="555" w:right="11"/>
        <w:jc w:val="both"/>
        <w:rPr>
          <w:rFonts w:ascii="Arial" w:hAnsi="Arial" w:cs="Arial"/>
        </w:rPr>
      </w:pPr>
      <w:r>
        <w:rPr>
          <w:rFonts w:ascii="Arial" w:hAnsi="Arial" w:cs="Arial"/>
          <w:b/>
          <w:sz w:val="20"/>
          <w:szCs w:val="20"/>
        </w:rPr>
        <w:lastRenderedPageBreak/>
        <w:t>5</w:t>
      </w:r>
      <w:r w:rsidR="0044503F" w:rsidRPr="00B7371A">
        <w:rPr>
          <w:rFonts w:ascii="Arial" w:hAnsi="Arial" w:cs="Arial"/>
          <w:b/>
          <w:sz w:val="20"/>
          <w:szCs w:val="20"/>
        </w:rPr>
        <w:t>.2</w:t>
      </w:r>
      <w:r w:rsidR="0044503F" w:rsidRPr="009945A5">
        <w:rPr>
          <w:rFonts w:ascii="Arial" w:hAnsi="Arial" w:cs="Arial"/>
          <w:sz w:val="20"/>
          <w:szCs w:val="20"/>
        </w:rPr>
        <w:t>.</w:t>
      </w:r>
      <w:r w:rsidR="0044503F" w:rsidRPr="007E779A">
        <w:rPr>
          <w:rFonts w:ascii="Arial" w:hAnsi="Arial" w:cs="Arial"/>
          <w:sz w:val="20"/>
          <w:szCs w:val="20"/>
        </w:rPr>
        <w:tab/>
      </w:r>
      <w:r w:rsidR="00E726DB" w:rsidRPr="00B5559D">
        <w:rPr>
          <w:rFonts w:ascii="Arial" w:hAnsi="Arial" w:cs="Arial"/>
        </w:rPr>
        <w:t xml:space="preserve">che </w:t>
      </w:r>
      <w:r w:rsidR="00982054" w:rsidRPr="00B5559D">
        <w:rPr>
          <w:rFonts w:ascii="Arial" w:hAnsi="Arial" w:cs="Arial"/>
        </w:rPr>
        <w:t>(</w:t>
      </w:r>
      <w:r w:rsidR="00982054" w:rsidRPr="00B5559D">
        <w:rPr>
          <w:rFonts w:ascii="Arial" w:hAnsi="Arial" w:cs="Arial"/>
          <w:i/>
        </w:rPr>
        <w:t>fornire le informazioni richieste solo se ricorre la fattispecie menzionata</w:t>
      </w:r>
      <w:r w:rsidR="00982054" w:rsidRPr="00B5559D">
        <w:rPr>
          <w:rFonts w:ascii="Arial" w:hAnsi="Arial" w:cs="Arial"/>
        </w:rPr>
        <w:t>)</w:t>
      </w:r>
      <w:r w:rsidR="00E726DB" w:rsidRPr="00B5559D">
        <w:rPr>
          <w:rFonts w:ascii="Arial" w:hAnsi="Arial" w:cs="Arial"/>
        </w:rPr>
        <w:t>:</w:t>
      </w:r>
    </w:p>
    <w:p w14:paraId="0301F292" w14:textId="77777777" w:rsidR="00E726DB" w:rsidRPr="00B5559D" w:rsidRDefault="00E726DB" w:rsidP="00EF373F">
      <w:pPr>
        <w:pStyle w:val="Paragrafoelenco"/>
        <w:numPr>
          <w:ilvl w:val="0"/>
          <w:numId w:val="7"/>
        </w:numPr>
        <w:spacing w:before="120" w:after="120" w:line="280" w:lineRule="exact"/>
        <w:ind w:left="1276" w:right="11" w:hanging="284"/>
        <w:jc w:val="both"/>
        <w:rPr>
          <w:rFonts w:ascii="Arial" w:hAnsi="Arial" w:cs="Arial"/>
        </w:rPr>
      </w:pPr>
      <w:r w:rsidRPr="00B5559D">
        <w:rPr>
          <w:rFonts w:ascii="Arial" w:hAnsi="Arial" w:cs="Arial"/>
        </w:rPr>
        <w:t xml:space="preserve">che nelle assemblee societarie svoltesi nell’ultimo esercizio sociale, antecedente alla data </w:t>
      </w:r>
      <w:r w:rsidR="00AD285E" w:rsidRPr="00B5559D">
        <w:rPr>
          <w:rFonts w:ascii="Arial" w:hAnsi="Arial" w:cs="Arial"/>
        </w:rPr>
        <w:t>della presente Dichiarazione</w:t>
      </w:r>
      <w:r w:rsidRPr="00B5559D">
        <w:rPr>
          <w:rFonts w:ascii="Arial" w:hAnsi="Arial" w:cs="Arial"/>
        </w:rPr>
        <w:t>, hanno esercitato il diritto di voto in base a procura irrevocabile o ne hanno avuto comunque diritto, le seguenti persone</w:t>
      </w:r>
      <w:r w:rsidR="00F222AC" w:rsidRPr="00B5559D">
        <w:rPr>
          <w:rFonts w:ascii="Arial" w:hAnsi="Arial" w:cs="Aria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6"/>
        <w:gridCol w:w="2485"/>
        <w:gridCol w:w="3032"/>
      </w:tblGrid>
      <w:tr w:rsidR="00E726DB" w:rsidRPr="00AC5CF7" w14:paraId="1BE715CA" w14:textId="77777777" w:rsidTr="00E13691">
        <w:trPr>
          <w:trHeight w:val="515"/>
          <w:jc w:val="right"/>
        </w:trPr>
        <w:tc>
          <w:tcPr>
            <w:tcW w:w="2856" w:type="dxa"/>
          </w:tcPr>
          <w:p w14:paraId="7CC38DCC"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3"/>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7523C53E"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7852CF4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4577BD4D" w14:textId="77777777" w:rsidTr="00E13691">
        <w:trPr>
          <w:trHeight w:val="515"/>
          <w:jc w:val="right"/>
        </w:trPr>
        <w:tc>
          <w:tcPr>
            <w:tcW w:w="2856" w:type="dxa"/>
          </w:tcPr>
          <w:p w14:paraId="0B3B9A03"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08901E57"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1BE89A64"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6A6E0A4C" w14:textId="77777777" w:rsidTr="00E13691">
        <w:trPr>
          <w:trHeight w:val="515"/>
          <w:jc w:val="right"/>
        </w:trPr>
        <w:tc>
          <w:tcPr>
            <w:tcW w:w="2856" w:type="dxa"/>
          </w:tcPr>
          <w:p w14:paraId="1DA61E0C"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08DB7B7E"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671D4F0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2E98C6C9" w14:textId="77777777" w:rsidTr="00E13691">
        <w:trPr>
          <w:trHeight w:val="515"/>
          <w:jc w:val="right"/>
        </w:trPr>
        <w:tc>
          <w:tcPr>
            <w:tcW w:w="2856" w:type="dxa"/>
          </w:tcPr>
          <w:p w14:paraId="1A8DF362"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52BEAE0C"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7827EC15"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78EA4CDD" w14:textId="77777777" w:rsidTr="00E13691">
        <w:trPr>
          <w:trHeight w:val="515"/>
          <w:jc w:val="right"/>
        </w:trPr>
        <w:tc>
          <w:tcPr>
            <w:tcW w:w="2856" w:type="dxa"/>
          </w:tcPr>
          <w:p w14:paraId="360EC8E3"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c>
          <w:tcPr>
            <w:tcW w:w="2485" w:type="dxa"/>
          </w:tcPr>
          <w:p w14:paraId="703D8B52" w14:textId="77777777" w:rsidR="00E726DB" w:rsidRPr="00A1504F" w:rsidRDefault="00E726DB" w:rsidP="00181882">
            <w:pPr>
              <w:spacing w:before="120" w:after="120" w:line="280" w:lineRule="exact"/>
              <w:ind w:right="11"/>
              <w:jc w:val="both"/>
              <w:rPr>
                <w:rFonts w:ascii="Arial" w:hAnsi="Arial" w:cs="Arial"/>
                <w:sz w:val="20"/>
                <w:szCs w:val="20"/>
              </w:rPr>
            </w:pPr>
            <w:r w:rsidRPr="00A1504F">
              <w:rPr>
                <w:rFonts w:ascii="Arial" w:hAnsi="Arial" w:cs="Arial"/>
                <w:sz w:val="20"/>
                <w:szCs w:val="20"/>
              </w:rPr>
              <w:t>Per conto di</w:t>
            </w:r>
          </w:p>
        </w:tc>
        <w:tc>
          <w:tcPr>
            <w:tcW w:w="3032" w:type="dxa"/>
          </w:tcPr>
          <w:p w14:paraId="0416C759" w14:textId="77777777" w:rsidR="00E726DB" w:rsidRPr="00A1504F" w:rsidRDefault="00163DF7" w:rsidP="00181882">
            <w:pPr>
              <w:spacing w:before="120" w:after="120" w:line="280" w:lineRule="exact"/>
              <w:ind w:right="11"/>
              <w:jc w:val="both"/>
              <w:rPr>
                <w:rFonts w:ascii="Arial" w:hAnsi="Arial" w:cs="Arial"/>
                <w:b/>
                <w:sz w:val="20"/>
                <w:szCs w:val="20"/>
              </w:rPr>
            </w:pPr>
            <w:r w:rsidRPr="00A1504F">
              <w:rPr>
                <w:rFonts w:ascii="Arial" w:hAnsi="Arial" w:cs="Arial"/>
                <w:b/>
                <w:sz w:val="20"/>
                <w:szCs w:val="20"/>
              </w:rPr>
              <w:fldChar w:fldCharType="begin">
                <w:ffData>
                  <w:name w:val="Testo109"/>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r w:rsidR="00E726DB" w:rsidRPr="00AC5CF7" w14:paraId="6EB71DFD" w14:textId="77777777" w:rsidTr="00E13691">
        <w:trPr>
          <w:trHeight w:val="515"/>
          <w:jc w:val="right"/>
        </w:trPr>
        <w:tc>
          <w:tcPr>
            <w:tcW w:w="8373" w:type="dxa"/>
            <w:gridSpan w:val="3"/>
            <w:vAlign w:val="center"/>
          </w:tcPr>
          <w:p w14:paraId="4F93A894" w14:textId="77777777" w:rsidR="00E726DB" w:rsidRPr="00A1504F" w:rsidRDefault="00E726DB" w:rsidP="00181882">
            <w:pPr>
              <w:spacing w:before="120" w:after="120" w:line="280" w:lineRule="exact"/>
              <w:ind w:right="11"/>
              <w:jc w:val="both"/>
              <w:rPr>
                <w:rFonts w:ascii="Arial" w:hAnsi="Arial" w:cs="Arial"/>
                <w:b/>
                <w:sz w:val="20"/>
                <w:szCs w:val="20"/>
              </w:rPr>
            </w:pPr>
            <w:r w:rsidRPr="00A1504F">
              <w:rPr>
                <w:rFonts w:ascii="Arial" w:hAnsi="Arial" w:cs="Arial"/>
                <w:b/>
                <w:sz w:val="18"/>
                <w:szCs w:val="18"/>
              </w:rPr>
              <w:t>ALTRO (</w:t>
            </w:r>
            <w:r w:rsidRPr="00A1504F">
              <w:rPr>
                <w:rFonts w:ascii="Arial" w:hAnsi="Arial" w:cs="Arial"/>
                <w:b/>
                <w:i/>
                <w:sz w:val="18"/>
                <w:szCs w:val="18"/>
              </w:rPr>
              <w:t>indicare eventuali ulteriori nominativi, riportando, per ciascuno di essi, le informazioni di cui sopra</w:t>
            </w:r>
            <w:r w:rsidRPr="00A1504F">
              <w:rPr>
                <w:rFonts w:ascii="Arial" w:hAnsi="Arial" w:cs="Arial"/>
                <w:b/>
                <w:sz w:val="18"/>
                <w:szCs w:val="18"/>
              </w:rPr>
              <w:t>):</w:t>
            </w:r>
          </w:p>
        </w:tc>
      </w:tr>
      <w:tr w:rsidR="00E726DB" w:rsidRPr="00AC5CF7" w14:paraId="4A89A7BB" w14:textId="77777777" w:rsidTr="00E13691">
        <w:trPr>
          <w:trHeight w:val="515"/>
          <w:jc w:val="right"/>
        </w:trPr>
        <w:tc>
          <w:tcPr>
            <w:tcW w:w="8373" w:type="dxa"/>
            <w:gridSpan w:val="3"/>
            <w:vAlign w:val="center"/>
          </w:tcPr>
          <w:p w14:paraId="02066627" w14:textId="77777777" w:rsidR="00E726DB" w:rsidRPr="00A1504F" w:rsidRDefault="00163DF7" w:rsidP="00181882">
            <w:pPr>
              <w:spacing w:before="120" w:after="120" w:line="280" w:lineRule="exact"/>
              <w:ind w:right="11"/>
              <w:jc w:val="both"/>
              <w:rPr>
                <w:rFonts w:ascii="Arial" w:hAnsi="Arial" w:cs="Arial"/>
                <w:b/>
                <w:sz w:val="18"/>
                <w:szCs w:val="18"/>
              </w:rPr>
            </w:pPr>
            <w:r w:rsidRPr="00A1504F">
              <w:rPr>
                <w:rFonts w:ascii="Arial" w:hAnsi="Arial" w:cs="Arial"/>
                <w:b/>
                <w:sz w:val="20"/>
                <w:szCs w:val="20"/>
              </w:rPr>
              <w:fldChar w:fldCharType="begin">
                <w:ffData>
                  <w:name w:val="Testo27"/>
                  <w:enabled/>
                  <w:calcOnExit w:val="0"/>
                  <w:textInput/>
                </w:ffData>
              </w:fldChar>
            </w:r>
            <w:r w:rsidR="00E726DB" w:rsidRPr="00A1504F">
              <w:rPr>
                <w:rFonts w:ascii="Arial" w:hAnsi="Arial" w:cs="Arial"/>
                <w:b/>
                <w:sz w:val="20"/>
                <w:szCs w:val="20"/>
              </w:rPr>
              <w:instrText xml:space="preserve"> FORMTEXT </w:instrText>
            </w:r>
            <w:r w:rsidRPr="00A1504F">
              <w:rPr>
                <w:rFonts w:ascii="Arial" w:hAnsi="Arial" w:cs="Arial"/>
                <w:b/>
                <w:sz w:val="20"/>
                <w:szCs w:val="20"/>
              </w:rPr>
            </w:r>
            <w:r w:rsidRPr="00A1504F">
              <w:rPr>
                <w:rFonts w:ascii="Arial" w:hAnsi="Arial" w:cs="Arial"/>
                <w:b/>
                <w:sz w:val="20"/>
                <w:szCs w:val="20"/>
              </w:rPr>
              <w:fldChar w:fldCharType="separate"/>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00E726DB" w:rsidRPr="00A1504F">
              <w:rPr>
                <w:rFonts w:ascii="Arial" w:hAnsi="Arial" w:cs="Arial"/>
                <w:b/>
                <w:noProof/>
                <w:sz w:val="20"/>
                <w:szCs w:val="20"/>
              </w:rPr>
              <w:t> </w:t>
            </w:r>
            <w:r w:rsidRPr="00A1504F">
              <w:rPr>
                <w:rFonts w:ascii="Arial" w:hAnsi="Arial" w:cs="Arial"/>
                <w:b/>
                <w:sz w:val="20"/>
                <w:szCs w:val="20"/>
              </w:rPr>
              <w:fldChar w:fldCharType="end"/>
            </w:r>
          </w:p>
        </w:tc>
      </w:tr>
    </w:tbl>
    <w:p w14:paraId="1DF4884E" w14:textId="77777777" w:rsidR="00785234" w:rsidRPr="00C916E1" w:rsidRDefault="00785234" w:rsidP="00C916E1">
      <w:pPr>
        <w:suppressAutoHyphens/>
        <w:autoSpaceDN w:val="0"/>
        <w:spacing w:after="0"/>
        <w:jc w:val="both"/>
        <w:rPr>
          <w:rFonts w:ascii="Arial" w:eastAsia="Times New Roman" w:hAnsi="Arial" w:cs="Arial"/>
          <w:b/>
          <w:bCs/>
          <w:lang w:eastAsia="it-IT"/>
        </w:rPr>
      </w:pPr>
    </w:p>
    <w:p w14:paraId="491DDADF" w14:textId="77777777" w:rsidR="008F772B" w:rsidRDefault="00F81777" w:rsidP="00181882">
      <w:pPr>
        <w:tabs>
          <w:tab w:val="num" w:pos="2061"/>
        </w:tabs>
        <w:spacing w:before="120" w:after="0" w:line="280" w:lineRule="exact"/>
        <w:ind w:right="11"/>
        <w:jc w:val="both"/>
        <w:rPr>
          <w:rFonts w:ascii="Arial" w:hAnsi="Arial" w:cs="Arial"/>
          <w:b/>
          <w:sz w:val="20"/>
          <w:szCs w:val="20"/>
          <w:u w:val="single"/>
        </w:rPr>
      </w:pPr>
      <w:r w:rsidRPr="00941F54">
        <w:rPr>
          <w:rFonts w:ascii="Arial" w:hAnsi="Arial" w:cs="Arial"/>
          <w:b/>
          <w:sz w:val="20"/>
          <w:szCs w:val="20"/>
          <w:u w:val="single"/>
        </w:rPr>
        <w:t xml:space="preserve">DICHIARAZIONI </w:t>
      </w:r>
      <w:r>
        <w:rPr>
          <w:rFonts w:ascii="Arial" w:hAnsi="Arial" w:cs="Arial"/>
          <w:b/>
          <w:sz w:val="20"/>
          <w:szCs w:val="20"/>
          <w:u w:val="single"/>
        </w:rPr>
        <w:t xml:space="preserve">DA RENDERE IN CASO DI PARTECIPAZIONE COME RAGGRUPPAMENTO TEMPORANEO/GEIE O CONSORZIO </w:t>
      </w:r>
    </w:p>
    <w:p w14:paraId="1962823E" w14:textId="77777777" w:rsidR="00F81777" w:rsidRPr="00982943" w:rsidRDefault="00F81777" w:rsidP="00201282">
      <w:pPr>
        <w:numPr>
          <w:ilvl w:val="0"/>
          <w:numId w:val="1"/>
        </w:numPr>
        <w:tabs>
          <w:tab w:val="num" w:pos="560"/>
        </w:tabs>
        <w:spacing w:before="120" w:after="0" w:line="280" w:lineRule="exact"/>
        <w:ind w:left="555" w:right="11" w:hanging="357"/>
        <w:jc w:val="both"/>
        <w:rPr>
          <w:rFonts w:ascii="Arial" w:hAnsi="Arial" w:cs="Arial"/>
        </w:rPr>
      </w:pPr>
      <w:r w:rsidRPr="00982943">
        <w:rPr>
          <w:rFonts w:ascii="Arial" w:hAnsi="Arial" w:cs="Arial"/>
          <w:i/>
        </w:rPr>
        <w:t>[</w:t>
      </w:r>
      <w:r w:rsidRPr="00982943">
        <w:rPr>
          <w:rFonts w:ascii="Arial" w:hAnsi="Arial" w:cs="Arial"/>
          <w:b/>
          <w:i/>
        </w:rPr>
        <w:t>da compilare nel caso in cui la presente dichiarazione sia resa da Cooperativa o Consorzio tra Cooperative</w:t>
      </w:r>
      <w:r w:rsidRPr="00982943">
        <w:rPr>
          <w:rFonts w:ascii="Arial" w:hAnsi="Arial" w:cs="Arial"/>
          <w:i/>
        </w:rPr>
        <w:t>]</w:t>
      </w:r>
      <w:r w:rsidRPr="00982943">
        <w:rPr>
          <w:rFonts w:ascii="Arial" w:hAnsi="Arial" w:cs="Arial"/>
        </w:rPr>
        <w:t xml:space="preserve"> che </w:t>
      </w:r>
      <w:r w:rsidR="007E779A" w:rsidRPr="00982943">
        <w:rPr>
          <w:rFonts w:ascii="Arial" w:hAnsi="Arial" w:cs="Arial"/>
        </w:rPr>
        <w:t xml:space="preserve">l’operatore economico </w:t>
      </w:r>
      <w:r w:rsidRPr="00982943">
        <w:rPr>
          <w:rFonts w:ascii="Arial" w:hAnsi="Arial" w:cs="Arial"/>
        </w:rPr>
        <w:t xml:space="preserve">in quanto costituente cooperativa, è iscritta nell’apposito Albo delle Società Cooperative di cui al D.M. 23/06/2004 al n. </w:t>
      </w:r>
      <w:r w:rsidRPr="00982943">
        <w:rPr>
          <w:rFonts w:ascii="Arial" w:hAnsi="Arial" w:cs="Arial"/>
        </w:rPr>
        <w:fldChar w:fldCharType="begin">
          <w:ffData>
            <w:name w:val="Testo590"/>
            <w:enabled/>
            <w:calcOnExit w:val="0"/>
            <w:textInput/>
          </w:ffData>
        </w:fldChar>
      </w:r>
      <w:r w:rsidRPr="00982943">
        <w:rPr>
          <w:rFonts w:ascii="Arial" w:hAnsi="Arial" w:cs="Arial"/>
        </w:rPr>
        <w:instrText xml:space="preserve"> FORMTEXT </w:instrText>
      </w:r>
      <w:r w:rsidRPr="00982943">
        <w:rPr>
          <w:rFonts w:ascii="Arial" w:hAnsi="Arial" w:cs="Arial"/>
        </w:rPr>
      </w:r>
      <w:r w:rsidRPr="00982943">
        <w:rPr>
          <w:rFonts w:ascii="Arial" w:hAnsi="Arial" w:cs="Arial"/>
        </w:rPr>
        <w:fldChar w:fldCharType="separate"/>
      </w:r>
      <w:r w:rsidRPr="00982943">
        <w:rPr>
          <w:rFonts w:ascii="Arial" w:hAnsi="Arial" w:cs="Arial"/>
          <w:noProof/>
        </w:rPr>
        <w:t> </w:t>
      </w:r>
      <w:r w:rsidRPr="00982943">
        <w:rPr>
          <w:rFonts w:ascii="Arial" w:hAnsi="Arial" w:cs="Arial"/>
          <w:noProof/>
        </w:rPr>
        <w:t> </w:t>
      </w:r>
      <w:r w:rsidRPr="00982943">
        <w:rPr>
          <w:rFonts w:ascii="Arial" w:hAnsi="Arial" w:cs="Arial"/>
          <w:noProof/>
        </w:rPr>
        <w:t> </w:t>
      </w:r>
      <w:r w:rsidRPr="00982943">
        <w:rPr>
          <w:rFonts w:ascii="Arial" w:hAnsi="Arial" w:cs="Arial"/>
          <w:noProof/>
        </w:rPr>
        <w:t> </w:t>
      </w:r>
      <w:r w:rsidRPr="00982943">
        <w:rPr>
          <w:rFonts w:ascii="Arial" w:hAnsi="Arial" w:cs="Arial"/>
          <w:noProof/>
        </w:rPr>
        <w:t> </w:t>
      </w:r>
      <w:r w:rsidRPr="00982943">
        <w:rPr>
          <w:rFonts w:ascii="Arial" w:hAnsi="Arial" w:cs="Arial"/>
        </w:rPr>
        <w:fldChar w:fldCharType="end"/>
      </w:r>
      <w:r w:rsidRPr="00982943">
        <w:rPr>
          <w:rFonts w:ascii="Arial" w:hAnsi="Arial" w:cs="Arial"/>
        </w:rPr>
        <w:t>;</w:t>
      </w:r>
    </w:p>
    <w:p w14:paraId="732B4735" w14:textId="117E3247" w:rsidR="000E6E98" w:rsidRDefault="00F81777" w:rsidP="00201282">
      <w:pPr>
        <w:numPr>
          <w:ilvl w:val="0"/>
          <w:numId w:val="1"/>
        </w:numPr>
        <w:tabs>
          <w:tab w:val="num" w:pos="560"/>
        </w:tabs>
        <w:spacing w:before="120" w:after="0" w:line="280" w:lineRule="exact"/>
        <w:ind w:left="555" w:right="11" w:hanging="357"/>
        <w:jc w:val="both"/>
        <w:rPr>
          <w:rFonts w:ascii="Arial" w:hAnsi="Arial" w:cs="Arial"/>
        </w:rPr>
      </w:pPr>
      <w:r w:rsidRPr="005036E4">
        <w:rPr>
          <w:rFonts w:ascii="Arial" w:hAnsi="Arial" w:cs="Arial"/>
          <w:i/>
          <w:sz w:val="20"/>
          <w:szCs w:val="20"/>
        </w:rPr>
        <w:t>[</w:t>
      </w:r>
      <w:r w:rsidRPr="00982943">
        <w:rPr>
          <w:rFonts w:ascii="Arial" w:hAnsi="Arial" w:cs="Arial"/>
          <w:b/>
          <w:i/>
        </w:rPr>
        <w:t>da compilare nel caso in cui la presente dichiarazione sia resa dall'</w:t>
      </w:r>
      <w:r w:rsidR="006A1944" w:rsidRPr="00982943">
        <w:rPr>
          <w:rFonts w:ascii="Arial" w:hAnsi="Arial" w:cs="Arial"/>
          <w:b/>
          <w:i/>
        </w:rPr>
        <w:t xml:space="preserve">operatore economico </w:t>
      </w:r>
      <w:r w:rsidRPr="00982943">
        <w:rPr>
          <w:rFonts w:ascii="Arial" w:hAnsi="Arial" w:cs="Arial"/>
          <w:b/>
          <w:i/>
        </w:rPr>
        <w:t>mandatari</w:t>
      </w:r>
      <w:r w:rsidR="006C5C86" w:rsidRPr="00982943">
        <w:rPr>
          <w:rFonts w:ascii="Arial" w:hAnsi="Arial" w:cs="Arial"/>
          <w:b/>
          <w:i/>
        </w:rPr>
        <w:t>o</w:t>
      </w:r>
      <w:r w:rsidRPr="00982943">
        <w:rPr>
          <w:rFonts w:ascii="Arial" w:hAnsi="Arial" w:cs="Arial"/>
          <w:b/>
          <w:i/>
        </w:rPr>
        <w:t xml:space="preserve"> di un Raggr</w:t>
      </w:r>
      <w:r w:rsidR="008F772B">
        <w:rPr>
          <w:rFonts w:ascii="Arial" w:hAnsi="Arial" w:cs="Arial"/>
          <w:b/>
          <w:i/>
        </w:rPr>
        <w:t>uppamento temporaneo costituito</w:t>
      </w:r>
      <w:r w:rsidRPr="00982943">
        <w:rPr>
          <w:rFonts w:ascii="Arial" w:hAnsi="Arial" w:cs="Arial"/>
          <w:b/>
          <w:i/>
        </w:rPr>
        <w:t xml:space="preserve"> o dal Consorzio di cui </w:t>
      </w:r>
      <w:r w:rsidR="00982943" w:rsidRPr="00982943">
        <w:rPr>
          <w:rFonts w:ascii="Arial" w:hAnsi="Arial" w:cs="Arial"/>
          <w:b/>
          <w:i/>
        </w:rPr>
        <w:t xml:space="preserve">65, comma 2, </w:t>
      </w:r>
      <w:r w:rsidR="00B87588">
        <w:rPr>
          <w:rFonts w:ascii="Arial" w:hAnsi="Arial" w:cs="Arial"/>
          <w:b/>
          <w:i/>
        </w:rPr>
        <w:t xml:space="preserve">lett </w:t>
      </w:r>
      <w:r w:rsidR="008F772B">
        <w:rPr>
          <w:rFonts w:ascii="Arial" w:hAnsi="Arial" w:cs="Arial"/>
          <w:b/>
          <w:i/>
        </w:rPr>
        <w:t>b), c),</w:t>
      </w:r>
      <w:r w:rsidR="00982943" w:rsidRPr="00982943">
        <w:rPr>
          <w:rFonts w:ascii="Arial" w:hAnsi="Arial" w:cs="Arial"/>
          <w:b/>
          <w:i/>
        </w:rPr>
        <w:t xml:space="preserve"> d) del </w:t>
      </w:r>
      <w:r w:rsidR="00542EC0" w:rsidRPr="00982943">
        <w:rPr>
          <w:rFonts w:ascii="Arial" w:hAnsi="Arial" w:cs="Arial"/>
          <w:b/>
          <w:i/>
        </w:rPr>
        <w:t>D. Lgs</w:t>
      </w:r>
      <w:r w:rsidR="00982943" w:rsidRPr="00982943">
        <w:rPr>
          <w:rFonts w:ascii="Arial" w:hAnsi="Arial" w:cs="Arial"/>
          <w:b/>
          <w:i/>
        </w:rPr>
        <w:t>.36/2023</w:t>
      </w:r>
      <w:r w:rsidR="00982943">
        <w:rPr>
          <w:rFonts w:ascii="Arial" w:hAnsi="Arial" w:cs="Arial"/>
          <w:b/>
          <w:i/>
        </w:rPr>
        <w:t xml:space="preserve"> </w:t>
      </w:r>
      <w:r w:rsidRPr="00982943">
        <w:rPr>
          <w:rFonts w:ascii="Arial" w:hAnsi="Arial" w:cs="Arial"/>
          <w:b/>
          <w:i/>
        </w:rPr>
        <w:t>o dal Consorzio ordinario</w:t>
      </w:r>
      <w:r w:rsidR="008F772B">
        <w:rPr>
          <w:rFonts w:ascii="Arial" w:hAnsi="Arial" w:cs="Arial"/>
          <w:b/>
          <w:i/>
        </w:rPr>
        <w:t xml:space="preserve"> costituito</w:t>
      </w:r>
      <w:r w:rsidRPr="00982943">
        <w:rPr>
          <w:rFonts w:ascii="Arial" w:hAnsi="Arial" w:cs="Arial"/>
          <w:i/>
        </w:rPr>
        <w:t>]</w:t>
      </w:r>
      <w:r w:rsidR="008F772B">
        <w:rPr>
          <w:rFonts w:ascii="Arial" w:hAnsi="Arial" w:cs="Arial"/>
        </w:rPr>
        <w:t xml:space="preserve"> che il Raggruppamento</w:t>
      </w:r>
      <w:r w:rsidRPr="00982943">
        <w:rPr>
          <w:rFonts w:ascii="Arial" w:hAnsi="Arial" w:cs="Arial"/>
        </w:rPr>
        <w:t xml:space="preserve">/Consorzio è stato costituito con atto </w:t>
      </w:r>
      <w:r w:rsidRPr="00982943">
        <w:rPr>
          <w:rFonts w:ascii="Arial" w:hAnsi="Arial" w:cs="Arial"/>
          <w:i/>
          <w:iCs/>
        </w:rPr>
        <w:t>(specificare gli estremi del contratto di mandato o del contratto di consorzio)</w:t>
      </w:r>
      <w:r w:rsidRPr="00982943">
        <w:rPr>
          <w:rFonts w:ascii="Arial" w:hAnsi="Arial" w:cs="Arial"/>
          <w:iCs/>
        </w:rPr>
        <w:t xml:space="preserve">: </w:t>
      </w:r>
    </w:p>
    <w:p w14:paraId="5E57AF6B" w14:textId="77777777" w:rsidR="000E6E98" w:rsidRPr="000E6E98" w:rsidRDefault="000E6E98" w:rsidP="000E6E98">
      <w:pPr>
        <w:spacing w:after="0" w:line="240" w:lineRule="auto"/>
        <w:ind w:left="556" w:right="11"/>
        <w:jc w:val="both"/>
        <w:rPr>
          <w:rFonts w:ascii="Arial" w:hAnsi="Arial" w:cs="Arial"/>
        </w:rPr>
      </w:pPr>
    </w:p>
    <w:tbl>
      <w:tblPr>
        <w:tblW w:w="932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7"/>
      </w:tblGrid>
      <w:tr w:rsidR="00F81777" w:rsidRPr="005036E4" w14:paraId="1F4BCCA2" w14:textId="77777777" w:rsidTr="00FE1869">
        <w:trPr>
          <w:trHeight w:val="622"/>
        </w:trPr>
        <w:tc>
          <w:tcPr>
            <w:tcW w:w="9327" w:type="dxa"/>
          </w:tcPr>
          <w:p w14:paraId="64F17CC0" w14:textId="77777777" w:rsidR="00F81777" w:rsidRPr="005036E4" w:rsidRDefault="00F81777" w:rsidP="00181882">
            <w:pPr>
              <w:spacing w:before="120" w:after="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r>
    </w:tbl>
    <w:p w14:paraId="39F6387F" w14:textId="77777777" w:rsidR="00FE1869" w:rsidRPr="00F00A60" w:rsidRDefault="00FE1869" w:rsidP="000C3878">
      <w:pPr>
        <w:spacing w:before="120" w:after="120" w:line="280" w:lineRule="exact"/>
        <w:ind w:left="555" w:right="11"/>
        <w:jc w:val="both"/>
        <w:rPr>
          <w:rFonts w:ascii="Arial" w:hAnsi="Arial" w:cs="Arial"/>
          <w:i/>
        </w:rPr>
      </w:pPr>
      <w:r w:rsidRPr="00F00A60">
        <w:rPr>
          <w:rFonts w:ascii="Arial" w:hAnsi="Arial" w:cs="Arial"/>
          <w:i/>
        </w:rPr>
        <w:t>NB: l’operatore economico dovrà caricare in Piattaforma le copie dell’atto costitutivo, nonché dello statuto vigente, corredato dal relativo verbale di assemblea, dichiarate conformi all’originale ex articoli 38 e 47 del D.P.R. n. 445/2000, sottoscritte digitalmente</w:t>
      </w:r>
    </w:p>
    <w:p w14:paraId="35E22B37" w14:textId="622CA67D" w:rsidR="003A2745" w:rsidRPr="008F772B" w:rsidRDefault="00F81777" w:rsidP="008F772B">
      <w:pPr>
        <w:numPr>
          <w:ilvl w:val="0"/>
          <w:numId w:val="1"/>
        </w:numPr>
        <w:tabs>
          <w:tab w:val="num" w:pos="560"/>
        </w:tabs>
        <w:spacing w:before="120" w:after="0" w:line="280" w:lineRule="exact"/>
        <w:ind w:left="555" w:right="11" w:hanging="357"/>
        <w:jc w:val="both"/>
        <w:rPr>
          <w:rFonts w:ascii="Arial" w:hAnsi="Arial" w:cs="Arial"/>
        </w:rPr>
      </w:pPr>
      <w:r w:rsidRPr="00B87588">
        <w:rPr>
          <w:rFonts w:ascii="Arial" w:hAnsi="Arial" w:cs="Arial"/>
          <w:i/>
        </w:rPr>
        <w:t>[</w:t>
      </w:r>
      <w:r w:rsidRPr="00B87588">
        <w:rPr>
          <w:rFonts w:ascii="Arial" w:hAnsi="Arial" w:cs="Arial"/>
          <w:b/>
          <w:i/>
        </w:rPr>
        <w:t xml:space="preserve">da compilare nel caso in cui la presente dichiarazione sia resa </w:t>
      </w:r>
      <w:r w:rsidR="006C5C86" w:rsidRPr="00B87588">
        <w:rPr>
          <w:rFonts w:ascii="Arial" w:hAnsi="Arial" w:cs="Arial"/>
          <w:b/>
          <w:i/>
        </w:rPr>
        <w:t>dall’operatore economico mandatario/mandante</w:t>
      </w:r>
      <w:r w:rsidRPr="00B87588">
        <w:rPr>
          <w:rFonts w:ascii="Arial" w:hAnsi="Arial" w:cs="Arial"/>
          <w:b/>
          <w:i/>
        </w:rPr>
        <w:t xml:space="preserve"> di un Raggruppamento temporaneo di Imprese costituito/</w:t>
      </w:r>
      <w:r w:rsidR="006C5C86" w:rsidRPr="00B87588">
        <w:rPr>
          <w:rFonts w:ascii="Arial" w:hAnsi="Arial" w:cs="Arial"/>
          <w:b/>
          <w:i/>
        </w:rPr>
        <w:t>costituendo</w:t>
      </w:r>
      <w:r w:rsidRPr="00B87588">
        <w:rPr>
          <w:rFonts w:ascii="Arial" w:hAnsi="Arial" w:cs="Arial"/>
          <w:i/>
        </w:rPr>
        <w:t xml:space="preserve">] </w:t>
      </w:r>
      <w:r w:rsidRPr="00B87588">
        <w:rPr>
          <w:rFonts w:ascii="Arial" w:hAnsi="Arial" w:cs="Arial"/>
        </w:rPr>
        <w:t>di partec</w:t>
      </w:r>
      <w:r w:rsidR="005F38A9">
        <w:rPr>
          <w:rFonts w:ascii="Arial" w:hAnsi="Arial" w:cs="Arial"/>
        </w:rPr>
        <w:t xml:space="preserve">ipare alla procedura in </w:t>
      </w:r>
      <w:r w:rsidR="00847C11">
        <w:rPr>
          <w:rFonts w:ascii="Arial" w:hAnsi="Arial" w:cs="Arial"/>
        </w:rPr>
        <w:t>oggetto con</w:t>
      </w:r>
      <w:r w:rsidR="00B87588" w:rsidRPr="008F772B">
        <w:rPr>
          <w:rFonts w:ascii="Arial" w:hAnsi="Arial" w:cs="Arial"/>
        </w:rPr>
        <w:t xml:space="preserve"> i seguenti operatori economici </w:t>
      </w:r>
      <w:r w:rsidR="00B87588" w:rsidRPr="008F772B">
        <w:rPr>
          <w:rFonts w:ascii="Arial" w:hAnsi="Arial" w:cs="Arial"/>
          <w:i/>
        </w:rPr>
        <w:t>(indicare denominazione, Codice fiscale/Partita IVA e sede legale):</w:t>
      </w:r>
    </w:p>
    <w:p w14:paraId="40A0B6F8" w14:textId="77777777" w:rsidR="005F38A9" w:rsidRPr="00B87588" w:rsidRDefault="005F38A9" w:rsidP="005F38A9">
      <w:pPr>
        <w:spacing w:after="0" w:line="240" w:lineRule="auto"/>
        <w:jc w:val="both"/>
        <w:rPr>
          <w:rFonts w:ascii="Arial" w:hAnsi="Arial" w:cs="Arial"/>
          <w:i/>
        </w:rPr>
      </w:pP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3402"/>
        <w:gridCol w:w="2835"/>
      </w:tblGrid>
      <w:tr w:rsidR="00B87588" w:rsidRPr="005036E4" w14:paraId="0D9C9CC1" w14:textId="77777777" w:rsidTr="00AB727A">
        <w:trPr>
          <w:jc w:val="center"/>
        </w:trPr>
        <w:tc>
          <w:tcPr>
            <w:tcW w:w="3090" w:type="dxa"/>
            <w:shd w:val="clear" w:color="auto" w:fill="00529E"/>
            <w:vAlign w:val="center"/>
          </w:tcPr>
          <w:p w14:paraId="709827B3" w14:textId="77777777" w:rsidR="00B87588" w:rsidRPr="00AB727A" w:rsidRDefault="00B87588" w:rsidP="00B87588">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Denominazione</w:t>
            </w:r>
          </w:p>
        </w:tc>
        <w:tc>
          <w:tcPr>
            <w:tcW w:w="3402" w:type="dxa"/>
            <w:shd w:val="clear" w:color="auto" w:fill="00529E"/>
            <w:vAlign w:val="center"/>
          </w:tcPr>
          <w:p w14:paraId="1837F58A" w14:textId="77777777" w:rsidR="00B87588" w:rsidRPr="00AB727A" w:rsidRDefault="00B87588" w:rsidP="00B87588">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Codice fiscale/Partita IVA</w:t>
            </w:r>
          </w:p>
        </w:tc>
        <w:tc>
          <w:tcPr>
            <w:tcW w:w="2835" w:type="dxa"/>
            <w:shd w:val="clear" w:color="auto" w:fill="00529E"/>
            <w:vAlign w:val="center"/>
          </w:tcPr>
          <w:p w14:paraId="35D37E2F" w14:textId="77777777" w:rsidR="00B87588" w:rsidRPr="00AB727A" w:rsidRDefault="00B87588" w:rsidP="00B87588">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Indirizzo sede</w:t>
            </w:r>
          </w:p>
        </w:tc>
      </w:tr>
      <w:tr w:rsidR="00B87588" w:rsidRPr="005036E4" w14:paraId="2380FD00" w14:textId="77777777" w:rsidTr="00AB727A">
        <w:trPr>
          <w:jc w:val="center"/>
        </w:trPr>
        <w:tc>
          <w:tcPr>
            <w:tcW w:w="3090" w:type="dxa"/>
          </w:tcPr>
          <w:p w14:paraId="4C365D1F"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5C9F5343"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674A2BD8"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728C09CC" w14:textId="77777777" w:rsidTr="00AB727A">
        <w:trPr>
          <w:jc w:val="center"/>
        </w:trPr>
        <w:tc>
          <w:tcPr>
            <w:tcW w:w="3090" w:type="dxa"/>
          </w:tcPr>
          <w:p w14:paraId="2676A252"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303DFBE8"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54F5BE22"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3001CED9" w14:textId="77777777" w:rsidTr="00AB727A">
        <w:trPr>
          <w:jc w:val="center"/>
        </w:trPr>
        <w:tc>
          <w:tcPr>
            <w:tcW w:w="3090" w:type="dxa"/>
          </w:tcPr>
          <w:p w14:paraId="0160C316"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lastRenderedPageBreak/>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828CCB9"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5042DC14"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1EA174DD" w14:textId="77777777" w:rsidTr="00AB727A">
        <w:trPr>
          <w:jc w:val="center"/>
        </w:trPr>
        <w:tc>
          <w:tcPr>
            <w:tcW w:w="3090" w:type="dxa"/>
          </w:tcPr>
          <w:p w14:paraId="50691DAB"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6BA403DB"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0E34E77E"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5547E2DC" w14:textId="77777777" w:rsidTr="00AB727A">
        <w:trPr>
          <w:jc w:val="center"/>
        </w:trPr>
        <w:tc>
          <w:tcPr>
            <w:tcW w:w="3090" w:type="dxa"/>
          </w:tcPr>
          <w:p w14:paraId="330CFC95"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14429FBF"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5AF71E07"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54E9FB67" w14:textId="77777777" w:rsidTr="00AB727A">
        <w:trPr>
          <w:jc w:val="center"/>
        </w:trPr>
        <w:tc>
          <w:tcPr>
            <w:tcW w:w="3090" w:type="dxa"/>
          </w:tcPr>
          <w:p w14:paraId="41D6F67A"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6EBA7704"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835" w:type="dxa"/>
          </w:tcPr>
          <w:p w14:paraId="0274C659"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87588" w:rsidRPr="005036E4" w14:paraId="5920E328" w14:textId="77777777" w:rsidTr="00AB727A">
        <w:trPr>
          <w:jc w:val="center"/>
        </w:trPr>
        <w:tc>
          <w:tcPr>
            <w:tcW w:w="9327" w:type="dxa"/>
            <w:gridSpan w:val="3"/>
          </w:tcPr>
          <w:p w14:paraId="2F5E8BAB"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lang w:val="it-IT"/>
              </w:rPr>
              <w:t>ALTRO (</w:t>
            </w:r>
            <w:r>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p>
        </w:tc>
      </w:tr>
      <w:tr w:rsidR="00B87588" w:rsidRPr="005036E4" w14:paraId="5C0545D7" w14:textId="77777777" w:rsidTr="00AB727A">
        <w:trPr>
          <w:jc w:val="center"/>
        </w:trPr>
        <w:tc>
          <w:tcPr>
            <w:tcW w:w="9327" w:type="dxa"/>
            <w:gridSpan w:val="3"/>
          </w:tcPr>
          <w:p w14:paraId="5DB74CAC" w14:textId="77777777" w:rsidR="00B87588" w:rsidRPr="005036E4" w:rsidRDefault="00B87588" w:rsidP="00B87588">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51551D66" w14:textId="77777777" w:rsidR="000E6E98" w:rsidRDefault="00F81777" w:rsidP="008F772B">
      <w:pPr>
        <w:numPr>
          <w:ilvl w:val="0"/>
          <w:numId w:val="1"/>
        </w:numPr>
        <w:tabs>
          <w:tab w:val="num" w:pos="560"/>
        </w:tabs>
        <w:spacing w:before="120" w:after="0" w:line="280" w:lineRule="exact"/>
        <w:ind w:left="555" w:right="11" w:hanging="357"/>
        <w:jc w:val="both"/>
        <w:rPr>
          <w:rFonts w:ascii="Arial" w:hAnsi="Arial" w:cs="Arial"/>
          <w:b/>
        </w:rPr>
      </w:pPr>
      <w:r w:rsidRPr="00982943">
        <w:rPr>
          <w:rFonts w:ascii="Arial" w:hAnsi="Arial" w:cs="Arial"/>
          <w:i/>
        </w:rPr>
        <w:t>[</w:t>
      </w:r>
      <w:r w:rsidRPr="00982943">
        <w:rPr>
          <w:rFonts w:ascii="Arial" w:hAnsi="Arial" w:cs="Arial"/>
          <w:b/>
          <w:i/>
        </w:rPr>
        <w:t>da compilare nel caso in cui la presente dichiarazione sia resa dal Consorzio ordinario</w:t>
      </w:r>
      <w:r w:rsidR="006C5C86" w:rsidRPr="00982943">
        <w:rPr>
          <w:rFonts w:ascii="Arial" w:hAnsi="Arial" w:cs="Arial"/>
          <w:b/>
          <w:i/>
        </w:rPr>
        <w:t xml:space="preserve"> costituito/costituendo</w:t>
      </w:r>
      <w:r w:rsidRPr="00982943">
        <w:rPr>
          <w:rFonts w:ascii="Arial" w:hAnsi="Arial" w:cs="Arial"/>
          <w:i/>
          <w:u w:val="single"/>
        </w:rPr>
        <w:t>]</w:t>
      </w:r>
      <w:r w:rsidRPr="00982943">
        <w:rPr>
          <w:rFonts w:ascii="Arial" w:hAnsi="Arial" w:cs="Arial"/>
        </w:rPr>
        <w:t xml:space="preserve"> che fanno parte del Consorzio </w:t>
      </w:r>
      <w:r w:rsidR="006C5C86" w:rsidRPr="00982943">
        <w:rPr>
          <w:rFonts w:ascii="Arial" w:hAnsi="Arial" w:cs="Arial"/>
        </w:rPr>
        <w:t xml:space="preserve">i seguenti operatori economici </w:t>
      </w:r>
      <w:r w:rsidRPr="00982943">
        <w:rPr>
          <w:rFonts w:ascii="Arial" w:hAnsi="Arial" w:cs="Arial"/>
          <w:i/>
          <w:iCs/>
        </w:rPr>
        <w:t>(</w:t>
      </w:r>
      <w:r w:rsidRPr="00982943">
        <w:rPr>
          <w:rFonts w:ascii="Arial" w:hAnsi="Arial" w:cs="Arial"/>
          <w:i/>
        </w:rPr>
        <w:t>indicare denominazione, Codice fiscale/Partita IVA e indirizzo sede legale</w:t>
      </w:r>
      <w:r w:rsidRPr="00982943">
        <w:rPr>
          <w:rFonts w:ascii="Arial" w:hAnsi="Arial" w:cs="Arial"/>
        </w:rPr>
        <w:t>)</w:t>
      </w:r>
      <w:r w:rsidRPr="00982943">
        <w:rPr>
          <w:rFonts w:ascii="Arial" w:hAnsi="Arial" w:cs="Arial"/>
          <w:iCs/>
        </w:rPr>
        <w:t xml:space="preserve">: </w:t>
      </w:r>
    </w:p>
    <w:p w14:paraId="4955B928" w14:textId="77777777" w:rsidR="00932B3F" w:rsidRPr="00932B3F" w:rsidRDefault="00932B3F" w:rsidP="00932B3F">
      <w:pPr>
        <w:spacing w:after="0" w:line="240" w:lineRule="auto"/>
        <w:ind w:left="556" w:right="11"/>
        <w:jc w:val="both"/>
        <w:rPr>
          <w:rFonts w:ascii="Arial" w:hAnsi="Arial" w:cs="Arial"/>
          <w:b/>
        </w:rPr>
      </w:pPr>
    </w:p>
    <w:tbl>
      <w:tblPr>
        <w:tblW w:w="93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6"/>
        <w:gridCol w:w="3402"/>
        <w:gridCol w:w="3122"/>
      </w:tblGrid>
      <w:tr w:rsidR="00F81777" w:rsidRPr="005036E4" w14:paraId="73C96FB5" w14:textId="77777777" w:rsidTr="00A56CE2">
        <w:tc>
          <w:tcPr>
            <w:tcW w:w="2806" w:type="dxa"/>
            <w:shd w:val="clear" w:color="auto" w:fill="00529E"/>
            <w:vAlign w:val="center"/>
          </w:tcPr>
          <w:p w14:paraId="78AD0AF8" w14:textId="77777777" w:rsidR="00F81777" w:rsidRPr="00AB727A" w:rsidRDefault="00F81777" w:rsidP="00181882">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Denominazione</w:t>
            </w:r>
          </w:p>
        </w:tc>
        <w:tc>
          <w:tcPr>
            <w:tcW w:w="3402" w:type="dxa"/>
            <w:shd w:val="clear" w:color="auto" w:fill="00529E"/>
            <w:vAlign w:val="center"/>
          </w:tcPr>
          <w:p w14:paraId="218ACB53" w14:textId="77777777" w:rsidR="00F81777" w:rsidRPr="00AB727A" w:rsidRDefault="00F81777" w:rsidP="00181882">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Codice fiscale/Partita IVA</w:t>
            </w:r>
          </w:p>
        </w:tc>
        <w:tc>
          <w:tcPr>
            <w:tcW w:w="3122" w:type="dxa"/>
            <w:shd w:val="clear" w:color="auto" w:fill="00529E"/>
            <w:vAlign w:val="center"/>
          </w:tcPr>
          <w:p w14:paraId="64A6F31C" w14:textId="77777777" w:rsidR="00F81777" w:rsidRPr="00AB727A" w:rsidRDefault="00F81777" w:rsidP="00181882">
            <w:pPr>
              <w:pStyle w:val="sche3"/>
              <w:spacing w:before="120" w:after="120" w:line="280" w:lineRule="exact"/>
              <w:ind w:right="11"/>
              <w:rPr>
                <w:rFonts w:ascii="Arial" w:hAnsi="Arial" w:cs="Arial"/>
                <w:b/>
                <w:bCs/>
                <w:color w:val="FFFFFF"/>
                <w:sz w:val="18"/>
                <w:szCs w:val="18"/>
                <w:lang w:val="it-IT"/>
              </w:rPr>
            </w:pPr>
            <w:r w:rsidRPr="00AB727A">
              <w:rPr>
                <w:rFonts w:ascii="Arial" w:hAnsi="Arial" w:cs="Arial"/>
                <w:b/>
                <w:bCs/>
                <w:color w:val="FFFFFF"/>
                <w:sz w:val="18"/>
                <w:szCs w:val="18"/>
                <w:lang w:val="it-IT"/>
              </w:rPr>
              <w:t>Indirizzo sede</w:t>
            </w:r>
          </w:p>
        </w:tc>
      </w:tr>
      <w:tr w:rsidR="00F81777" w:rsidRPr="005036E4" w14:paraId="2ADFE95D" w14:textId="77777777" w:rsidTr="00BB5298">
        <w:tc>
          <w:tcPr>
            <w:tcW w:w="2806" w:type="dxa"/>
          </w:tcPr>
          <w:p w14:paraId="11CF5A3C"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5AC55D6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609E1030"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4D0EDE8" w14:textId="77777777" w:rsidTr="00BB5298">
        <w:tc>
          <w:tcPr>
            <w:tcW w:w="2806" w:type="dxa"/>
          </w:tcPr>
          <w:p w14:paraId="6B086C26"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3D29E61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0B6BE22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72598FA" w14:textId="77777777" w:rsidTr="00BB5298">
        <w:tc>
          <w:tcPr>
            <w:tcW w:w="2806" w:type="dxa"/>
          </w:tcPr>
          <w:p w14:paraId="1E43A60A"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24458F6C"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1B9BE82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678AC18E" w14:textId="77777777" w:rsidTr="00BB5298">
        <w:tc>
          <w:tcPr>
            <w:tcW w:w="2806" w:type="dxa"/>
          </w:tcPr>
          <w:p w14:paraId="086A77E1"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785AA0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5DD8F70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294312DD" w14:textId="77777777" w:rsidTr="00BB5298">
        <w:tc>
          <w:tcPr>
            <w:tcW w:w="2806" w:type="dxa"/>
          </w:tcPr>
          <w:p w14:paraId="51304CE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4502744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122" w:type="dxa"/>
          </w:tcPr>
          <w:p w14:paraId="0A34DE5C"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250C3CDC" w14:textId="77777777" w:rsidTr="00BB5298">
        <w:tc>
          <w:tcPr>
            <w:tcW w:w="9330" w:type="dxa"/>
            <w:gridSpan w:val="3"/>
          </w:tcPr>
          <w:p w14:paraId="0D377EE8" w14:textId="77777777" w:rsidR="00F81777" w:rsidRPr="005036E4" w:rsidRDefault="00F81777" w:rsidP="00BB5298">
            <w:pPr>
              <w:pStyle w:val="sche3"/>
              <w:spacing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F81777" w:rsidRPr="005036E4" w14:paraId="287A4D82" w14:textId="77777777" w:rsidTr="00BB5298">
        <w:trPr>
          <w:trHeight w:val="366"/>
        </w:trPr>
        <w:tc>
          <w:tcPr>
            <w:tcW w:w="9330" w:type="dxa"/>
            <w:gridSpan w:val="3"/>
          </w:tcPr>
          <w:p w14:paraId="61878EB3" w14:textId="77777777" w:rsidR="00FE1869" w:rsidRPr="003E24F1" w:rsidRDefault="00F81777" w:rsidP="00773531">
            <w:pPr>
              <w:pStyle w:val="sche3"/>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76FC3DF4" w14:textId="77777777" w:rsidR="000F4EFC" w:rsidRPr="000F4EFC" w:rsidRDefault="00F81777" w:rsidP="000F4EFC">
      <w:pPr>
        <w:numPr>
          <w:ilvl w:val="0"/>
          <w:numId w:val="1"/>
        </w:numPr>
        <w:tabs>
          <w:tab w:val="num" w:pos="560"/>
        </w:tabs>
        <w:spacing w:before="120" w:after="0" w:line="280" w:lineRule="exact"/>
        <w:ind w:left="555" w:right="11" w:hanging="357"/>
        <w:jc w:val="both"/>
        <w:rPr>
          <w:rFonts w:ascii="Arial" w:hAnsi="Arial" w:cs="Arial"/>
        </w:rPr>
      </w:pPr>
      <w:r w:rsidRPr="005036E4">
        <w:rPr>
          <w:rFonts w:ascii="Arial" w:hAnsi="Arial" w:cs="Arial"/>
          <w:i/>
          <w:sz w:val="20"/>
          <w:szCs w:val="20"/>
        </w:rPr>
        <w:t>[</w:t>
      </w:r>
      <w:r w:rsidRPr="00982943">
        <w:rPr>
          <w:rFonts w:ascii="Arial" w:hAnsi="Arial" w:cs="Arial"/>
          <w:b/>
          <w:i/>
        </w:rPr>
        <w:t xml:space="preserve">da compilare nel caso in cui la presente dichiarazione sia resa </w:t>
      </w:r>
      <w:r w:rsidR="006C5C86" w:rsidRPr="00982943">
        <w:rPr>
          <w:rFonts w:ascii="Arial" w:hAnsi="Arial" w:cs="Arial"/>
          <w:b/>
          <w:i/>
        </w:rPr>
        <w:t>dall’operatore economico mandatario/mandante</w:t>
      </w:r>
      <w:r w:rsidRPr="00982943">
        <w:rPr>
          <w:rFonts w:ascii="Arial" w:hAnsi="Arial" w:cs="Arial"/>
          <w:b/>
          <w:i/>
        </w:rPr>
        <w:t xml:space="preserve"> di un Raggruppamento temporaneo </w:t>
      </w:r>
      <w:r w:rsidR="006C5C86" w:rsidRPr="00982943">
        <w:rPr>
          <w:rFonts w:ascii="Arial" w:hAnsi="Arial" w:cs="Arial"/>
          <w:b/>
          <w:i/>
        </w:rPr>
        <w:t xml:space="preserve">costituito/costituendo </w:t>
      </w:r>
      <w:r w:rsidRPr="00982943">
        <w:rPr>
          <w:rFonts w:ascii="Arial" w:hAnsi="Arial" w:cs="Arial"/>
          <w:b/>
          <w:i/>
        </w:rPr>
        <w:t xml:space="preserve">o </w:t>
      </w:r>
      <w:r w:rsidR="006C5C86" w:rsidRPr="005F38A9">
        <w:rPr>
          <w:rFonts w:ascii="Arial" w:hAnsi="Arial" w:cs="Arial"/>
          <w:b/>
          <w:i/>
        </w:rPr>
        <w:t>dall’operatore economico consorziato di un Consorzio ordinario costituito/costituendo</w:t>
      </w:r>
      <w:r w:rsidRPr="00982943">
        <w:rPr>
          <w:rFonts w:ascii="Arial" w:hAnsi="Arial" w:cs="Arial"/>
          <w:i/>
          <w:u w:val="single"/>
        </w:rPr>
        <w:t>]</w:t>
      </w:r>
      <w:r w:rsidR="002166D3" w:rsidRPr="00982943">
        <w:rPr>
          <w:rFonts w:ascii="Arial" w:hAnsi="Arial" w:cs="Arial"/>
          <w:i/>
        </w:rPr>
        <w:t>:</w:t>
      </w:r>
      <w:r w:rsidR="00F91F6B" w:rsidRPr="00982943">
        <w:rPr>
          <w:rFonts w:ascii="Arial" w:hAnsi="Arial" w:cs="Arial"/>
        </w:rPr>
        <w:t xml:space="preserve"> </w:t>
      </w:r>
      <w:r w:rsidR="00603DDF" w:rsidRPr="00982943">
        <w:rPr>
          <w:rFonts w:ascii="Arial" w:hAnsi="Arial" w:cs="Arial"/>
        </w:rPr>
        <w:t>ch</w:t>
      </w:r>
      <w:r w:rsidR="00180FE5" w:rsidRPr="00982943">
        <w:rPr>
          <w:rFonts w:ascii="Arial" w:hAnsi="Arial" w:cs="Arial"/>
        </w:rPr>
        <w:t>e nell’ambito del RTI/Consorzio:</w:t>
      </w:r>
    </w:p>
    <w:p w14:paraId="45E1AFA7" w14:textId="1EEE0091" w:rsidR="000F4EFC" w:rsidRPr="00291A19" w:rsidRDefault="000F4EFC" w:rsidP="00291A19">
      <w:pPr>
        <w:pStyle w:val="Paragrafoelenco"/>
        <w:numPr>
          <w:ilvl w:val="0"/>
          <w:numId w:val="7"/>
        </w:numPr>
        <w:tabs>
          <w:tab w:val="left" w:pos="426"/>
        </w:tabs>
        <w:spacing w:before="120" w:after="0" w:line="280" w:lineRule="exact"/>
        <w:ind w:left="851" w:hanging="284"/>
        <w:jc w:val="both"/>
        <w:rPr>
          <w:rFonts w:ascii="Arial" w:hAnsi="Arial" w:cs="Arial"/>
        </w:rPr>
      </w:pPr>
      <w:r w:rsidRPr="000F4EFC">
        <w:rPr>
          <w:rFonts w:ascii="Arial" w:hAnsi="Arial" w:cs="Arial"/>
        </w:rPr>
        <w:t xml:space="preserve">le categorie dei lavori che saranno eseguite da ciascun operatore economico riunito o consorziato sono le </w:t>
      </w:r>
      <w:r w:rsidR="00847C11" w:rsidRPr="000F4EFC">
        <w:rPr>
          <w:rFonts w:ascii="Arial" w:hAnsi="Arial" w:cs="Arial"/>
        </w:rPr>
        <w:t>seguenti [</w:t>
      </w:r>
      <w:r w:rsidRPr="009C4E24">
        <w:rPr>
          <w:rFonts w:ascii="Arial" w:hAnsi="Arial" w:cs="Arial"/>
          <w:i/>
        </w:rPr>
        <w:t>indicare la quota percentuale di esecuzione riferita a ciascuna categoria assunta</w:t>
      </w:r>
      <w:r w:rsidR="00542EC0" w:rsidRPr="000F4EFC">
        <w:rPr>
          <w:rFonts w:ascii="Arial" w:hAnsi="Arial" w:cs="Arial"/>
        </w:rPr>
        <w:t>]:</w:t>
      </w:r>
    </w:p>
    <w:p w14:paraId="7E1C76CD" w14:textId="77777777" w:rsidR="000F4EFC" w:rsidRDefault="000F4EFC" w:rsidP="00932B3F">
      <w:pPr>
        <w:pStyle w:val="Paragrafoelenco"/>
        <w:tabs>
          <w:tab w:val="left" w:pos="426"/>
        </w:tabs>
        <w:spacing w:after="0" w:line="240" w:lineRule="auto"/>
        <w:ind w:left="851"/>
        <w:jc w:val="both"/>
        <w:rPr>
          <w:rFonts w:ascii="Arial" w:hAnsi="Arial" w:cs="Arial"/>
        </w:rPr>
      </w:pP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985"/>
        <w:gridCol w:w="2268"/>
        <w:gridCol w:w="2779"/>
      </w:tblGrid>
      <w:tr w:rsidR="000F4EFC" w:rsidRPr="00982943" w14:paraId="69D0A579" w14:textId="77777777" w:rsidTr="00DF717F">
        <w:tc>
          <w:tcPr>
            <w:tcW w:w="2040" w:type="dxa"/>
            <w:shd w:val="clear" w:color="auto" w:fill="1F497D" w:themeFill="text2"/>
          </w:tcPr>
          <w:p w14:paraId="25068E36" w14:textId="77777777" w:rsidR="000F4EFC" w:rsidRPr="00656D39" w:rsidRDefault="000F4EFC" w:rsidP="00DF717F">
            <w:pPr>
              <w:tabs>
                <w:tab w:val="left" w:pos="426"/>
              </w:tabs>
              <w:spacing w:after="120"/>
              <w:rPr>
                <w:rFonts w:asciiTheme="minorHAnsi" w:hAnsiTheme="minorHAnsi" w:cstheme="minorHAnsi"/>
                <w:b/>
                <w:color w:val="FFFFFF" w:themeColor="background1"/>
                <w:sz w:val="20"/>
                <w:szCs w:val="20"/>
              </w:rPr>
            </w:pPr>
            <w:r w:rsidRPr="00656D39">
              <w:rPr>
                <w:rFonts w:asciiTheme="minorHAnsi" w:hAnsiTheme="minorHAnsi" w:cstheme="minorHAnsi"/>
                <w:b/>
                <w:color w:val="FFFFFF" w:themeColor="background1"/>
                <w:sz w:val="20"/>
                <w:szCs w:val="20"/>
              </w:rPr>
              <w:t xml:space="preserve">  </w:t>
            </w:r>
            <w:r w:rsidRPr="00656D39">
              <w:rPr>
                <w:rFonts w:asciiTheme="minorHAnsi" w:hAnsiTheme="minorHAnsi" w:cstheme="minorHAnsi"/>
                <w:b/>
                <w:bCs/>
                <w:color w:val="FFFFFF" w:themeColor="background1"/>
                <w:sz w:val="20"/>
                <w:szCs w:val="20"/>
              </w:rPr>
              <w:t>Denominazione</w:t>
            </w:r>
          </w:p>
        </w:tc>
        <w:tc>
          <w:tcPr>
            <w:tcW w:w="1985" w:type="dxa"/>
            <w:shd w:val="clear" w:color="auto" w:fill="1F497D" w:themeFill="text2"/>
          </w:tcPr>
          <w:p w14:paraId="078A6B49" w14:textId="77777777" w:rsidR="000F4EFC" w:rsidRPr="00656D39" w:rsidRDefault="000F4EFC" w:rsidP="00DF717F">
            <w:pPr>
              <w:tabs>
                <w:tab w:val="left" w:pos="426"/>
              </w:tabs>
              <w:spacing w:after="0" w:line="240" w:lineRule="auto"/>
              <w:jc w:val="center"/>
              <w:rPr>
                <w:rFonts w:asciiTheme="minorHAnsi" w:hAnsiTheme="minorHAnsi" w:cstheme="minorHAnsi"/>
                <w:b/>
                <w:color w:val="FFFFFF" w:themeColor="background1"/>
                <w:sz w:val="20"/>
                <w:szCs w:val="20"/>
              </w:rPr>
            </w:pPr>
            <w:r w:rsidRPr="00656D39">
              <w:rPr>
                <w:rFonts w:asciiTheme="minorHAnsi" w:hAnsiTheme="minorHAnsi" w:cstheme="minorHAnsi"/>
                <w:b/>
                <w:color w:val="FFFFFF" w:themeColor="background1"/>
                <w:sz w:val="20"/>
                <w:szCs w:val="20"/>
              </w:rPr>
              <w:t>Ruolo mandataria/</w:t>
            </w:r>
          </w:p>
          <w:p w14:paraId="644295CD" w14:textId="77777777" w:rsidR="000F4EFC" w:rsidRPr="00656D39" w:rsidRDefault="000F4EFC" w:rsidP="00DF717F">
            <w:pPr>
              <w:tabs>
                <w:tab w:val="left" w:pos="426"/>
              </w:tabs>
              <w:spacing w:after="0" w:line="240" w:lineRule="auto"/>
              <w:jc w:val="center"/>
              <w:rPr>
                <w:rFonts w:asciiTheme="minorHAnsi" w:hAnsiTheme="minorHAnsi" w:cstheme="minorHAnsi"/>
                <w:b/>
                <w:color w:val="FFFFFF" w:themeColor="background1"/>
                <w:sz w:val="20"/>
                <w:szCs w:val="20"/>
              </w:rPr>
            </w:pPr>
            <w:r w:rsidRPr="00656D39">
              <w:rPr>
                <w:rFonts w:asciiTheme="minorHAnsi" w:hAnsiTheme="minorHAnsi" w:cstheme="minorHAnsi"/>
                <w:b/>
                <w:color w:val="FFFFFF" w:themeColor="background1"/>
                <w:sz w:val="20"/>
                <w:szCs w:val="20"/>
              </w:rPr>
              <w:t>mandante</w:t>
            </w:r>
          </w:p>
        </w:tc>
        <w:tc>
          <w:tcPr>
            <w:tcW w:w="2268" w:type="dxa"/>
            <w:shd w:val="clear" w:color="auto" w:fill="1F497D" w:themeFill="text2"/>
          </w:tcPr>
          <w:p w14:paraId="6979C1D8" w14:textId="77777777" w:rsidR="000F4EFC" w:rsidRPr="00656D39" w:rsidRDefault="000F4EFC" w:rsidP="00DF717F">
            <w:pPr>
              <w:tabs>
                <w:tab w:val="left" w:pos="426"/>
              </w:tabs>
              <w:spacing w:after="0" w:line="240" w:lineRule="auto"/>
              <w:jc w:val="center"/>
              <w:rPr>
                <w:rFonts w:asciiTheme="minorHAnsi" w:hAnsiTheme="minorHAnsi" w:cstheme="minorHAnsi"/>
                <w:b/>
                <w:color w:val="FFFFFF" w:themeColor="background1"/>
                <w:sz w:val="20"/>
                <w:szCs w:val="20"/>
              </w:rPr>
            </w:pPr>
            <w:r w:rsidRPr="00656D39">
              <w:rPr>
                <w:rFonts w:asciiTheme="minorHAnsi" w:hAnsiTheme="minorHAnsi" w:cstheme="minorHAnsi"/>
                <w:b/>
                <w:color w:val="FFFFFF" w:themeColor="background1"/>
                <w:sz w:val="20"/>
                <w:szCs w:val="20"/>
              </w:rPr>
              <w:t>Categoria SOA</w:t>
            </w:r>
            <w:r w:rsidRPr="00656D39">
              <w:rPr>
                <w:rFonts w:cs="Arial"/>
                <w:sz w:val="20"/>
                <w:szCs w:val="20"/>
              </w:rPr>
              <w:t xml:space="preserve"> </w:t>
            </w:r>
            <w:r w:rsidRPr="00656D39">
              <w:rPr>
                <w:rFonts w:asciiTheme="minorHAnsi" w:hAnsiTheme="minorHAnsi" w:cstheme="minorHAnsi"/>
                <w:b/>
                <w:color w:val="FFFFFF" w:themeColor="background1"/>
                <w:sz w:val="20"/>
                <w:szCs w:val="20"/>
              </w:rPr>
              <w:t>che ciascun soggetto associato intende eseguire</w:t>
            </w:r>
          </w:p>
        </w:tc>
        <w:tc>
          <w:tcPr>
            <w:tcW w:w="2779" w:type="dxa"/>
            <w:shd w:val="clear" w:color="auto" w:fill="1F497D" w:themeFill="text2"/>
          </w:tcPr>
          <w:p w14:paraId="7F0E7CA4" w14:textId="77777777" w:rsidR="000F4EFC" w:rsidRPr="00656D39" w:rsidRDefault="000F4EFC" w:rsidP="00DF717F">
            <w:pPr>
              <w:tabs>
                <w:tab w:val="left" w:pos="426"/>
              </w:tabs>
              <w:spacing w:after="0" w:line="240" w:lineRule="auto"/>
              <w:jc w:val="center"/>
              <w:rPr>
                <w:rFonts w:asciiTheme="minorHAnsi" w:hAnsiTheme="minorHAnsi" w:cstheme="minorHAnsi"/>
                <w:b/>
                <w:color w:val="FFFFFF" w:themeColor="background1"/>
                <w:sz w:val="20"/>
                <w:szCs w:val="20"/>
              </w:rPr>
            </w:pPr>
            <w:r w:rsidRPr="00656D39">
              <w:rPr>
                <w:rFonts w:asciiTheme="minorHAnsi" w:hAnsiTheme="minorHAnsi" w:cstheme="minorHAnsi"/>
                <w:b/>
                <w:color w:val="FFFFFF" w:themeColor="background1"/>
                <w:sz w:val="20"/>
                <w:szCs w:val="20"/>
              </w:rPr>
              <w:t>quota % di esecuzione</w:t>
            </w:r>
            <w:r w:rsidRPr="00656D39">
              <w:rPr>
                <w:rFonts w:cs="Arial"/>
                <w:sz w:val="20"/>
                <w:szCs w:val="20"/>
              </w:rPr>
              <w:t xml:space="preserve"> </w:t>
            </w:r>
            <w:r w:rsidRPr="00656D39">
              <w:rPr>
                <w:rFonts w:asciiTheme="minorHAnsi" w:hAnsiTheme="minorHAnsi" w:cstheme="minorHAnsi"/>
                <w:b/>
                <w:color w:val="FFFFFF" w:themeColor="background1"/>
                <w:sz w:val="20"/>
                <w:szCs w:val="20"/>
              </w:rPr>
              <w:t>per ogni categoria di esecuzione di ciascun soggetto associato</w:t>
            </w:r>
          </w:p>
        </w:tc>
      </w:tr>
      <w:tr w:rsidR="000F4EFC" w:rsidRPr="00982943" w14:paraId="6FC3756B" w14:textId="77777777" w:rsidTr="00DF717F">
        <w:trPr>
          <w:trHeight w:hRule="exact" w:val="624"/>
        </w:trPr>
        <w:tc>
          <w:tcPr>
            <w:tcW w:w="2040" w:type="dxa"/>
            <w:vAlign w:val="center"/>
          </w:tcPr>
          <w:p w14:paraId="04690394"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1985" w:type="dxa"/>
            <w:vAlign w:val="center"/>
          </w:tcPr>
          <w:p w14:paraId="4BBAF877"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2268" w:type="dxa"/>
            <w:vAlign w:val="center"/>
          </w:tcPr>
          <w:p w14:paraId="5EDAD3CE" w14:textId="77777777" w:rsidR="000F4EFC" w:rsidRDefault="000F4EFC" w:rsidP="00DF717F">
            <w:r w:rsidRPr="00DF0B55">
              <w:rPr>
                <w:rFonts w:ascii="Arial" w:hAnsi="Arial" w:cs="Arial"/>
                <w:b/>
                <w:sz w:val="20"/>
                <w:szCs w:val="20"/>
              </w:rPr>
              <w:fldChar w:fldCharType="begin">
                <w:ffData>
                  <w:name w:val="Testo656"/>
                  <w:enabled/>
                  <w:calcOnExit w:val="0"/>
                  <w:textInput/>
                </w:ffData>
              </w:fldChar>
            </w:r>
            <w:r w:rsidRPr="00DF0B55">
              <w:rPr>
                <w:rFonts w:ascii="Arial" w:hAnsi="Arial" w:cs="Arial"/>
                <w:b/>
                <w:sz w:val="20"/>
                <w:szCs w:val="20"/>
              </w:rPr>
              <w:instrText xml:space="preserve"> FORMTEXT </w:instrText>
            </w:r>
            <w:r w:rsidRPr="00DF0B55">
              <w:rPr>
                <w:rFonts w:ascii="Arial" w:hAnsi="Arial" w:cs="Arial"/>
                <w:b/>
                <w:sz w:val="20"/>
                <w:szCs w:val="20"/>
              </w:rPr>
            </w:r>
            <w:r w:rsidRPr="00DF0B55">
              <w:rPr>
                <w:rFonts w:ascii="Arial" w:hAnsi="Arial" w:cs="Arial"/>
                <w:b/>
                <w:sz w:val="20"/>
                <w:szCs w:val="20"/>
              </w:rPr>
              <w:fldChar w:fldCharType="separate"/>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sz w:val="20"/>
                <w:szCs w:val="20"/>
              </w:rPr>
              <w:fldChar w:fldCharType="end"/>
            </w:r>
          </w:p>
        </w:tc>
        <w:tc>
          <w:tcPr>
            <w:tcW w:w="2779" w:type="dxa"/>
            <w:vAlign w:val="center"/>
          </w:tcPr>
          <w:p w14:paraId="0BFC793B"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r>
      <w:tr w:rsidR="000F4EFC" w:rsidRPr="00982943" w14:paraId="6F528537" w14:textId="77777777" w:rsidTr="00DF717F">
        <w:trPr>
          <w:trHeight w:hRule="exact" w:val="624"/>
        </w:trPr>
        <w:tc>
          <w:tcPr>
            <w:tcW w:w="2040" w:type="dxa"/>
            <w:vAlign w:val="center"/>
          </w:tcPr>
          <w:p w14:paraId="387C716C"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1985" w:type="dxa"/>
            <w:vAlign w:val="center"/>
          </w:tcPr>
          <w:p w14:paraId="19181746"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2268" w:type="dxa"/>
            <w:vAlign w:val="center"/>
          </w:tcPr>
          <w:p w14:paraId="4C41A681" w14:textId="77777777" w:rsidR="000F4EFC" w:rsidRDefault="000F4EFC" w:rsidP="00DF717F">
            <w:r w:rsidRPr="00DF0B55">
              <w:rPr>
                <w:rFonts w:ascii="Arial" w:hAnsi="Arial" w:cs="Arial"/>
                <w:b/>
                <w:sz w:val="20"/>
                <w:szCs w:val="20"/>
              </w:rPr>
              <w:fldChar w:fldCharType="begin">
                <w:ffData>
                  <w:name w:val="Testo656"/>
                  <w:enabled/>
                  <w:calcOnExit w:val="0"/>
                  <w:textInput/>
                </w:ffData>
              </w:fldChar>
            </w:r>
            <w:r w:rsidRPr="00DF0B55">
              <w:rPr>
                <w:rFonts w:ascii="Arial" w:hAnsi="Arial" w:cs="Arial"/>
                <w:b/>
                <w:sz w:val="20"/>
                <w:szCs w:val="20"/>
              </w:rPr>
              <w:instrText xml:space="preserve"> FORMTEXT </w:instrText>
            </w:r>
            <w:r w:rsidRPr="00DF0B55">
              <w:rPr>
                <w:rFonts w:ascii="Arial" w:hAnsi="Arial" w:cs="Arial"/>
                <w:b/>
                <w:sz w:val="20"/>
                <w:szCs w:val="20"/>
              </w:rPr>
            </w:r>
            <w:r w:rsidRPr="00DF0B55">
              <w:rPr>
                <w:rFonts w:ascii="Arial" w:hAnsi="Arial" w:cs="Arial"/>
                <w:b/>
                <w:sz w:val="20"/>
                <w:szCs w:val="20"/>
              </w:rPr>
              <w:fldChar w:fldCharType="separate"/>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sz w:val="20"/>
                <w:szCs w:val="20"/>
              </w:rPr>
              <w:fldChar w:fldCharType="end"/>
            </w:r>
          </w:p>
        </w:tc>
        <w:tc>
          <w:tcPr>
            <w:tcW w:w="2779" w:type="dxa"/>
            <w:vAlign w:val="center"/>
          </w:tcPr>
          <w:p w14:paraId="0D9D870C"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r>
      <w:tr w:rsidR="000F4EFC" w:rsidRPr="00982943" w14:paraId="0B865B6C" w14:textId="77777777" w:rsidTr="00DF717F">
        <w:trPr>
          <w:trHeight w:hRule="exact" w:val="624"/>
        </w:trPr>
        <w:tc>
          <w:tcPr>
            <w:tcW w:w="2040" w:type="dxa"/>
            <w:vAlign w:val="center"/>
          </w:tcPr>
          <w:p w14:paraId="4BCD6F1D"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lastRenderedPageBreak/>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1985" w:type="dxa"/>
            <w:vAlign w:val="center"/>
          </w:tcPr>
          <w:p w14:paraId="232C872D"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2268" w:type="dxa"/>
            <w:vAlign w:val="center"/>
          </w:tcPr>
          <w:p w14:paraId="7E4A8271" w14:textId="77777777" w:rsidR="000F4EFC" w:rsidRDefault="000F4EFC" w:rsidP="00DF717F">
            <w:r w:rsidRPr="00DF0B55">
              <w:rPr>
                <w:rFonts w:ascii="Arial" w:hAnsi="Arial" w:cs="Arial"/>
                <w:b/>
                <w:sz w:val="20"/>
                <w:szCs w:val="20"/>
              </w:rPr>
              <w:fldChar w:fldCharType="begin">
                <w:ffData>
                  <w:name w:val="Testo656"/>
                  <w:enabled/>
                  <w:calcOnExit w:val="0"/>
                  <w:textInput/>
                </w:ffData>
              </w:fldChar>
            </w:r>
            <w:r w:rsidRPr="00DF0B55">
              <w:rPr>
                <w:rFonts w:ascii="Arial" w:hAnsi="Arial" w:cs="Arial"/>
                <w:b/>
                <w:sz w:val="20"/>
                <w:szCs w:val="20"/>
              </w:rPr>
              <w:instrText xml:space="preserve"> FORMTEXT </w:instrText>
            </w:r>
            <w:r w:rsidRPr="00DF0B55">
              <w:rPr>
                <w:rFonts w:ascii="Arial" w:hAnsi="Arial" w:cs="Arial"/>
                <w:b/>
                <w:sz w:val="20"/>
                <w:szCs w:val="20"/>
              </w:rPr>
            </w:r>
            <w:r w:rsidRPr="00DF0B55">
              <w:rPr>
                <w:rFonts w:ascii="Arial" w:hAnsi="Arial" w:cs="Arial"/>
                <w:b/>
                <w:sz w:val="20"/>
                <w:szCs w:val="20"/>
              </w:rPr>
              <w:fldChar w:fldCharType="separate"/>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sz w:val="20"/>
                <w:szCs w:val="20"/>
              </w:rPr>
              <w:fldChar w:fldCharType="end"/>
            </w:r>
          </w:p>
        </w:tc>
        <w:tc>
          <w:tcPr>
            <w:tcW w:w="2779" w:type="dxa"/>
            <w:vAlign w:val="center"/>
          </w:tcPr>
          <w:p w14:paraId="0B7B12A1"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r>
      <w:tr w:rsidR="000F4EFC" w:rsidRPr="00982943" w14:paraId="2D0F73DB" w14:textId="77777777" w:rsidTr="00DF717F">
        <w:trPr>
          <w:trHeight w:hRule="exact" w:val="624"/>
        </w:trPr>
        <w:tc>
          <w:tcPr>
            <w:tcW w:w="2040" w:type="dxa"/>
            <w:vAlign w:val="center"/>
          </w:tcPr>
          <w:p w14:paraId="3C6DE2CD"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1985" w:type="dxa"/>
            <w:vAlign w:val="center"/>
          </w:tcPr>
          <w:p w14:paraId="5EA29E86"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c>
          <w:tcPr>
            <w:tcW w:w="2268" w:type="dxa"/>
            <w:vAlign w:val="center"/>
          </w:tcPr>
          <w:p w14:paraId="1FA86288" w14:textId="77777777" w:rsidR="000F4EFC" w:rsidRDefault="000F4EFC" w:rsidP="00DF717F">
            <w:r w:rsidRPr="00DF0B55">
              <w:rPr>
                <w:rFonts w:ascii="Arial" w:hAnsi="Arial" w:cs="Arial"/>
                <w:b/>
                <w:sz w:val="20"/>
                <w:szCs w:val="20"/>
              </w:rPr>
              <w:fldChar w:fldCharType="begin">
                <w:ffData>
                  <w:name w:val="Testo656"/>
                  <w:enabled/>
                  <w:calcOnExit w:val="0"/>
                  <w:textInput/>
                </w:ffData>
              </w:fldChar>
            </w:r>
            <w:r w:rsidRPr="00DF0B55">
              <w:rPr>
                <w:rFonts w:ascii="Arial" w:hAnsi="Arial" w:cs="Arial"/>
                <w:b/>
                <w:sz w:val="20"/>
                <w:szCs w:val="20"/>
              </w:rPr>
              <w:instrText xml:space="preserve"> FORMTEXT </w:instrText>
            </w:r>
            <w:r w:rsidRPr="00DF0B55">
              <w:rPr>
                <w:rFonts w:ascii="Arial" w:hAnsi="Arial" w:cs="Arial"/>
                <w:b/>
                <w:sz w:val="20"/>
                <w:szCs w:val="20"/>
              </w:rPr>
            </w:r>
            <w:r w:rsidRPr="00DF0B55">
              <w:rPr>
                <w:rFonts w:ascii="Arial" w:hAnsi="Arial" w:cs="Arial"/>
                <w:b/>
                <w:sz w:val="20"/>
                <w:szCs w:val="20"/>
              </w:rPr>
              <w:fldChar w:fldCharType="separate"/>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noProof/>
                <w:sz w:val="20"/>
                <w:szCs w:val="20"/>
              </w:rPr>
              <w:t> </w:t>
            </w:r>
            <w:r w:rsidRPr="00DF0B55">
              <w:rPr>
                <w:rFonts w:ascii="Arial" w:hAnsi="Arial" w:cs="Arial"/>
                <w:b/>
                <w:sz w:val="20"/>
                <w:szCs w:val="20"/>
              </w:rPr>
              <w:fldChar w:fldCharType="end"/>
            </w:r>
          </w:p>
        </w:tc>
        <w:tc>
          <w:tcPr>
            <w:tcW w:w="2779" w:type="dxa"/>
            <w:vAlign w:val="center"/>
          </w:tcPr>
          <w:p w14:paraId="19D8CBCF" w14:textId="77777777" w:rsidR="000F4EFC" w:rsidRPr="00982943" w:rsidRDefault="000F4EFC" w:rsidP="00DF717F">
            <w:pPr>
              <w:tabs>
                <w:tab w:val="left" w:pos="426"/>
              </w:tabs>
              <w:spacing w:after="120"/>
              <w:rPr>
                <w:rFonts w:ascii="Arial" w:hAnsi="Arial" w:cs="Arial"/>
                <w:sz w:val="20"/>
                <w:szCs w:val="20"/>
              </w:rPr>
            </w:pPr>
            <w:r w:rsidRPr="00982943">
              <w:rPr>
                <w:rFonts w:ascii="Arial" w:hAnsi="Arial" w:cs="Arial"/>
                <w:b/>
                <w:sz w:val="20"/>
                <w:szCs w:val="20"/>
              </w:rPr>
              <w:fldChar w:fldCharType="begin">
                <w:ffData>
                  <w:name w:val="Testo656"/>
                  <w:enabled/>
                  <w:calcOnExit w:val="0"/>
                  <w:textInput/>
                </w:ffData>
              </w:fldChar>
            </w:r>
            <w:r w:rsidRPr="00982943">
              <w:rPr>
                <w:rFonts w:ascii="Arial" w:hAnsi="Arial" w:cs="Arial"/>
                <w:b/>
                <w:sz w:val="20"/>
                <w:szCs w:val="20"/>
              </w:rPr>
              <w:instrText xml:space="preserve"> FORMTEXT </w:instrText>
            </w:r>
            <w:r w:rsidRPr="00982943">
              <w:rPr>
                <w:rFonts w:ascii="Arial" w:hAnsi="Arial" w:cs="Arial"/>
                <w:b/>
                <w:sz w:val="20"/>
                <w:szCs w:val="20"/>
              </w:rPr>
            </w:r>
            <w:r w:rsidRPr="00982943">
              <w:rPr>
                <w:rFonts w:ascii="Arial" w:hAnsi="Arial" w:cs="Arial"/>
                <w:b/>
                <w:sz w:val="20"/>
                <w:szCs w:val="20"/>
              </w:rPr>
              <w:fldChar w:fldCharType="separate"/>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noProof/>
                <w:sz w:val="20"/>
                <w:szCs w:val="20"/>
              </w:rPr>
              <w:t> </w:t>
            </w:r>
            <w:r w:rsidRPr="00982943">
              <w:rPr>
                <w:rFonts w:ascii="Arial" w:hAnsi="Arial" w:cs="Arial"/>
                <w:b/>
                <w:sz w:val="20"/>
                <w:szCs w:val="20"/>
              </w:rPr>
              <w:fldChar w:fldCharType="end"/>
            </w:r>
          </w:p>
        </w:tc>
      </w:tr>
    </w:tbl>
    <w:p w14:paraId="44DC601D" w14:textId="03A945C1" w:rsidR="009168F9" w:rsidRPr="000F4EFC" w:rsidRDefault="000F4EFC" w:rsidP="000F4EFC">
      <w:pPr>
        <w:pStyle w:val="Paragrafoelenco"/>
        <w:numPr>
          <w:ilvl w:val="0"/>
          <w:numId w:val="7"/>
        </w:numPr>
        <w:tabs>
          <w:tab w:val="left" w:pos="426"/>
        </w:tabs>
        <w:spacing w:before="120" w:after="0" w:line="280" w:lineRule="exact"/>
        <w:ind w:left="851" w:hanging="284"/>
        <w:jc w:val="both"/>
        <w:rPr>
          <w:rFonts w:ascii="Arial" w:hAnsi="Arial" w:cs="Arial"/>
        </w:rPr>
      </w:pPr>
      <w:r w:rsidRPr="000F4EFC">
        <w:rPr>
          <w:rFonts w:ascii="Arial" w:hAnsi="Arial" w:cs="Arial"/>
        </w:rPr>
        <w:t xml:space="preserve">di impegnarsi ad eseguire i lavori nella percentuale corrispondente alle quote indicate e per la quale possiede i necessari requisiti di </w:t>
      </w:r>
      <w:r w:rsidR="00542EC0" w:rsidRPr="000F4EFC">
        <w:rPr>
          <w:rFonts w:ascii="Arial" w:hAnsi="Arial" w:cs="Arial"/>
        </w:rPr>
        <w:t>qualificazione (</w:t>
      </w:r>
      <w:r w:rsidRPr="000F4EFC">
        <w:rPr>
          <w:rFonts w:ascii="Arial" w:hAnsi="Arial" w:cs="Arial"/>
          <w:i/>
        </w:rPr>
        <w:t>NB: A pena di esclusione, non sanabile</w:t>
      </w:r>
      <w:r w:rsidR="00542EC0">
        <w:rPr>
          <w:rFonts w:ascii="Arial" w:hAnsi="Arial" w:cs="Arial"/>
          <w:i/>
        </w:rPr>
        <w:t>,</w:t>
      </w:r>
      <w:r w:rsidRPr="000F4EFC">
        <w:rPr>
          <w:rFonts w:ascii="Arial" w:hAnsi="Arial" w:cs="Arial"/>
          <w:i/>
        </w:rPr>
        <w:t xml:space="preserve"> le quote dichiarate non possono eccedere la qualificazione posseduta dalla singola impresa nella rispettiva categoria</w:t>
      </w:r>
      <w:r w:rsidRPr="000F4EFC">
        <w:rPr>
          <w:rFonts w:ascii="Arial" w:hAnsi="Arial" w:cs="Arial"/>
        </w:rPr>
        <w:t>).</w:t>
      </w:r>
    </w:p>
    <w:p w14:paraId="55602448" w14:textId="77777777" w:rsidR="00B87588" w:rsidRPr="00C7360A" w:rsidRDefault="00F31A62" w:rsidP="00932B3F">
      <w:pPr>
        <w:pStyle w:val="Paragrafoelenco"/>
        <w:numPr>
          <w:ilvl w:val="0"/>
          <w:numId w:val="7"/>
        </w:numPr>
        <w:tabs>
          <w:tab w:val="left" w:pos="426"/>
        </w:tabs>
        <w:spacing w:before="120" w:after="0" w:line="280" w:lineRule="exact"/>
        <w:ind w:left="851" w:hanging="284"/>
        <w:jc w:val="both"/>
        <w:rPr>
          <w:rFonts w:ascii="Arial" w:hAnsi="Arial" w:cs="Arial"/>
        </w:rPr>
      </w:pPr>
      <w:r w:rsidRPr="00774F8F">
        <w:rPr>
          <w:rFonts w:ascii="Arial" w:hAnsi="Arial" w:cs="Arial"/>
        </w:rPr>
        <w:t>di assumere nell’ambito del raggruppamento tem</w:t>
      </w:r>
      <w:r w:rsidR="00774F8F">
        <w:rPr>
          <w:rFonts w:ascii="Arial" w:hAnsi="Arial" w:cs="Arial"/>
        </w:rPr>
        <w:t xml:space="preserve">poraneo / consorzio ordinario, </w:t>
      </w:r>
      <w:r w:rsidRPr="00774F8F">
        <w:rPr>
          <w:rFonts w:ascii="Arial" w:hAnsi="Arial" w:cs="Arial"/>
        </w:rPr>
        <w:t>u</w:t>
      </w:r>
      <w:r w:rsidR="004160C5">
        <w:rPr>
          <w:rFonts w:ascii="Arial" w:hAnsi="Arial" w:cs="Arial"/>
        </w:rPr>
        <w:t xml:space="preserve">na quota di partecipazione del </w:t>
      </w:r>
      <w:r w:rsidR="00774F8F" w:rsidRPr="00774F8F">
        <w:rPr>
          <w:rFonts w:ascii="Arial" w:hAnsi="Arial" w:cs="Arial"/>
          <w:b/>
        </w:rPr>
        <w:fldChar w:fldCharType="begin">
          <w:ffData>
            <w:name w:val="Testo656"/>
            <w:enabled/>
            <w:calcOnExit w:val="0"/>
            <w:textInput/>
          </w:ffData>
        </w:fldChar>
      </w:r>
      <w:r w:rsidR="00774F8F" w:rsidRPr="00774F8F">
        <w:rPr>
          <w:rFonts w:ascii="Arial" w:hAnsi="Arial" w:cs="Arial"/>
          <w:b/>
        </w:rPr>
        <w:instrText xml:space="preserve"> FORMTEXT </w:instrText>
      </w:r>
      <w:r w:rsidR="00774F8F" w:rsidRPr="00774F8F">
        <w:rPr>
          <w:rFonts w:ascii="Arial" w:hAnsi="Arial" w:cs="Arial"/>
          <w:b/>
        </w:rPr>
      </w:r>
      <w:r w:rsidR="00774F8F" w:rsidRPr="00774F8F">
        <w:rPr>
          <w:rFonts w:ascii="Arial" w:hAnsi="Arial" w:cs="Arial"/>
          <w:b/>
        </w:rPr>
        <w:fldChar w:fldCharType="separate"/>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b/>
        </w:rPr>
        <w:t> </w:t>
      </w:r>
      <w:r w:rsidR="00774F8F" w:rsidRPr="00774F8F">
        <w:rPr>
          <w:rFonts w:ascii="Arial" w:hAnsi="Arial" w:cs="Arial"/>
        </w:rPr>
        <w:fldChar w:fldCharType="end"/>
      </w:r>
      <w:r w:rsidR="00BB5298">
        <w:rPr>
          <w:rFonts w:ascii="Arial" w:hAnsi="Arial" w:cs="Arial"/>
        </w:rPr>
        <w:t xml:space="preserve"> </w:t>
      </w:r>
      <w:r w:rsidR="00B233AA">
        <w:rPr>
          <w:rFonts w:ascii="Arial" w:hAnsi="Arial" w:cs="Arial"/>
        </w:rPr>
        <w:t>%</w:t>
      </w:r>
      <w:r w:rsidR="00774F8F">
        <w:rPr>
          <w:rFonts w:ascii="Arial" w:hAnsi="Arial" w:cs="Arial"/>
        </w:rPr>
        <w:t xml:space="preserve"> [</w:t>
      </w:r>
      <w:r w:rsidR="00774F8F" w:rsidRPr="00FD6C4E">
        <w:rPr>
          <w:rFonts w:ascii="Arial" w:hAnsi="Arial" w:cs="Arial"/>
          <w:i/>
        </w:rPr>
        <w:t>indicare la percentuale dell’incidenza di tutti i lavori</w:t>
      </w:r>
      <w:r w:rsidR="00B233AA">
        <w:rPr>
          <w:rFonts w:ascii="Arial" w:hAnsi="Arial" w:cs="Arial"/>
          <w:i/>
        </w:rPr>
        <w:t>/servizio</w:t>
      </w:r>
      <w:r w:rsidR="00774F8F" w:rsidRPr="00FD6C4E">
        <w:rPr>
          <w:rFonts w:ascii="Arial" w:hAnsi="Arial" w:cs="Arial"/>
          <w:i/>
        </w:rPr>
        <w:t xml:space="preserve"> assunti dall’impresa che sottoscrive la dichiarazione rispetto al totale in appalto</w:t>
      </w:r>
      <w:r w:rsidR="00FD6C4E">
        <w:rPr>
          <w:rFonts w:ascii="Arial" w:hAnsi="Arial" w:cs="Arial"/>
        </w:rPr>
        <w:t>]</w:t>
      </w:r>
    </w:p>
    <w:p w14:paraId="645CBFA3" w14:textId="0D491812" w:rsidR="00603DDF" w:rsidRPr="008062CF" w:rsidRDefault="00B71278" w:rsidP="00201282">
      <w:pPr>
        <w:numPr>
          <w:ilvl w:val="0"/>
          <w:numId w:val="1"/>
        </w:numPr>
        <w:tabs>
          <w:tab w:val="num" w:pos="560"/>
        </w:tabs>
        <w:spacing w:before="120" w:after="0" w:line="280" w:lineRule="exact"/>
        <w:ind w:left="555" w:right="11" w:hanging="357"/>
        <w:jc w:val="both"/>
        <w:rPr>
          <w:rFonts w:ascii="Arial" w:hAnsi="Arial" w:cs="Arial"/>
        </w:rPr>
      </w:pPr>
      <w:r w:rsidRPr="008062CF">
        <w:rPr>
          <w:rFonts w:ascii="Arial" w:hAnsi="Arial" w:cs="Arial"/>
          <w:i/>
        </w:rPr>
        <w:t>[</w:t>
      </w:r>
      <w:r w:rsidRPr="008062CF">
        <w:rPr>
          <w:rFonts w:ascii="Arial" w:hAnsi="Arial" w:cs="Arial"/>
          <w:b/>
          <w:i/>
        </w:rPr>
        <w:t xml:space="preserve">nel caso in cui la presente dichiarazione sia resa </w:t>
      </w:r>
      <w:r w:rsidR="006C5C86" w:rsidRPr="008062CF">
        <w:rPr>
          <w:rFonts w:ascii="Arial" w:hAnsi="Arial" w:cs="Arial"/>
          <w:b/>
          <w:i/>
        </w:rPr>
        <w:t>dall’operatore economico mandatario/mandante</w:t>
      </w:r>
      <w:r w:rsidRPr="008062CF">
        <w:rPr>
          <w:rFonts w:ascii="Arial" w:hAnsi="Arial" w:cs="Arial"/>
          <w:b/>
          <w:i/>
        </w:rPr>
        <w:t xml:space="preserve"> di un Raggruppamento temporaneo di Imprese</w:t>
      </w:r>
      <w:r w:rsidR="006C5C86" w:rsidRPr="008062CF">
        <w:rPr>
          <w:rFonts w:ascii="Arial" w:hAnsi="Arial" w:cs="Arial"/>
          <w:b/>
          <w:i/>
        </w:rPr>
        <w:t xml:space="preserve"> </w:t>
      </w:r>
      <w:r w:rsidR="00542EC0" w:rsidRPr="008062CF">
        <w:rPr>
          <w:rFonts w:ascii="Arial" w:hAnsi="Arial" w:cs="Arial"/>
          <w:b/>
          <w:i/>
        </w:rPr>
        <w:t>costituendo</w:t>
      </w:r>
      <w:r w:rsidR="00542EC0" w:rsidRPr="008062CF">
        <w:rPr>
          <w:rFonts w:ascii="Arial" w:hAnsi="Arial" w:cs="Arial"/>
          <w:i/>
          <w:u w:val="single"/>
        </w:rPr>
        <w:t>]</w:t>
      </w:r>
      <w:r w:rsidR="00542EC0" w:rsidRPr="008062CF">
        <w:rPr>
          <w:rFonts w:ascii="Arial" w:hAnsi="Arial" w:cs="Arial"/>
          <w:i/>
        </w:rPr>
        <w:t xml:space="preserve"> </w:t>
      </w:r>
      <w:r w:rsidR="00542EC0">
        <w:rPr>
          <w:rFonts w:ascii="Arial" w:hAnsi="Arial" w:cs="Arial"/>
          <w:i/>
        </w:rPr>
        <w:t>di</w:t>
      </w:r>
      <w:r w:rsidRPr="008062CF">
        <w:rPr>
          <w:rFonts w:ascii="Arial" w:hAnsi="Arial" w:cs="Arial"/>
        </w:rPr>
        <w:t xml:space="preserve"> assumere l’impegno, in caso di aggiudicazione, ad uniformarsi alla disciplina vigente con riguardo ai Raggruppamenti temporanei di Imprese/GEIE;</w:t>
      </w:r>
    </w:p>
    <w:p w14:paraId="5530B61E" w14:textId="5B0967AB" w:rsidR="009B53F6" w:rsidRDefault="00F81777" w:rsidP="00201282">
      <w:pPr>
        <w:numPr>
          <w:ilvl w:val="0"/>
          <w:numId w:val="1"/>
        </w:numPr>
        <w:tabs>
          <w:tab w:val="num" w:pos="560"/>
        </w:tabs>
        <w:spacing w:before="120" w:after="0" w:line="280" w:lineRule="exact"/>
        <w:ind w:left="555" w:right="11" w:hanging="357"/>
        <w:jc w:val="both"/>
        <w:rPr>
          <w:rFonts w:ascii="Arial" w:hAnsi="Arial" w:cs="Arial"/>
        </w:rPr>
      </w:pPr>
      <w:r w:rsidRPr="00E32B40">
        <w:rPr>
          <w:rFonts w:ascii="Arial" w:hAnsi="Arial" w:cs="Arial"/>
          <w:i/>
          <w:sz w:val="20"/>
          <w:szCs w:val="20"/>
        </w:rPr>
        <w:t>[</w:t>
      </w:r>
      <w:r w:rsidRPr="008062CF">
        <w:rPr>
          <w:rFonts w:ascii="Arial" w:hAnsi="Arial" w:cs="Arial"/>
          <w:b/>
          <w:i/>
        </w:rPr>
        <w:t xml:space="preserve">da compilare nel caso in cui la presente dichiarazione sia resa </w:t>
      </w:r>
      <w:r w:rsidR="006C5C86" w:rsidRPr="008062CF">
        <w:rPr>
          <w:rFonts w:ascii="Arial" w:hAnsi="Arial" w:cs="Arial"/>
          <w:b/>
          <w:i/>
        </w:rPr>
        <w:t>dall’operatore economico mandante</w:t>
      </w:r>
      <w:r w:rsidRPr="008062CF">
        <w:rPr>
          <w:rFonts w:ascii="Arial" w:hAnsi="Arial" w:cs="Arial"/>
          <w:b/>
          <w:i/>
        </w:rPr>
        <w:t xml:space="preserve"> di un Raggruppamento temporaneo </w:t>
      </w:r>
      <w:r w:rsidR="00542EC0" w:rsidRPr="008062CF">
        <w:rPr>
          <w:rFonts w:ascii="Arial" w:hAnsi="Arial" w:cs="Arial"/>
          <w:b/>
          <w:i/>
        </w:rPr>
        <w:t>costituendo</w:t>
      </w:r>
      <w:r w:rsidR="00542EC0" w:rsidRPr="008062CF">
        <w:rPr>
          <w:rFonts w:ascii="Arial" w:hAnsi="Arial" w:cs="Arial"/>
          <w:i/>
          <w:u w:val="single"/>
        </w:rPr>
        <w:t>]</w:t>
      </w:r>
      <w:r w:rsidR="00542EC0" w:rsidRPr="008062CF">
        <w:rPr>
          <w:rFonts w:ascii="Arial" w:hAnsi="Arial" w:cs="Arial"/>
        </w:rPr>
        <w:t xml:space="preserve"> </w:t>
      </w:r>
      <w:r w:rsidR="00542EC0">
        <w:rPr>
          <w:rFonts w:ascii="Arial" w:hAnsi="Arial" w:cs="Arial"/>
        </w:rPr>
        <w:t>che</w:t>
      </w:r>
      <w:r w:rsidRPr="008062CF">
        <w:rPr>
          <w:rFonts w:ascii="Arial" w:hAnsi="Arial" w:cs="Arial"/>
        </w:rPr>
        <w:t xml:space="preserve">, in caso di aggiudicazione, sarà conferito mandato </w:t>
      </w:r>
      <w:r w:rsidR="008E6876">
        <w:rPr>
          <w:rFonts w:ascii="Arial" w:hAnsi="Arial" w:cs="Arial"/>
        </w:rPr>
        <w:t xml:space="preserve">collettivo </w:t>
      </w:r>
      <w:r w:rsidRPr="008062CF">
        <w:rPr>
          <w:rFonts w:ascii="Arial" w:hAnsi="Arial" w:cs="Arial"/>
        </w:rPr>
        <w:t>speciale con rappresentanza o funzioni di capogruppo</w:t>
      </w:r>
      <w:r w:rsidR="008E6876" w:rsidRPr="008E6876">
        <w:rPr>
          <w:sz w:val="18"/>
          <w:szCs w:val="18"/>
        </w:rPr>
        <w:t xml:space="preserve"> </w:t>
      </w:r>
      <w:r w:rsidR="008E6876" w:rsidRPr="008E6876">
        <w:rPr>
          <w:rFonts w:ascii="Arial" w:hAnsi="Arial" w:cs="Arial"/>
        </w:rPr>
        <w:t>ai sensi dell’art. 68, co. 5</w:t>
      </w:r>
      <w:r w:rsidR="008E6876">
        <w:rPr>
          <w:rFonts w:ascii="Arial" w:hAnsi="Arial" w:cs="Arial"/>
        </w:rPr>
        <w:t xml:space="preserve"> </w:t>
      </w:r>
      <w:r w:rsidR="00002DD0">
        <w:rPr>
          <w:rFonts w:ascii="Arial" w:hAnsi="Arial" w:cs="Arial"/>
        </w:rPr>
        <w:t xml:space="preserve">del </w:t>
      </w:r>
      <w:r w:rsidR="00542EC0">
        <w:rPr>
          <w:rFonts w:ascii="Arial" w:hAnsi="Arial" w:cs="Arial"/>
        </w:rPr>
        <w:t>D. Lgs</w:t>
      </w:r>
      <w:r w:rsidR="00002DD0">
        <w:rPr>
          <w:rFonts w:ascii="Arial" w:hAnsi="Arial" w:cs="Arial"/>
        </w:rPr>
        <w:t>.</w:t>
      </w:r>
      <w:r w:rsidR="008E6876">
        <w:rPr>
          <w:rFonts w:ascii="Arial" w:hAnsi="Arial" w:cs="Arial"/>
        </w:rPr>
        <w:t>36/</w:t>
      </w:r>
      <w:r w:rsidR="00542EC0">
        <w:rPr>
          <w:rFonts w:ascii="Arial" w:hAnsi="Arial" w:cs="Arial"/>
        </w:rPr>
        <w:t>2023</w:t>
      </w:r>
      <w:r w:rsidR="00542EC0" w:rsidRPr="008062CF">
        <w:rPr>
          <w:rFonts w:ascii="Arial" w:hAnsi="Arial" w:cs="Arial"/>
        </w:rPr>
        <w:t xml:space="preserve"> </w:t>
      </w:r>
      <w:r w:rsidR="00542EC0">
        <w:rPr>
          <w:rFonts w:ascii="Arial" w:hAnsi="Arial" w:cs="Arial"/>
        </w:rPr>
        <w:t>al</w:t>
      </w:r>
      <w:r w:rsidR="006C5C86" w:rsidRPr="008062CF">
        <w:rPr>
          <w:rFonts w:ascii="Arial" w:hAnsi="Arial" w:cs="Arial"/>
        </w:rPr>
        <w:t xml:space="preserve"> seguente operatore economico</w:t>
      </w:r>
      <w:r w:rsidR="006C5C86" w:rsidRPr="008062CF" w:rsidDel="006C5C86">
        <w:rPr>
          <w:rFonts w:ascii="Arial" w:hAnsi="Arial" w:cs="Arial"/>
        </w:rPr>
        <w:t xml:space="preserve"> </w:t>
      </w:r>
      <w:r w:rsidRPr="008062CF">
        <w:rPr>
          <w:rFonts w:ascii="Arial" w:hAnsi="Arial" w:cs="Arial"/>
        </w:rPr>
        <w:t>(</w:t>
      </w:r>
      <w:r w:rsidRPr="008062CF">
        <w:rPr>
          <w:rFonts w:ascii="Arial" w:hAnsi="Arial" w:cs="Arial"/>
          <w:i/>
        </w:rPr>
        <w:t>indicare denominazione</w:t>
      </w:r>
      <w:r w:rsidR="00FE1869">
        <w:rPr>
          <w:rFonts w:ascii="Arial" w:hAnsi="Arial" w:cs="Arial"/>
          <w:i/>
        </w:rPr>
        <w:t xml:space="preserve"> della </w:t>
      </w:r>
      <w:r w:rsidR="00542EC0">
        <w:rPr>
          <w:rFonts w:ascii="Arial" w:hAnsi="Arial" w:cs="Arial"/>
          <w:i/>
        </w:rPr>
        <w:t>mandataria</w:t>
      </w:r>
      <w:r w:rsidR="00542EC0" w:rsidRPr="008062CF">
        <w:rPr>
          <w:rFonts w:ascii="Arial" w:hAnsi="Arial" w:cs="Arial"/>
        </w:rPr>
        <w:t>)</w:t>
      </w:r>
      <w:r w:rsidR="00542EC0">
        <w:rPr>
          <w:rFonts w:ascii="Arial" w:hAnsi="Arial" w:cs="Arial"/>
        </w:rPr>
        <w:t xml:space="preserve"> </w:t>
      </w:r>
      <w:r w:rsidR="00542EC0" w:rsidRPr="006A39B4">
        <w:rPr>
          <w:rFonts w:ascii="Open Sans" w:eastAsia="Times New Roman" w:hAnsi="Open Sans" w:cs="Open Sans"/>
          <w:lang w:eastAsia="it-IT"/>
        </w:rPr>
        <w:t>il</w:t>
      </w:r>
      <w:r w:rsidR="006A39B4" w:rsidRPr="006A39B4">
        <w:rPr>
          <w:rFonts w:ascii="Arial" w:hAnsi="Arial" w:cs="Arial"/>
        </w:rPr>
        <w:t xml:space="preserve"> quale stipulerà il contratto in nome e per</w:t>
      </w:r>
      <w:r w:rsidR="00BB0DFD">
        <w:rPr>
          <w:rFonts w:ascii="Arial" w:hAnsi="Arial" w:cs="Arial"/>
        </w:rPr>
        <w:t xml:space="preserve"> conto proprio e delle mandanti:</w:t>
      </w:r>
    </w:p>
    <w:p w14:paraId="48C777F0" w14:textId="77777777" w:rsidR="00E77424" w:rsidRPr="00E77424" w:rsidRDefault="00E77424" w:rsidP="00E77424">
      <w:pPr>
        <w:spacing w:after="0" w:line="240" w:lineRule="auto"/>
        <w:ind w:left="556" w:right="11"/>
        <w:jc w:val="both"/>
        <w:rPr>
          <w:rFonts w:ascii="Arial" w:hAnsi="Arial" w:cs="Arial"/>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0"/>
      </w:tblGrid>
      <w:tr w:rsidR="00F81777" w:rsidRPr="005036E4" w14:paraId="6983EE84" w14:textId="77777777" w:rsidTr="00656D39">
        <w:tc>
          <w:tcPr>
            <w:tcW w:w="8080" w:type="dxa"/>
            <w:shd w:val="clear" w:color="auto" w:fill="00529E"/>
            <w:vAlign w:val="center"/>
          </w:tcPr>
          <w:p w14:paraId="27510044"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r>
      <w:tr w:rsidR="00F81777" w:rsidRPr="005036E4" w14:paraId="241FBFE8" w14:textId="77777777" w:rsidTr="00656D39">
        <w:trPr>
          <w:trHeight w:val="519"/>
        </w:trPr>
        <w:tc>
          <w:tcPr>
            <w:tcW w:w="8080" w:type="dxa"/>
          </w:tcPr>
          <w:p w14:paraId="0562388A" w14:textId="77777777" w:rsidR="0079403C" w:rsidRPr="002C5B62" w:rsidRDefault="00F81777"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7111DC7A" w14:textId="77777777" w:rsidR="00F81777" w:rsidRPr="000E6E98" w:rsidRDefault="00F81777" w:rsidP="00201282">
      <w:pPr>
        <w:numPr>
          <w:ilvl w:val="0"/>
          <w:numId w:val="1"/>
        </w:numPr>
        <w:tabs>
          <w:tab w:val="num" w:pos="560"/>
        </w:tabs>
        <w:spacing w:before="120" w:after="0" w:line="280" w:lineRule="exact"/>
        <w:ind w:left="555" w:right="11" w:hanging="357"/>
        <w:jc w:val="both"/>
        <w:rPr>
          <w:rFonts w:ascii="Arial" w:hAnsi="Arial" w:cs="Arial"/>
          <w:b/>
        </w:rPr>
      </w:pPr>
      <w:r w:rsidRPr="00FD66FF">
        <w:rPr>
          <w:rFonts w:ascii="Arial" w:hAnsi="Arial" w:cs="Arial"/>
          <w:i/>
          <w:sz w:val="20"/>
          <w:szCs w:val="20"/>
          <w:u w:val="single"/>
        </w:rPr>
        <w:t>[</w:t>
      </w:r>
      <w:r w:rsidRPr="008062CF">
        <w:rPr>
          <w:rFonts w:ascii="Arial" w:hAnsi="Arial" w:cs="Arial"/>
          <w:b/>
          <w:i/>
        </w:rPr>
        <w:t xml:space="preserve">da compilare nel caso in cui la presente dichiarazione sia resa dal Consorzio di cui all’art. </w:t>
      </w:r>
      <w:r w:rsidR="008062CF" w:rsidRPr="008062CF">
        <w:rPr>
          <w:rFonts w:ascii="Arial" w:hAnsi="Arial" w:cs="Arial"/>
          <w:b/>
          <w:i/>
        </w:rPr>
        <w:t xml:space="preserve">65, comma 2, lettera b), c), d) del </w:t>
      </w:r>
      <w:proofErr w:type="gramStart"/>
      <w:r w:rsidR="008062CF" w:rsidRPr="008062CF">
        <w:rPr>
          <w:rFonts w:ascii="Arial" w:hAnsi="Arial" w:cs="Arial"/>
          <w:b/>
          <w:i/>
        </w:rPr>
        <w:t>D.Lgs</w:t>
      </w:r>
      <w:proofErr w:type="gramEnd"/>
      <w:r w:rsidR="008062CF" w:rsidRPr="008062CF">
        <w:rPr>
          <w:rFonts w:ascii="Arial" w:hAnsi="Arial" w:cs="Arial"/>
          <w:b/>
          <w:i/>
        </w:rPr>
        <w:t>.36/2023</w:t>
      </w:r>
      <w:r w:rsidRPr="008062CF">
        <w:rPr>
          <w:rFonts w:ascii="Arial" w:hAnsi="Arial" w:cs="Arial"/>
          <w:i/>
        </w:rPr>
        <w:t>]</w:t>
      </w:r>
      <w:r w:rsidRPr="008062CF">
        <w:rPr>
          <w:rFonts w:ascii="Arial" w:hAnsi="Arial" w:cs="Arial"/>
        </w:rPr>
        <w:t xml:space="preserve"> </w:t>
      </w:r>
      <w:r w:rsidR="00E51C3B">
        <w:rPr>
          <w:rFonts w:ascii="Arial" w:hAnsi="Arial" w:cs="Arial"/>
        </w:rPr>
        <w:t xml:space="preserve"> </w:t>
      </w:r>
      <w:r w:rsidRPr="008062CF">
        <w:rPr>
          <w:rFonts w:ascii="Arial" w:hAnsi="Arial" w:cs="Arial"/>
        </w:rPr>
        <w:t>che fanno parte del Consorzio</w:t>
      </w:r>
      <w:r w:rsidR="00E51C3B">
        <w:rPr>
          <w:rFonts w:ascii="Arial" w:hAnsi="Arial" w:cs="Arial"/>
        </w:rPr>
        <w:t xml:space="preserve">             </w:t>
      </w:r>
      <w:r w:rsidRPr="008062CF">
        <w:rPr>
          <w:rFonts w:ascii="Arial" w:hAnsi="Arial" w:cs="Arial"/>
        </w:rPr>
        <w:t xml:space="preserve"> </w:t>
      </w:r>
      <w:r w:rsidR="006C5C86" w:rsidRPr="008062CF">
        <w:rPr>
          <w:rFonts w:ascii="Arial" w:hAnsi="Arial" w:cs="Arial"/>
        </w:rPr>
        <w:t xml:space="preserve">i seguenti operatori economici </w:t>
      </w:r>
      <w:r w:rsidRPr="008062CF">
        <w:rPr>
          <w:rFonts w:ascii="Arial" w:hAnsi="Arial" w:cs="Arial"/>
          <w:i/>
          <w:iCs/>
        </w:rPr>
        <w:t>(</w:t>
      </w:r>
      <w:r w:rsidRPr="008062CF">
        <w:rPr>
          <w:rFonts w:ascii="Arial" w:hAnsi="Arial" w:cs="Arial"/>
          <w:i/>
        </w:rPr>
        <w:t>indicare denominazione, Codice fiscale/Partita IVA e indirizzo sede legale</w:t>
      </w:r>
      <w:r w:rsidRPr="008062CF">
        <w:rPr>
          <w:rFonts w:ascii="Arial" w:hAnsi="Arial" w:cs="Arial"/>
        </w:rPr>
        <w:t>)</w:t>
      </w:r>
      <w:r w:rsidRPr="008062CF">
        <w:rPr>
          <w:rFonts w:ascii="Arial" w:hAnsi="Arial" w:cs="Arial"/>
          <w:iCs/>
        </w:rPr>
        <w:t xml:space="preserve">: </w:t>
      </w:r>
    </w:p>
    <w:p w14:paraId="5544332C" w14:textId="77777777" w:rsidR="000E6E98" w:rsidRPr="008062CF" w:rsidRDefault="000E6E98" w:rsidP="000E6E98">
      <w:pPr>
        <w:spacing w:after="0" w:line="240" w:lineRule="auto"/>
        <w:ind w:left="556" w:right="11"/>
        <w:jc w:val="both"/>
        <w:rPr>
          <w:rFonts w:ascii="Arial" w:hAnsi="Arial" w:cs="Arial"/>
          <w:b/>
        </w:rPr>
      </w:pP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3402"/>
        <w:gridCol w:w="2976"/>
      </w:tblGrid>
      <w:tr w:rsidR="00F81777" w:rsidRPr="005036E4" w14:paraId="1DE245A9" w14:textId="77777777" w:rsidTr="00325635">
        <w:trPr>
          <w:trHeight w:val="444"/>
        </w:trPr>
        <w:tc>
          <w:tcPr>
            <w:tcW w:w="2807" w:type="dxa"/>
            <w:shd w:val="clear" w:color="auto" w:fill="00529E"/>
            <w:vAlign w:val="center"/>
          </w:tcPr>
          <w:p w14:paraId="346C0CC1"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Denominazione</w:t>
            </w:r>
          </w:p>
        </w:tc>
        <w:tc>
          <w:tcPr>
            <w:tcW w:w="3402" w:type="dxa"/>
            <w:shd w:val="clear" w:color="auto" w:fill="00529E"/>
            <w:vAlign w:val="center"/>
          </w:tcPr>
          <w:p w14:paraId="303225ED"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Codice fiscale/Partita IVA</w:t>
            </w:r>
          </w:p>
        </w:tc>
        <w:tc>
          <w:tcPr>
            <w:tcW w:w="2976" w:type="dxa"/>
            <w:shd w:val="clear" w:color="auto" w:fill="00529E"/>
            <w:vAlign w:val="center"/>
          </w:tcPr>
          <w:p w14:paraId="0EE5B876" w14:textId="77777777" w:rsidR="00F81777" w:rsidRPr="005036E4" w:rsidRDefault="00F81777" w:rsidP="00181882">
            <w:pPr>
              <w:pStyle w:val="sche3"/>
              <w:spacing w:before="120" w:after="120" w:line="280" w:lineRule="exact"/>
              <w:ind w:right="11"/>
              <w:rPr>
                <w:rFonts w:ascii="Arial" w:hAnsi="Arial" w:cs="Arial"/>
                <w:b/>
                <w:bCs/>
                <w:color w:val="FFFFFF"/>
                <w:lang w:val="it-IT"/>
              </w:rPr>
            </w:pPr>
            <w:r w:rsidRPr="005036E4">
              <w:rPr>
                <w:rFonts w:ascii="Arial" w:hAnsi="Arial" w:cs="Arial"/>
                <w:b/>
                <w:bCs/>
                <w:color w:val="FFFFFF"/>
                <w:lang w:val="it-IT"/>
              </w:rPr>
              <w:t>Indirizzo sede</w:t>
            </w:r>
          </w:p>
        </w:tc>
      </w:tr>
      <w:tr w:rsidR="00F81777" w:rsidRPr="005036E4" w14:paraId="2B5E6143" w14:textId="77777777" w:rsidTr="00603DDF">
        <w:tc>
          <w:tcPr>
            <w:tcW w:w="2807" w:type="dxa"/>
          </w:tcPr>
          <w:p w14:paraId="0C97201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1CB7C976"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51B86DF0"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69EF4150" w14:textId="77777777" w:rsidTr="00603DDF">
        <w:tc>
          <w:tcPr>
            <w:tcW w:w="2807" w:type="dxa"/>
          </w:tcPr>
          <w:p w14:paraId="5EC60F58"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6F47922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27BF1E04"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777C2BD9" w14:textId="77777777" w:rsidTr="00603DDF">
        <w:tc>
          <w:tcPr>
            <w:tcW w:w="2807" w:type="dxa"/>
          </w:tcPr>
          <w:p w14:paraId="1AA98D4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59EAABF"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6309512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096CA8F1" w14:textId="77777777" w:rsidTr="00603DDF">
        <w:tc>
          <w:tcPr>
            <w:tcW w:w="2807" w:type="dxa"/>
          </w:tcPr>
          <w:p w14:paraId="71AB1160"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4AC67F4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3C0E3DFB"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2EE97A82" w14:textId="77777777" w:rsidTr="00603DDF">
        <w:tc>
          <w:tcPr>
            <w:tcW w:w="2807" w:type="dxa"/>
          </w:tcPr>
          <w:p w14:paraId="2899E877"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3377D893"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17BC53D9"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31A54A37" w14:textId="77777777" w:rsidTr="00603DDF">
        <w:tc>
          <w:tcPr>
            <w:tcW w:w="2807" w:type="dxa"/>
          </w:tcPr>
          <w:p w14:paraId="4E0D9C6D"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3402" w:type="dxa"/>
          </w:tcPr>
          <w:p w14:paraId="7B36DB35"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2976" w:type="dxa"/>
          </w:tcPr>
          <w:p w14:paraId="028489C0"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F81777" w:rsidRPr="005036E4" w14:paraId="4ACB7FEC" w14:textId="77777777" w:rsidTr="00603DDF">
        <w:tc>
          <w:tcPr>
            <w:tcW w:w="9185" w:type="dxa"/>
            <w:gridSpan w:val="3"/>
          </w:tcPr>
          <w:p w14:paraId="2D1CF40E" w14:textId="77777777" w:rsidR="00F81777" w:rsidRPr="005036E4" w:rsidRDefault="00F81777"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 xml:space="preserve">indicare eventuali ulteriori soggetti, specificando, per ciascuno di essi, le </w:t>
            </w:r>
            <w:r w:rsidR="006C5C86">
              <w:rPr>
                <w:rFonts w:ascii="Arial" w:hAnsi="Arial" w:cs="Arial"/>
                <w:b/>
                <w:i/>
                <w:lang w:val="it-IT"/>
              </w:rPr>
              <w:lastRenderedPageBreak/>
              <w:t>informazioni di cui sopra</w:t>
            </w:r>
            <w:r w:rsidRPr="005036E4">
              <w:rPr>
                <w:rFonts w:ascii="Arial" w:hAnsi="Arial" w:cs="Arial"/>
                <w:b/>
                <w:i/>
                <w:lang w:val="it-IT"/>
              </w:rPr>
              <w:t>)</w:t>
            </w:r>
            <w:r w:rsidRPr="005036E4">
              <w:rPr>
                <w:rFonts w:ascii="Arial" w:hAnsi="Arial" w:cs="Arial"/>
                <w:b/>
                <w:lang w:val="it-IT"/>
              </w:rPr>
              <w:t>:</w:t>
            </w:r>
          </w:p>
        </w:tc>
      </w:tr>
      <w:tr w:rsidR="00F81777" w:rsidRPr="005036E4" w14:paraId="5B7D0985" w14:textId="77777777" w:rsidTr="00325635">
        <w:trPr>
          <w:trHeight w:val="479"/>
        </w:trPr>
        <w:tc>
          <w:tcPr>
            <w:tcW w:w="9185" w:type="dxa"/>
            <w:gridSpan w:val="3"/>
          </w:tcPr>
          <w:p w14:paraId="7BF75B78" w14:textId="77777777" w:rsidR="00F81777" w:rsidRPr="005036E4" w:rsidRDefault="00F81777" w:rsidP="00325635">
            <w:pPr>
              <w:pStyle w:val="sche3"/>
              <w:spacing w:before="120"/>
              <w:ind w:right="11"/>
              <w:rPr>
                <w:rFonts w:ascii="Arial" w:hAnsi="Arial" w:cs="Arial"/>
                <w:b/>
                <w:lang w:val="it-IT"/>
              </w:rPr>
            </w:pPr>
            <w:r w:rsidRPr="005036E4">
              <w:rPr>
                <w:rFonts w:ascii="Arial" w:hAnsi="Arial" w:cs="Arial"/>
                <w:b/>
              </w:rPr>
              <w:lastRenderedPageBreak/>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6B7BC004" w14:textId="77777777" w:rsidR="00847C11" w:rsidRPr="008062CF" w:rsidRDefault="00847C11" w:rsidP="00847C11">
      <w:pPr>
        <w:spacing w:before="120" w:after="0" w:line="280" w:lineRule="exact"/>
        <w:ind w:left="546" w:right="11"/>
        <w:jc w:val="both"/>
        <w:rPr>
          <w:rFonts w:ascii="Arial" w:hAnsi="Arial" w:cs="Arial"/>
        </w:rPr>
      </w:pPr>
      <w:r w:rsidRPr="008062CF">
        <w:rPr>
          <w:rFonts w:ascii="Arial" w:hAnsi="Arial" w:cs="Arial"/>
        </w:rPr>
        <w:t>e che il Consorzio (</w:t>
      </w:r>
      <w:r w:rsidRPr="008062CF">
        <w:rPr>
          <w:rFonts w:ascii="Arial" w:hAnsi="Arial" w:cs="Arial"/>
          <w:i/>
        </w:rPr>
        <w:t>selezionare la casella corrispondente e fornire le informazioni eventualmente richieste)</w:t>
      </w:r>
      <w:r w:rsidRPr="008062CF">
        <w:rPr>
          <w:rFonts w:ascii="Arial" w:hAnsi="Arial" w:cs="Arial"/>
        </w:rPr>
        <w:t xml:space="preserve">: </w:t>
      </w:r>
    </w:p>
    <w:p w14:paraId="05824115" w14:textId="77777777" w:rsidR="00847C11" w:rsidRPr="008062CF" w:rsidRDefault="00847C11" w:rsidP="00847C11">
      <w:pPr>
        <w:pStyle w:val="Paragrafoelenco"/>
        <w:spacing w:before="120" w:after="0" w:line="280" w:lineRule="exact"/>
        <w:ind w:left="993" w:right="11" w:hanging="426"/>
        <w:jc w:val="both"/>
        <w:rPr>
          <w:rFonts w:ascii="Arial" w:hAnsi="Arial" w:cs="Arial"/>
        </w:rPr>
      </w:pPr>
      <w:r w:rsidRPr="008062CF">
        <w:rPr>
          <w:rFonts w:ascii="Arial" w:hAnsi="Arial" w:cs="Arial"/>
        </w:rPr>
        <w:fldChar w:fldCharType="begin">
          <w:ffData>
            <w:name w:val="Controllo44"/>
            <w:enabled/>
            <w:calcOnExit w:val="0"/>
            <w:checkBox>
              <w:sizeAuto/>
              <w:default w:val="0"/>
              <w:checked w:val="0"/>
            </w:checkBox>
          </w:ffData>
        </w:fldChar>
      </w:r>
      <w:r w:rsidRPr="008062CF">
        <w:rPr>
          <w:rFonts w:ascii="Arial" w:hAnsi="Arial" w:cs="Arial"/>
        </w:rPr>
        <w:instrText xml:space="preserve"> FORMCHECKBOX </w:instrText>
      </w:r>
      <w:r w:rsidRPr="008062CF">
        <w:rPr>
          <w:rFonts w:ascii="Arial" w:hAnsi="Arial" w:cs="Arial"/>
        </w:rPr>
      </w:r>
      <w:r w:rsidRPr="008062CF">
        <w:rPr>
          <w:rFonts w:ascii="Arial" w:hAnsi="Arial" w:cs="Arial"/>
        </w:rPr>
        <w:fldChar w:fldCharType="separate"/>
      </w:r>
      <w:r w:rsidRPr="008062CF">
        <w:rPr>
          <w:rFonts w:ascii="Arial" w:hAnsi="Arial" w:cs="Arial"/>
        </w:rPr>
        <w:fldChar w:fldCharType="end"/>
      </w:r>
      <w:r w:rsidRPr="008062CF">
        <w:rPr>
          <w:rFonts w:ascii="Arial" w:hAnsi="Arial" w:cs="Arial"/>
        </w:rPr>
        <w:tab/>
        <w:t xml:space="preserve">concorre </w:t>
      </w:r>
      <w:r w:rsidRPr="00CD5299">
        <w:rPr>
          <w:rFonts w:ascii="Arial" w:hAnsi="Arial" w:cs="Arial"/>
        </w:rPr>
        <w:t xml:space="preserve">in nome e per conto proprio </w:t>
      </w:r>
      <w:r>
        <w:rPr>
          <w:rFonts w:ascii="Arial" w:hAnsi="Arial" w:cs="Arial"/>
        </w:rPr>
        <w:t>(</w:t>
      </w:r>
      <w:r w:rsidRPr="003E24F1">
        <w:rPr>
          <w:rFonts w:ascii="Arial" w:hAnsi="Arial" w:cs="Arial"/>
          <w:i/>
        </w:rPr>
        <w:t>selezione consentita solo nell’ipotesi di partecipazione come Consorzio</w:t>
      </w:r>
      <w:r>
        <w:rPr>
          <w:rFonts w:ascii="Arial" w:hAnsi="Arial" w:cs="Arial"/>
          <w:i/>
        </w:rPr>
        <w:t xml:space="preserve"> Stabile</w:t>
      </w:r>
      <w:r w:rsidRPr="003E24F1">
        <w:rPr>
          <w:rFonts w:ascii="Arial" w:hAnsi="Arial" w:cs="Arial"/>
          <w:i/>
        </w:rPr>
        <w:t xml:space="preserve"> di cui all’art. 65, comma 2, lettera d) del D.Lgs 36/2023</w:t>
      </w:r>
      <w:r w:rsidRPr="008062CF">
        <w:rPr>
          <w:rFonts w:ascii="Arial" w:hAnsi="Arial" w:cs="Arial"/>
        </w:rPr>
        <w:t>);</w:t>
      </w:r>
    </w:p>
    <w:p w14:paraId="6AAD51EB" w14:textId="2A9D15F8" w:rsidR="00CB6DCB" w:rsidRDefault="00847C11" w:rsidP="00847C11">
      <w:pPr>
        <w:pStyle w:val="Paragrafoelenco"/>
        <w:spacing w:before="120" w:after="120" w:line="280" w:lineRule="exact"/>
        <w:ind w:left="992" w:right="11" w:hanging="425"/>
        <w:jc w:val="both"/>
        <w:rPr>
          <w:rFonts w:ascii="Arial" w:hAnsi="Arial" w:cs="Arial"/>
        </w:rPr>
      </w:pPr>
      <w:r w:rsidRPr="008062CF">
        <w:rPr>
          <w:rFonts w:ascii="Arial" w:hAnsi="Arial" w:cs="Arial"/>
        </w:rPr>
        <w:fldChar w:fldCharType="begin">
          <w:ffData>
            <w:name w:val="Controllo44"/>
            <w:enabled/>
            <w:calcOnExit w:val="0"/>
            <w:checkBox>
              <w:sizeAuto/>
              <w:default w:val="0"/>
              <w:checked w:val="0"/>
            </w:checkBox>
          </w:ffData>
        </w:fldChar>
      </w:r>
      <w:r w:rsidRPr="008062CF">
        <w:rPr>
          <w:rFonts w:ascii="Arial" w:hAnsi="Arial" w:cs="Arial"/>
        </w:rPr>
        <w:instrText xml:space="preserve"> FORMCHECKBOX </w:instrText>
      </w:r>
      <w:r w:rsidRPr="008062CF">
        <w:rPr>
          <w:rFonts w:ascii="Arial" w:hAnsi="Arial" w:cs="Arial"/>
        </w:rPr>
      </w:r>
      <w:r w:rsidRPr="008062CF">
        <w:rPr>
          <w:rFonts w:ascii="Arial" w:hAnsi="Arial" w:cs="Arial"/>
        </w:rPr>
        <w:fldChar w:fldCharType="separate"/>
      </w:r>
      <w:r w:rsidRPr="008062CF">
        <w:rPr>
          <w:rFonts w:ascii="Arial" w:hAnsi="Arial" w:cs="Arial"/>
        </w:rPr>
        <w:fldChar w:fldCharType="end"/>
      </w:r>
      <w:r w:rsidRPr="008062CF">
        <w:rPr>
          <w:rFonts w:ascii="Arial" w:hAnsi="Arial" w:cs="Arial"/>
        </w:rPr>
        <w:tab/>
      </w:r>
      <w:r w:rsidRPr="00847C11">
        <w:rPr>
          <w:rFonts w:ascii="Arial" w:hAnsi="Arial" w:cs="Arial"/>
        </w:rPr>
        <w:t xml:space="preserve">concorre per le seguenti Consorziate esecutrici </w:t>
      </w:r>
      <w:r>
        <w:rPr>
          <w:rFonts w:ascii="Arial" w:hAnsi="Arial" w:cs="Arial"/>
        </w:rPr>
        <w:t>[</w:t>
      </w:r>
      <w:r w:rsidR="00FE27FD" w:rsidRPr="00FE27FD">
        <w:rPr>
          <w:rFonts w:ascii="Arial" w:hAnsi="Arial" w:cs="Arial"/>
          <w:i/>
          <w:iCs/>
        </w:rPr>
        <w:t xml:space="preserve">NB: </w:t>
      </w:r>
      <w:r w:rsidRPr="00FE27FD">
        <w:rPr>
          <w:rFonts w:ascii="Arial" w:hAnsi="Arial" w:cs="Arial"/>
          <w:i/>
          <w:iCs/>
        </w:rPr>
        <w:t xml:space="preserve">Tale indicazione deve essere resa anche nel caso in cui il </w:t>
      </w:r>
      <w:r w:rsidR="00B344B4">
        <w:rPr>
          <w:rFonts w:ascii="Arial" w:hAnsi="Arial" w:cs="Arial"/>
          <w:i/>
          <w:iCs/>
        </w:rPr>
        <w:t>C</w:t>
      </w:r>
      <w:r w:rsidRPr="00FE27FD">
        <w:rPr>
          <w:rFonts w:ascii="Arial" w:hAnsi="Arial" w:cs="Arial"/>
          <w:i/>
          <w:iCs/>
        </w:rPr>
        <w:t>onsorzio indichi come consorziata esecutrice un altro consorzio. In tal caso, detto consorzio dovrà a sua volta indicare le consorziate esecutrici, specificando, nella tabella, che si tratta di consorziate appartenenti al consorzio esecutore</w:t>
      </w:r>
      <w:r w:rsidRPr="00847C11">
        <w:rPr>
          <w:rFonts w:ascii="Arial" w:hAnsi="Arial" w:cs="Arial"/>
        </w:rPr>
        <w:t>]</w:t>
      </w:r>
    </w:p>
    <w:tbl>
      <w:tblPr>
        <w:tblW w:w="4407"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417"/>
        <w:gridCol w:w="1419"/>
        <w:gridCol w:w="1560"/>
        <w:gridCol w:w="2475"/>
      </w:tblGrid>
      <w:tr w:rsidR="00BA56C2" w:rsidRPr="005036E4" w14:paraId="709B958C" w14:textId="77777777" w:rsidTr="008909A4">
        <w:trPr>
          <w:trHeight w:val="978"/>
        </w:trPr>
        <w:tc>
          <w:tcPr>
            <w:tcW w:w="1044" w:type="pct"/>
            <w:shd w:val="clear" w:color="auto" w:fill="00529E"/>
          </w:tcPr>
          <w:p w14:paraId="38D5EF32" w14:textId="77777777" w:rsidR="00BA56C2" w:rsidRPr="00E77424" w:rsidRDefault="00BA56C2" w:rsidP="008909A4">
            <w:pPr>
              <w:pStyle w:val="sche3"/>
              <w:ind w:right="11"/>
              <w:jc w:val="left"/>
              <w:rPr>
                <w:rFonts w:ascii="Arial" w:hAnsi="Arial" w:cs="Arial"/>
                <w:b/>
                <w:bCs/>
                <w:color w:val="FFFFFF"/>
                <w:sz w:val="18"/>
                <w:szCs w:val="18"/>
                <w:lang w:val="it-IT"/>
              </w:rPr>
            </w:pPr>
            <w:r w:rsidRPr="00E77424">
              <w:rPr>
                <w:rFonts w:ascii="Arial" w:hAnsi="Arial" w:cs="Arial"/>
                <w:b/>
                <w:bCs/>
                <w:color w:val="FFFFFF"/>
                <w:sz w:val="18"/>
                <w:szCs w:val="18"/>
                <w:lang w:val="it-IT"/>
              </w:rPr>
              <w:t>Denominazione</w:t>
            </w:r>
          </w:p>
        </w:tc>
        <w:tc>
          <w:tcPr>
            <w:tcW w:w="816" w:type="pct"/>
            <w:shd w:val="clear" w:color="auto" w:fill="00529E"/>
          </w:tcPr>
          <w:p w14:paraId="0246113B" w14:textId="77777777" w:rsidR="00BA56C2" w:rsidRPr="00E77424" w:rsidRDefault="00BA56C2" w:rsidP="008909A4">
            <w:pPr>
              <w:pStyle w:val="sche3"/>
              <w:ind w:right="11"/>
              <w:jc w:val="left"/>
              <w:rPr>
                <w:rFonts w:ascii="Arial" w:hAnsi="Arial" w:cs="Arial"/>
                <w:b/>
                <w:bCs/>
                <w:color w:val="FFFFFF"/>
                <w:sz w:val="18"/>
                <w:szCs w:val="18"/>
                <w:lang w:val="it-IT"/>
              </w:rPr>
            </w:pPr>
            <w:r w:rsidRPr="00E77424">
              <w:rPr>
                <w:rFonts w:ascii="Arial" w:hAnsi="Arial" w:cs="Arial"/>
                <w:b/>
                <w:bCs/>
                <w:color w:val="FFFFFF"/>
                <w:sz w:val="18"/>
                <w:szCs w:val="18"/>
                <w:lang w:val="it-IT"/>
              </w:rPr>
              <w:t>Codice fiscale/Partita IVA</w:t>
            </w:r>
          </w:p>
        </w:tc>
        <w:tc>
          <w:tcPr>
            <w:tcW w:w="817" w:type="pct"/>
            <w:shd w:val="clear" w:color="auto" w:fill="00529E"/>
          </w:tcPr>
          <w:p w14:paraId="550FC386" w14:textId="77777777" w:rsidR="00BA56C2" w:rsidRPr="00E77424" w:rsidRDefault="00BA56C2" w:rsidP="008909A4">
            <w:pPr>
              <w:pStyle w:val="sche3"/>
              <w:ind w:right="11"/>
              <w:jc w:val="left"/>
              <w:rPr>
                <w:rFonts w:ascii="Arial" w:hAnsi="Arial" w:cs="Arial"/>
                <w:b/>
                <w:bCs/>
                <w:color w:val="FFFFFF"/>
                <w:sz w:val="18"/>
                <w:szCs w:val="18"/>
                <w:lang w:val="it-IT"/>
              </w:rPr>
            </w:pPr>
            <w:r w:rsidRPr="00E77424">
              <w:rPr>
                <w:rFonts w:ascii="Arial" w:hAnsi="Arial" w:cs="Arial"/>
                <w:b/>
                <w:bCs/>
                <w:color w:val="FFFFFF"/>
                <w:sz w:val="18"/>
                <w:szCs w:val="18"/>
                <w:lang w:val="it-IT"/>
              </w:rPr>
              <w:t>Sede legale</w:t>
            </w:r>
          </w:p>
        </w:tc>
        <w:tc>
          <w:tcPr>
            <w:tcW w:w="898" w:type="pct"/>
            <w:shd w:val="clear" w:color="auto" w:fill="00529E"/>
          </w:tcPr>
          <w:p w14:paraId="58CCC346" w14:textId="03001D49" w:rsidR="00BA56C2" w:rsidRPr="00E77424" w:rsidRDefault="00BA56C2" w:rsidP="009C0DBA">
            <w:pPr>
              <w:pStyle w:val="sche3"/>
              <w:ind w:left="-13" w:right="11"/>
              <w:rPr>
                <w:rFonts w:ascii="Arial" w:hAnsi="Arial" w:cs="Arial"/>
                <w:b/>
                <w:bCs/>
                <w:color w:val="FFFFFF"/>
                <w:sz w:val="18"/>
                <w:szCs w:val="18"/>
                <w:lang w:val="it-IT"/>
              </w:rPr>
            </w:pPr>
            <w:r w:rsidRPr="00E77424">
              <w:rPr>
                <w:rFonts w:ascii="Arial" w:hAnsi="Arial" w:cs="Arial"/>
                <w:b/>
                <w:bCs/>
                <w:color w:val="FFFFFF"/>
                <w:sz w:val="18"/>
                <w:szCs w:val="18"/>
                <w:lang w:val="it-IT"/>
              </w:rPr>
              <w:t>Categoria e class</w:t>
            </w:r>
            <w:r>
              <w:rPr>
                <w:rFonts w:ascii="Arial" w:hAnsi="Arial" w:cs="Arial"/>
                <w:b/>
                <w:bCs/>
                <w:color w:val="FFFFFF"/>
                <w:sz w:val="18"/>
                <w:szCs w:val="18"/>
                <w:lang w:val="it-IT"/>
              </w:rPr>
              <w:t>ifica</w:t>
            </w:r>
            <w:r w:rsidRPr="00E77424">
              <w:rPr>
                <w:rFonts w:ascii="Arial" w:hAnsi="Arial" w:cs="Arial"/>
                <w:b/>
                <w:bCs/>
                <w:color w:val="FFFFFF"/>
                <w:sz w:val="18"/>
                <w:szCs w:val="18"/>
                <w:lang w:val="it-IT"/>
              </w:rPr>
              <w:t xml:space="preserve"> SOA posseduta</w:t>
            </w:r>
          </w:p>
          <w:p w14:paraId="426C2BDF" w14:textId="77777777" w:rsidR="00BA56C2" w:rsidRPr="00E77424" w:rsidRDefault="00BA56C2" w:rsidP="008909A4">
            <w:pPr>
              <w:pStyle w:val="sche3"/>
              <w:ind w:left="176" w:right="11" w:hanging="176"/>
              <w:rPr>
                <w:rFonts w:ascii="Arial" w:hAnsi="Arial" w:cs="Arial"/>
                <w:b/>
                <w:bCs/>
                <w:color w:val="FFFFFF"/>
                <w:sz w:val="18"/>
                <w:szCs w:val="18"/>
                <w:lang w:val="it-IT"/>
              </w:rPr>
            </w:pPr>
            <w:r>
              <w:rPr>
                <w:rFonts w:ascii="Arial" w:hAnsi="Arial" w:cs="Arial"/>
                <w:b/>
                <w:bCs/>
                <w:color w:val="FFFFFF"/>
                <w:sz w:val="18"/>
                <w:szCs w:val="18"/>
                <w:lang w:val="it-IT"/>
              </w:rPr>
              <w:t xml:space="preserve"> </w:t>
            </w:r>
          </w:p>
        </w:tc>
        <w:tc>
          <w:tcPr>
            <w:tcW w:w="1425" w:type="pct"/>
            <w:shd w:val="clear" w:color="auto" w:fill="00529E"/>
          </w:tcPr>
          <w:p w14:paraId="4ADBE2E0" w14:textId="6FF18743" w:rsidR="00BA56C2" w:rsidRPr="00E77424" w:rsidRDefault="00D20499" w:rsidP="009C0DBA">
            <w:pPr>
              <w:pStyle w:val="sche3"/>
              <w:ind w:right="11"/>
              <w:rPr>
                <w:rFonts w:ascii="Arial" w:hAnsi="Arial" w:cs="Arial"/>
                <w:b/>
                <w:bCs/>
                <w:color w:val="FFFFFF"/>
                <w:sz w:val="18"/>
                <w:szCs w:val="18"/>
                <w:lang w:val="it-IT"/>
              </w:rPr>
            </w:pPr>
            <w:r w:rsidRPr="00E77424">
              <w:rPr>
                <w:rFonts w:ascii="Arial" w:hAnsi="Arial" w:cs="Arial"/>
                <w:b/>
                <w:bCs/>
                <w:color w:val="FFFFFF"/>
                <w:sz w:val="18"/>
                <w:szCs w:val="18"/>
                <w:lang w:val="it-IT"/>
              </w:rPr>
              <w:t>quota di</w:t>
            </w:r>
            <w:r w:rsidR="00BA56C2">
              <w:rPr>
                <w:rFonts w:ascii="Arial" w:hAnsi="Arial" w:cs="Arial"/>
                <w:b/>
                <w:bCs/>
                <w:color w:val="FFFFFF"/>
                <w:sz w:val="18"/>
                <w:szCs w:val="18"/>
                <w:lang w:val="it-IT"/>
              </w:rPr>
              <w:t xml:space="preserve"> esecuzione</w:t>
            </w:r>
            <w:r>
              <w:rPr>
                <w:rFonts w:ascii="Arial" w:hAnsi="Arial" w:cs="Arial"/>
                <w:b/>
                <w:bCs/>
                <w:color w:val="FFFFFF"/>
                <w:sz w:val="18"/>
                <w:szCs w:val="18"/>
                <w:lang w:val="it-IT"/>
              </w:rPr>
              <w:t xml:space="preserve"> (riferita a ciascuna SOA) </w:t>
            </w:r>
            <w:r w:rsidR="00BA56C2" w:rsidRPr="00E77424">
              <w:rPr>
                <w:rFonts w:ascii="Arial" w:hAnsi="Arial" w:cs="Arial"/>
                <w:b/>
                <w:bCs/>
                <w:color w:val="FFFFFF"/>
                <w:sz w:val="18"/>
                <w:szCs w:val="18"/>
                <w:lang w:val="it-IT"/>
              </w:rPr>
              <w:t>di ciascuna consorziata designata</w:t>
            </w:r>
            <w:r>
              <w:rPr>
                <w:rFonts w:ascii="Arial" w:hAnsi="Arial" w:cs="Arial"/>
                <w:b/>
                <w:bCs/>
                <w:color w:val="FFFFFF"/>
                <w:sz w:val="18"/>
                <w:szCs w:val="18"/>
                <w:lang w:val="it-IT"/>
              </w:rPr>
              <w:t xml:space="preserve"> *</w:t>
            </w:r>
          </w:p>
        </w:tc>
      </w:tr>
      <w:tr w:rsidR="00BA56C2" w:rsidRPr="005036E4" w14:paraId="3D0B3012" w14:textId="77777777" w:rsidTr="008909A4">
        <w:trPr>
          <w:trHeight w:val="469"/>
        </w:trPr>
        <w:tc>
          <w:tcPr>
            <w:tcW w:w="1044" w:type="pct"/>
          </w:tcPr>
          <w:p w14:paraId="1BC50476" w14:textId="77777777" w:rsidR="00BA56C2" w:rsidRPr="005036E4" w:rsidRDefault="00BA56C2" w:rsidP="008909A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16" w:type="pct"/>
          </w:tcPr>
          <w:p w14:paraId="7048EC38" w14:textId="77777777" w:rsidR="00BA56C2" w:rsidRPr="005036E4" w:rsidRDefault="00BA56C2" w:rsidP="008909A4">
            <w:pPr>
              <w:pStyle w:val="sche3"/>
              <w:spacing w:before="120" w:after="120" w:line="280" w:lineRule="exact"/>
              <w:ind w:right="11"/>
              <w:rPr>
                <w:rFonts w:ascii="Arial" w:hAnsi="Arial" w:cs="Arial"/>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17" w:type="pct"/>
          </w:tcPr>
          <w:p w14:paraId="389B19E1" w14:textId="77777777" w:rsidR="00BA56C2" w:rsidRPr="005036E4" w:rsidRDefault="00BA56C2" w:rsidP="008909A4">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98" w:type="pct"/>
          </w:tcPr>
          <w:p w14:paraId="313C9831" w14:textId="77777777" w:rsidR="00BA56C2" w:rsidRPr="005036E4" w:rsidRDefault="00BA56C2" w:rsidP="008909A4">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425" w:type="pct"/>
          </w:tcPr>
          <w:p w14:paraId="7CA76644" w14:textId="77777777" w:rsidR="00BA56C2" w:rsidRPr="005036E4" w:rsidRDefault="00BA56C2" w:rsidP="008909A4">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A56C2" w:rsidRPr="005036E4" w14:paraId="69F0110A" w14:textId="77777777" w:rsidTr="008909A4">
        <w:trPr>
          <w:trHeight w:val="485"/>
        </w:trPr>
        <w:tc>
          <w:tcPr>
            <w:tcW w:w="1044" w:type="pct"/>
          </w:tcPr>
          <w:p w14:paraId="713FF5A2" w14:textId="77777777" w:rsidR="00BA56C2" w:rsidRPr="005036E4" w:rsidRDefault="00BA56C2" w:rsidP="008909A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16" w:type="pct"/>
          </w:tcPr>
          <w:p w14:paraId="3DBF328D" w14:textId="77777777" w:rsidR="00BA56C2" w:rsidRPr="005036E4" w:rsidRDefault="00BA56C2" w:rsidP="008909A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17" w:type="pct"/>
          </w:tcPr>
          <w:p w14:paraId="6B0317DF"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98" w:type="pct"/>
          </w:tcPr>
          <w:p w14:paraId="70B7BF3E"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425" w:type="pct"/>
          </w:tcPr>
          <w:p w14:paraId="5430A9D4"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A56C2" w:rsidRPr="005036E4" w14:paraId="2A7073D2" w14:textId="77777777" w:rsidTr="008909A4">
        <w:trPr>
          <w:trHeight w:val="485"/>
        </w:trPr>
        <w:tc>
          <w:tcPr>
            <w:tcW w:w="1044" w:type="pct"/>
          </w:tcPr>
          <w:p w14:paraId="39CAA378" w14:textId="77777777" w:rsidR="00BA56C2" w:rsidRPr="005036E4" w:rsidRDefault="00BA56C2" w:rsidP="008909A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16" w:type="pct"/>
          </w:tcPr>
          <w:p w14:paraId="2DEE0F95" w14:textId="77777777" w:rsidR="00BA56C2" w:rsidRPr="005036E4" w:rsidRDefault="00BA56C2" w:rsidP="008909A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17" w:type="pct"/>
          </w:tcPr>
          <w:p w14:paraId="20D88A91"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98" w:type="pct"/>
          </w:tcPr>
          <w:p w14:paraId="2E48A26F"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425" w:type="pct"/>
          </w:tcPr>
          <w:p w14:paraId="338C5A49"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A56C2" w:rsidRPr="005036E4" w14:paraId="52685B9F" w14:textId="77777777" w:rsidTr="008909A4">
        <w:trPr>
          <w:trHeight w:val="469"/>
        </w:trPr>
        <w:tc>
          <w:tcPr>
            <w:tcW w:w="1044" w:type="pct"/>
          </w:tcPr>
          <w:p w14:paraId="3717F5D6" w14:textId="77777777" w:rsidR="00BA56C2" w:rsidRPr="005036E4" w:rsidRDefault="00BA56C2" w:rsidP="008909A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16" w:type="pct"/>
          </w:tcPr>
          <w:p w14:paraId="2D3EF593" w14:textId="77777777" w:rsidR="00BA56C2" w:rsidRPr="005036E4" w:rsidRDefault="00BA56C2" w:rsidP="008909A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17" w:type="pct"/>
          </w:tcPr>
          <w:p w14:paraId="635FD248"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98" w:type="pct"/>
          </w:tcPr>
          <w:p w14:paraId="6E12F1BD"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425" w:type="pct"/>
          </w:tcPr>
          <w:p w14:paraId="67D0DAD7"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A56C2" w:rsidRPr="005036E4" w14:paraId="018D7BB1" w14:textId="77777777" w:rsidTr="008909A4">
        <w:trPr>
          <w:trHeight w:val="485"/>
        </w:trPr>
        <w:tc>
          <w:tcPr>
            <w:tcW w:w="1044" w:type="pct"/>
          </w:tcPr>
          <w:p w14:paraId="088FC3B9" w14:textId="77777777" w:rsidR="00BA56C2" w:rsidRPr="005036E4" w:rsidRDefault="00BA56C2" w:rsidP="008909A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16" w:type="pct"/>
          </w:tcPr>
          <w:p w14:paraId="0E544556" w14:textId="77777777" w:rsidR="00BA56C2" w:rsidRPr="005036E4" w:rsidRDefault="00BA56C2" w:rsidP="008909A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17" w:type="pct"/>
          </w:tcPr>
          <w:p w14:paraId="51F49F66"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98" w:type="pct"/>
          </w:tcPr>
          <w:p w14:paraId="3093FDDF"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425" w:type="pct"/>
          </w:tcPr>
          <w:p w14:paraId="387F2A7B"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BA56C2" w:rsidRPr="005036E4" w14:paraId="63E2B2ED" w14:textId="77777777" w:rsidTr="008909A4">
        <w:trPr>
          <w:trHeight w:val="485"/>
        </w:trPr>
        <w:tc>
          <w:tcPr>
            <w:tcW w:w="1044" w:type="pct"/>
          </w:tcPr>
          <w:p w14:paraId="2BCEE1F6" w14:textId="77777777" w:rsidR="00BA56C2" w:rsidRPr="005036E4" w:rsidRDefault="00BA56C2" w:rsidP="008909A4">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816" w:type="pct"/>
          </w:tcPr>
          <w:p w14:paraId="3ABF57BC" w14:textId="77777777" w:rsidR="00BA56C2" w:rsidRPr="005036E4" w:rsidRDefault="00BA56C2" w:rsidP="008909A4">
            <w:pPr>
              <w:spacing w:before="120" w:after="120" w:line="280" w:lineRule="exact"/>
              <w:ind w:right="11"/>
              <w:jc w:val="both"/>
              <w:rPr>
                <w:rFonts w:ascii="Arial" w:hAnsi="Arial" w:cs="Arial"/>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17" w:type="pct"/>
          </w:tcPr>
          <w:p w14:paraId="5995A392"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sz w:val="20"/>
                <w:szCs w:val="20"/>
              </w:rPr>
              <w:fldChar w:fldCharType="begin">
                <w:ffData>
                  <w:name w:val="Testo656"/>
                  <w:enabled/>
                  <w:calcOnExit w:val="0"/>
                  <w:textInput/>
                </w:ffData>
              </w:fldChar>
            </w:r>
            <w:r w:rsidRPr="005036E4">
              <w:rPr>
                <w:rFonts w:ascii="Arial" w:hAnsi="Arial" w:cs="Arial"/>
                <w:b/>
                <w:sz w:val="20"/>
                <w:szCs w:val="20"/>
              </w:rPr>
              <w:instrText xml:space="preserve"> FORMTEXT </w:instrText>
            </w:r>
            <w:r w:rsidRPr="005036E4">
              <w:rPr>
                <w:rFonts w:ascii="Arial" w:hAnsi="Arial" w:cs="Arial"/>
                <w:b/>
                <w:sz w:val="20"/>
                <w:szCs w:val="20"/>
              </w:rPr>
            </w:r>
            <w:r w:rsidRPr="005036E4">
              <w:rPr>
                <w:rFonts w:ascii="Arial" w:hAnsi="Arial" w:cs="Arial"/>
                <w:b/>
                <w:sz w:val="20"/>
                <w:szCs w:val="20"/>
              </w:rPr>
              <w:fldChar w:fldCharType="separate"/>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noProof/>
                <w:sz w:val="20"/>
                <w:szCs w:val="20"/>
              </w:rPr>
              <w:t> </w:t>
            </w:r>
            <w:r w:rsidRPr="005036E4">
              <w:rPr>
                <w:rFonts w:ascii="Arial" w:hAnsi="Arial" w:cs="Arial"/>
                <w:b/>
                <w:sz w:val="20"/>
                <w:szCs w:val="20"/>
              </w:rPr>
              <w:fldChar w:fldCharType="end"/>
            </w:r>
          </w:p>
        </w:tc>
        <w:tc>
          <w:tcPr>
            <w:tcW w:w="898" w:type="pct"/>
          </w:tcPr>
          <w:p w14:paraId="5CB0F925"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425" w:type="pct"/>
          </w:tcPr>
          <w:p w14:paraId="0C52E9DE" w14:textId="77777777" w:rsidR="00BA56C2" w:rsidRPr="005036E4" w:rsidRDefault="00BA56C2" w:rsidP="008909A4">
            <w:pPr>
              <w:spacing w:before="120" w:after="120" w:line="280" w:lineRule="exact"/>
              <w:ind w:right="11"/>
              <w:jc w:val="both"/>
              <w:rPr>
                <w:rFonts w:ascii="Arial" w:hAnsi="Arial" w:cs="Arial"/>
                <w:b/>
                <w:sz w:val="20"/>
                <w:szCs w:val="20"/>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tbl>
      <w:tblPr>
        <w:tblStyle w:val="Grigliatabella"/>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D20499" w:rsidRPr="00D20499" w14:paraId="5AA0EEEE" w14:textId="77777777" w:rsidTr="00D20499">
        <w:tc>
          <w:tcPr>
            <w:tcW w:w="9923" w:type="dxa"/>
          </w:tcPr>
          <w:p w14:paraId="10C11720" w14:textId="568B3033" w:rsidR="00D20499" w:rsidRPr="00D20499" w:rsidRDefault="00D20499" w:rsidP="00D20499">
            <w:pPr>
              <w:spacing w:before="120" w:line="280" w:lineRule="exact"/>
              <w:ind w:left="881" w:right="11"/>
              <w:jc w:val="both"/>
              <w:rPr>
                <w:rFonts w:ascii="Arial" w:hAnsi="Arial" w:cs="Arial"/>
                <w:b/>
                <w:bCs/>
                <w:i/>
                <w:iCs/>
                <w:sz w:val="14"/>
                <w:szCs w:val="14"/>
                <w:u w:val="single"/>
              </w:rPr>
            </w:pPr>
            <w:r w:rsidRPr="00D20499">
              <w:rPr>
                <w:rFonts w:ascii="Arial" w:hAnsi="Arial" w:cs="Arial"/>
                <w:b/>
                <w:i/>
                <w:iCs/>
                <w:sz w:val="14"/>
                <w:szCs w:val="14"/>
                <w:u w:val="single"/>
              </w:rPr>
              <w:t xml:space="preserve">I requisiti delle </w:t>
            </w:r>
            <w:r w:rsidRPr="00D20499">
              <w:rPr>
                <w:rFonts w:ascii="Arial" w:hAnsi="Arial" w:cs="Arial"/>
                <w:b/>
                <w:bCs/>
                <w:i/>
                <w:iCs/>
                <w:sz w:val="14"/>
                <w:szCs w:val="14"/>
                <w:u w:val="single"/>
              </w:rPr>
              <w:t>consorziate esecutrici indicate</w:t>
            </w:r>
            <w:r w:rsidRPr="00D20499">
              <w:rPr>
                <w:rFonts w:ascii="Arial" w:hAnsi="Arial" w:cs="Arial"/>
                <w:b/>
                <w:i/>
                <w:iCs/>
                <w:sz w:val="14"/>
                <w:szCs w:val="14"/>
                <w:u w:val="single"/>
              </w:rPr>
              <w:t xml:space="preserve"> sono posseduti e comprovati da queste ultime </w:t>
            </w:r>
            <w:r w:rsidRPr="00D20499">
              <w:rPr>
                <w:rFonts w:ascii="Arial" w:hAnsi="Arial" w:cs="Arial"/>
                <w:b/>
                <w:bCs/>
                <w:i/>
                <w:iCs/>
                <w:sz w:val="14"/>
                <w:szCs w:val="14"/>
                <w:u w:val="single"/>
              </w:rPr>
              <w:t>in proprio</w:t>
            </w:r>
            <w:r w:rsidRPr="00D20499">
              <w:rPr>
                <w:rFonts w:ascii="Arial" w:hAnsi="Arial" w:cs="Arial"/>
                <w:b/>
                <w:i/>
                <w:iCs/>
                <w:sz w:val="14"/>
                <w:szCs w:val="14"/>
                <w:u w:val="single"/>
              </w:rPr>
              <w:t xml:space="preserve"> ovvero </w:t>
            </w:r>
            <w:r w:rsidRPr="00D20499">
              <w:rPr>
                <w:rFonts w:ascii="Arial" w:hAnsi="Arial" w:cs="Arial"/>
                <w:b/>
                <w:bCs/>
                <w:i/>
                <w:iCs/>
                <w:sz w:val="14"/>
                <w:szCs w:val="14"/>
                <w:u w:val="single"/>
              </w:rPr>
              <w:t>mediante avvalimento ai sensi dell'articolo 104, d.lgs. 36/2023</w:t>
            </w:r>
            <w:r w:rsidRPr="00D20499">
              <w:rPr>
                <w:rFonts w:ascii="Arial" w:hAnsi="Arial" w:cs="Arial"/>
                <w:b/>
                <w:i/>
                <w:iCs/>
                <w:sz w:val="14"/>
                <w:szCs w:val="14"/>
                <w:u w:val="single"/>
              </w:rPr>
              <w:t xml:space="preserve"> (da indicare nell’Allegato</w:t>
            </w:r>
            <w:r w:rsidRPr="00D20499">
              <w:rPr>
                <w:rFonts w:ascii="Arial" w:hAnsi="Arial" w:cs="Arial"/>
                <w:b/>
                <w:i/>
                <w:iCs/>
                <w:sz w:val="14"/>
                <w:szCs w:val="14"/>
                <w:u w:val="single"/>
              </w:rPr>
              <w:t xml:space="preserve"> B e contratto di avvalimento</w:t>
            </w:r>
            <w:r w:rsidRPr="00D20499">
              <w:rPr>
                <w:rFonts w:ascii="Arial" w:hAnsi="Arial" w:cs="Arial"/>
                <w:b/>
                <w:i/>
                <w:iCs/>
                <w:sz w:val="14"/>
                <w:szCs w:val="14"/>
                <w:u w:val="single"/>
              </w:rPr>
              <w:t>)</w:t>
            </w:r>
          </w:p>
        </w:tc>
      </w:tr>
    </w:tbl>
    <w:p w14:paraId="3D67DB53" w14:textId="445EB7B2" w:rsidR="00E4193B" w:rsidRPr="00E4193B" w:rsidRDefault="00E32B40" w:rsidP="00E4193B">
      <w:pPr>
        <w:numPr>
          <w:ilvl w:val="0"/>
          <w:numId w:val="1"/>
        </w:numPr>
        <w:tabs>
          <w:tab w:val="num" w:pos="560"/>
        </w:tabs>
        <w:spacing w:before="120" w:after="0" w:line="280" w:lineRule="exact"/>
        <w:ind w:left="555" w:right="11" w:hanging="357"/>
        <w:jc w:val="both"/>
        <w:rPr>
          <w:rFonts w:ascii="Arial" w:hAnsi="Arial" w:cs="Arial"/>
          <w:b/>
          <w:u w:val="single"/>
        </w:rPr>
      </w:pPr>
      <w:r w:rsidRPr="00F72CDA">
        <w:rPr>
          <w:rFonts w:ascii="Arial" w:hAnsi="Arial" w:cs="Arial"/>
        </w:rPr>
        <w:t>[</w:t>
      </w:r>
      <w:r w:rsidR="00CE053C" w:rsidRPr="00634B09">
        <w:rPr>
          <w:rFonts w:ascii="Arial" w:hAnsi="Arial" w:cs="Arial"/>
          <w:b/>
          <w:i/>
        </w:rPr>
        <w:t>da compilare nel caso in cui il Consorzio di cui all’art.65, comma 2, lettera d) del D.Lgs.36/2023 ricorre</w:t>
      </w:r>
      <w:r w:rsidR="002722AC" w:rsidRPr="002722AC">
        <w:t xml:space="preserve"> </w:t>
      </w:r>
      <w:r w:rsidR="00CE053C" w:rsidRPr="00634B09">
        <w:rPr>
          <w:rFonts w:ascii="Arial" w:hAnsi="Arial" w:cs="Arial"/>
          <w:b/>
          <w:i/>
        </w:rPr>
        <w:t>ai requisiti tecnico-professionali e/o economico-finanziari delle Imprese consorziate</w:t>
      </w:r>
      <w:r w:rsidR="00CF4D82">
        <w:rPr>
          <w:rFonts w:ascii="Arial" w:hAnsi="Arial" w:cs="Arial"/>
          <w:b/>
          <w:i/>
        </w:rPr>
        <w:t xml:space="preserve"> non indicate quali esecutrici</w:t>
      </w:r>
      <w:r w:rsidR="00CB6DCB">
        <w:rPr>
          <w:rFonts w:ascii="Arial" w:hAnsi="Arial" w:cs="Arial"/>
          <w:b/>
          <w:i/>
        </w:rPr>
        <w:t xml:space="preserve">] </w:t>
      </w:r>
      <w:r w:rsidR="007E302A">
        <w:rPr>
          <w:rFonts w:ascii="Arial" w:hAnsi="Arial" w:cs="Arial"/>
        </w:rPr>
        <w:t xml:space="preserve">che il Consorzio, </w:t>
      </w:r>
      <w:r w:rsidRPr="00F72CDA">
        <w:rPr>
          <w:rFonts w:ascii="Arial" w:hAnsi="Arial" w:cs="Arial"/>
        </w:rPr>
        <w:t xml:space="preserve">al fine di soddisfare i requisiti di partecipazione prescritti </w:t>
      </w:r>
      <w:r w:rsidR="000F4EFC">
        <w:rPr>
          <w:rFonts w:ascii="Arial" w:hAnsi="Arial" w:cs="Arial"/>
        </w:rPr>
        <w:t>nella lettera di invito</w:t>
      </w:r>
      <w:r w:rsidR="007E302A">
        <w:rPr>
          <w:rFonts w:ascii="Arial" w:hAnsi="Arial" w:cs="Arial"/>
        </w:rPr>
        <w:t>,</w:t>
      </w:r>
      <w:r w:rsidRPr="00F72CDA">
        <w:rPr>
          <w:rFonts w:ascii="Arial" w:hAnsi="Arial" w:cs="Arial"/>
        </w:rPr>
        <w:t xml:space="preserve"> ricorre</w:t>
      </w:r>
      <w:r w:rsidR="00315C8A">
        <w:rPr>
          <w:rFonts w:eastAsia="Times New Roman"/>
          <w:lang w:val="it"/>
        </w:rPr>
        <w:t xml:space="preserve"> </w:t>
      </w:r>
      <w:r w:rsidRPr="00F72CDA">
        <w:rPr>
          <w:rFonts w:ascii="Arial" w:hAnsi="Arial" w:cs="Arial"/>
        </w:rPr>
        <w:t>ai requisiti d</w:t>
      </w:r>
      <w:r w:rsidR="007E302A">
        <w:rPr>
          <w:rFonts w:ascii="Arial" w:hAnsi="Arial" w:cs="Arial"/>
        </w:rPr>
        <w:t xml:space="preserve">elle </w:t>
      </w:r>
      <w:r w:rsidRPr="00F72CDA">
        <w:rPr>
          <w:rFonts w:ascii="Arial" w:hAnsi="Arial" w:cs="Arial"/>
        </w:rPr>
        <w:t>consorziat</w:t>
      </w:r>
      <w:r w:rsidR="007E302A">
        <w:rPr>
          <w:rFonts w:ascii="Arial" w:hAnsi="Arial" w:cs="Arial"/>
        </w:rPr>
        <w:t>e</w:t>
      </w:r>
      <w:r w:rsidRPr="00F72CDA">
        <w:rPr>
          <w:rFonts w:ascii="Arial" w:hAnsi="Arial" w:cs="Arial"/>
        </w:rPr>
        <w:t xml:space="preserve"> non </w:t>
      </w:r>
      <w:r w:rsidR="006C5C86" w:rsidRPr="00F72CDA">
        <w:rPr>
          <w:rFonts w:ascii="Arial" w:hAnsi="Arial" w:cs="Arial"/>
        </w:rPr>
        <w:t>esecut</w:t>
      </w:r>
      <w:r w:rsidR="00AB727A">
        <w:rPr>
          <w:rFonts w:ascii="Arial" w:hAnsi="Arial" w:cs="Arial"/>
        </w:rPr>
        <w:t xml:space="preserve">rici, così come </w:t>
      </w:r>
      <w:r w:rsidRPr="00F72CDA">
        <w:rPr>
          <w:rFonts w:ascii="Arial" w:hAnsi="Arial" w:cs="Arial"/>
        </w:rPr>
        <w:t>di seguito indicat</w:t>
      </w:r>
      <w:r w:rsidR="00AB727A">
        <w:rPr>
          <w:rFonts w:ascii="Arial" w:hAnsi="Arial" w:cs="Arial"/>
        </w:rPr>
        <w:t xml:space="preserve">o </w:t>
      </w:r>
      <w:r w:rsidRPr="00F72CDA">
        <w:rPr>
          <w:rFonts w:ascii="Arial" w:hAnsi="Arial" w:cs="Arial"/>
          <w:i/>
          <w:iCs/>
        </w:rPr>
        <w:t>(</w:t>
      </w:r>
      <w:r w:rsidR="00AB727A" w:rsidRPr="00AB727A">
        <w:rPr>
          <w:rFonts w:ascii="Arial" w:hAnsi="Arial" w:cs="Arial"/>
          <w:i/>
          <w:iCs/>
        </w:rPr>
        <w:t>compilare solo se di interesse</w:t>
      </w:r>
      <w:r w:rsidR="00AB727A">
        <w:rPr>
          <w:rFonts w:ascii="Arial" w:hAnsi="Arial" w:cs="Arial"/>
          <w:i/>
          <w:iCs/>
        </w:rPr>
        <w:t xml:space="preserve">, </w:t>
      </w:r>
      <w:r w:rsidRPr="00F72CDA">
        <w:rPr>
          <w:rFonts w:ascii="Arial" w:hAnsi="Arial" w:cs="Arial"/>
          <w:i/>
        </w:rPr>
        <w:t>indica</w:t>
      </w:r>
      <w:r w:rsidR="00AB727A">
        <w:rPr>
          <w:rFonts w:ascii="Arial" w:hAnsi="Arial" w:cs="Arial"/>
          <w:i/>
        </w:rPr>
        <w:t>ndo denominazione,</w:t>
      </w:r>
      <w:r w:rsidR="00E51C3B">
        <w:rPr>
          <w:rFonts w:ascii="Arial" w:hAnsi="Arial" w:cs="Arial"/>
          <w:i/>
        </w:rPr>
        <w:t xml:space="preserve"> </w:t>
      </w:r>
      <w:r w:rsidRPr="00F72CDA">
        <w:rPr>
          <w:rFonts w:ascii="Arial" w:hAnsi="Arial" w:cs="Arial"/>
          <w:i/>
        </w:rPr>
        <w:t>Codice fiscale/Partita IVA, tipologia del requisito e misura</w:t>
      </w:r>
      <w:r w:rsidRPr="00F72CDA">
        <w:rPr>
          <w:rFonts w:ascii="Arial" w:hAnsi="Arial" w:cs="Arial"/>
        </w:rPr>
        <w:t>)</w:t>
      </w:r>
      <w:r w:rsidR="00D20499">
        <w:t>:</w:t>
      </w:r>
    </w:p>
    <w:p w14:paraId="232D6152" w14:textId="77777777" w:rsidR="00CE053C" w:rsidRPr="00CE053C" w:rsidRDefault="00CE053C" w:rsidP="00CE053C">
      <w:pPr>
        <w:spacing w:after="0" w:line="240" w:lineRule="auto"/>
        <w:ind w:left="556" w:right="11"/>
        <w:jc w:val="both"/>
        <w:rPr>
          <w:rFonts w:ascii="Arial" w:hAnsi="Arial" w:cs="Arial"/>
          <w:b/>
        </w:rPr>
      </w:pPr>
    </w:p>
    <w:tbl>
      <w:tblPr>
        <w:tblW w:w="458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2114"/>
        <w:gridCol w:w="2469"/>
        <w:gridCol w:w="2469"/>
      </w:tblGrid>
      <w:tr w:rsidR="001551A8" w:rsidRPr="005036E4" w14:paraId="1824EA39" w14:textId="77777777" w:rsidTr="00FC669C">
        <w:trPr>
          <w:trHeight w:val="444"/>
        </w:trPr>
        <w:tc>
          <w:tcPr>
            <w:tcW w:w="1098" w:type="pct"/>
            <w:shd w:val="clear" w:color="auto" w:fill="00529E"/>
          </w:tcPr>
          <w:p w14:paraId="1EFB59AA" w14:textId="77777777" w:rsidR="001551A8" w:rsidRPr="00E51C3B" w:rsidRDefault="001551A8" w:rsidP="00CE053C">
            <w:pPr>
              <w:pStyle w:val="sche3"/>
              <w:spacing w:line="280" w:lineRule="exact"/>
              <w:ind w:right="11"/>
              <w:jc w:val="center"/>
              <w:rPr>
                <w:rFonts w:ascii="Arial" w:hAnsi="Arial" w:cs="Arial"/>
                <w:b/>
                <w:bCs/>
                <w:color w:val="FFFFFF"/>
                <w:sz w:val="18"/>
                <w:szCs w:val="18"/>
                <w:lang w:val="it-IT"/>
              </w:rPr>
            </w:pPr>
            <w:r w:rsidRPr="00E51C3B">
              <w:rPr>
                <w:rFonts w:ascii="Arial" w:hAnsi="Arial" w:cs="Arial"/>
                <w:b/>
                <w:bCs/>
                <w:color w:val="FFFFFF"/>
                <w:sz w:val="18"/>
                <w:szCs w:val="18"/>
                <w:lang w:val="it-IT"/>
              </w:rPr>
              <w:t>Denominazione</w:t>
            </w:r>
          </w:p>
        </w:tc>
        <w:tc>
          <w:tcPr>
            <w:tcW w:w="1170" w:type="pct"/>
            <w:shd w:val="clear" w:color="auto" w:fill="00529E"/>
          </w:tcPr>
          <w:p w14:paraId="2BAB9531" w14:textId="77777777" w:rsidR="001551A8" w:rsidRPr="00E51C3B" w:rsidRDefault="001551A8" w:rsidP="00CE053C">
            <w:pPr>
              <w:pStyle w:val="sche3"/>
              <w:spacing w:line="280" w:lineRule="exact"/>
              <w:ind w:right="11"/>
              <w:jc w:val="center"/>
              <w:rPr>
                <w:rFonts w:ascii="Arial" w:hAnsi="Arial" w:cs="Arial"/>
                <w:b/>
                <w:bCs/>
                <w:color w:val="FFFFFF"/>
                <w:sz w:val="18"/>
                <w:szCs w:val="18"/>
                <w:lang w:val="it-IT"/>
              </w:rPr>
            </w:pPr>
            <w:r w:rsidRPr="00E51C3B">
              <w:rPr>
                <w:rFonts w:ascii="Arial" w:hAnsi="Arial" w:cs="Arial"/>
                <w:b/>
                <w:bCs/>
                <w:color w:val="FFFFFF"/>
                <w:sz w:val="18"/>
                <w:szCs w:val="18"/>
                <w:lang w:val="it-IT"/>
              </w:rPr>
              <w:t>Codice fiscale/Partita IVA</w:t>
            </w:r>
          </w:p>
        </w:tc>
        <w:tc>
          <w:tcPr>
            <w:tcW w:w="1366" w:type="pct"/>
            <w:shd w:val="clear" w:color="auto" w:fill="00529E"/>
          </w:tcPr>
          <w:p w14:paraId="708748BF" w14:textId="77777777" w:rsidR="001551A8" w:rsidRPr="00E51C3B" w:rsidRDefault="001551A8" w:rsidP="00CE053C">
            <w:pPr>
              <w:pStyle w:val="sche3"/>
              <w:spacing w:line="280" w:lineRule="exact"/>
              <w:ind w:right="11"/>
              <w:jc w:val="center"/>
              <w:rPr>
                <w:rFonts w:ascii="Arial" w:hAnsi="Arial" w:cs="Arial"/>
                <w:b/>
                <w:bCs/>
                <w:color w:val="FFFFFF"/>
                <w:sz w:val="18"/>
                <w:szCs w:val="18"/>
                <w:lang w:val="it-IT"/>
              </w:rPr>
            </w:pPr>
            <w:r w:rsidRPr="00E51C3B">
              <w:rPr>
                <w:rFonts w:ascii="Arial" w:hAnsi="Arial" w:cs="Arial"/>
                <w:b/>
                <w:bCs/>
                <w:color w:val="FFFFFF"/>
                <w:sz w:val="18"/>
                <w:szCs w:val="18"/>
                <w:lang w:val="it-IT"/>
              </w:rPr>
              <w:t>Categoria</w:t>
            </w:r>
          </w:p>
        </w:tc>
        <w:tc>
          <w:tcPr>
            <w:tcW w:w="1366" w:type="pct"/>
            <w:shd w:val="clear" w:color="auto" w:fill="00529E"/>
          </w:tcPr>
          <w:p w14:paraId="10FEC053" w14:textId="77777777" w:rsidR="001551A8" w:rsidRPr="00E51C3B" w:rsidRDefault="001551A8" w:rsidP="00CE053C">
            <w:pPr>
              <w:widowControl w:val="0"/>
              <w:overflowPunct w:val="0"/>
              <w:autoSpaceDE w:val="0"/>
              <w:autoSpaceDN w:val="0"/>
              <w:adjustRightInd w:val="0"/>
              <w:spacing w:after="0" w:line="240" w:lineRule="auto"/>
              <w:jc w:val="center"/>
              <w:textAlignment w:val="baseline"/>
              <w:rPr>
                <w:rFonts w:ascii="Arial" w:hAnsi="Arial" w:cs="Arial"/>
                <w:b/>
                <w:bCs/>
                <w:color w:val="FFFFFF"/>
                <w:sz w:val="18"/>
                <w:szCs w:val="18"/>
              </w:rPr>
            </w:pPr>
            <w:r w:rsidRPr="00E51C3B">
              <w:rPr>
                <w:rFonts w:ascii="Arial" w:eastAsia="Times New Roman" w:hAnsi="Arial" w:cs="Arial"/>
                <w:b/>
                <w:bCs/>
                <w:color w:val="FFFFFF"/>
                <w:sz w:val="18"/>
                <w:szCs w:val="18"/>
                <w:lang w:eastAsia="it-IT"/>
              </w:rPr>
              <w:t>Percentuale %</w:t>
            </w:r>
          </w:p>
        </w:tc>
      </w:tr>
      <w:tr w:rsidR="00E32B40" w:rsidRPr="005036E4" w14:paraId="4A41ECE6" w14:textId="77777777" w:rsidTr="00FC669C">
        <w:tc>
          <w:tcPr>
            <w:tcW w:w="1098" w:type="pct"/>
          </w:tcPr>
          <w:p w14:paraId="5B3A5DC7"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170" w:type="pct"/>
          </w:tcPr>
          <w:p w14:paraId="692C89A9"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6CAA0796"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51F1F49C"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487B5652" w14:textId="77777777" w:rsidTr="00FC669C">
        <w:tc>
          <w:tcPr>
            <w:tcW w:w="1098" w:type="pct"/>
          </w:tcPr>
          <w:p w14:paraId="5E2A006E"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lang w:val="it-IT"/>
              </w:rPr>
              <w:instrText xml:space="preserve"> FORMTEX</w:instrText>
            </w:r>
            <w:r w:rsidRPr="005036E4">
              <w:rPr>
                <w:rFonts w:ascii="Arial" w:hAnsi="Arial" w:cs="Arial"/>
                <w:b/>
              </w:rPr>
              <w:instrText xml:space="preserve">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170" w:type="pct"/>
          </w:tcPr>
          <w:p w14:paraId="0C5F63BD"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42821317"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1323337F"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0128A8C0" w14:textId="77777777" w:rsidTr="00FC669C">
        <w:tc>
          <w:tcPr>
            <w:tcW w:w="1098" w:type="pct"/>
          </w:tcPr>
          <w:p w14:paraId="3EAB50B2"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170" w:type="pct"/>
          </w:tcPr>
          <w:p w14:paraId="4D438C63"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336D95FF"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0E201DEC"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449C2321" w14:textId="77777777" w:rsidTr="00FC669C">
        <w:tc>
          <w:tcPr>
            <w:tcW w:w="1098" w:type="pct"/>
          </w:tcPr>
          <w:p w14:paraId="0FDE8234"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170" w:type="pct"/>
          </w:tcPr>
          <w:p w14:paraId="6635BE0F"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36C9417E"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61E2607A"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44010FDF" w14:textId="77777777" w:rsidTr="00FC669C">
        <w:tc>
          <w:tcPr>
            <w:tcW w:w="1098" w:type="pct"/>
          </w:tcPr>
          <w:p w14:paraId="34FC77AA"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lastRenderedPageBreak/>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170" w:type="pct"/>
          </w:tcPr>
          <w:p w14:paraId="548783F5"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6DDE279E"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1366" w:type="pct"/>
          </w:tcPr>
          <w:p w14:paraId="7EA2BB86"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r w:rsidR="00E32B40" w:rsidRPr="005036E4" w14:paraId="362181B2" w14:textId="77777777" w:rsidTr="00C27BED">
        <w:tc>
          <w:tcPr>
            <w:tcW w:w="5000" w:type="pct"/>
            <w:gridSpan w:val="4"/>
          </w:tcPr>
          <w:p w14:paraId="77CAB227" w14:textId="77777777" w:rsidR="00E32B40" w:rsidRPr="005036E4" w:rsidRDefault="00E32B40" w:rsidP="00181882">
            <w:pPr>
              <w:pStyle w:val="sche3"/>
              <w:spacing w:before="120" w:after="120" w:line="280" w:lineRule="exact"/>
              <w:ind w:right="11"/>
              <w:rPr>
                <w:rFonts w:ascii="Arial" w:hAnsi="Arial" w:cs="Arial"/>
                <w:b/>
                <w:lang w:val="it-IT"/>
              </w:rPr>
            </w:pPr>
            <w:r w:rsidRPr="005036E4">
              <w:rPr>
                <w:rFonts w:ascii="Arial" w:hAnsi="Arial" w:cs="Arial"/>
                <w:b/>
                <w:lang w:val="it-IT"/>
              </w:rPr>
              <w:t>ALTRO (</w:t>
            </w:r>
            <w:r w:rsidR="006C5C86">
              <w:rPr>
                <w:rFonts w:ascii="Arial" w:hAnsi="Arial" w:cs="Arial"/>
                <w:b/>
                <w:i/>
                <w:lang w:val="it-IT"/>
              </w:rPr>
              <w:t>indicare eventuali ulteriori soggetti, specificando, per ciascuno di essi, le informazioni di cui sopra</w:t>
            </w:r>
            <w:r w:rsidRPr="005036E4">
              <w:rPr>
                <w:rFonts w:ascii="Arial" w:hAnsi="Arial" w:cs="Arial"/>
                <w:b/>
                <w:i/>
                <w:lang w:val="it-IT"/>
              </w:rPr>
              <w:t>)</w:t>
            </w:r>
            <w:r w:rsidRPr="005036E4">
              <w:rPr>
                <w:rFonts w:ascii="Arial" w:hAnsi="Arial" w:cs="Arial"/>
                <w:b/>
                <w:lang w:val="it-IT"/>
              </w:rPr>
              <w:t>:</w:t>
            </w:r>
          </w:p>
        </w:tc>
      </w:tr>
      <w:tr w:rsidR="00E32B40" w:rsidRPr="005036E4" w14:paraId="52D11330" w14:textId="77777777" w:rsidTr="00C27BED">
        <w:trPr>
          <w:trHeight w:val="622"/>
        </w:trPr>
        <w:tc>
          <w:tcPr>
            <w:tcW w:w="5000" w:type="pct"/>
            <w:gridSpan w:val="4"/>
          </w:tcPr>
          <w:p w14:paraId="3E79697F" w14:textId="77777777" w:rsidR="00E32B40" w:rsidRPr="005036E4" w:rsidRDefault="00E32B40" w:rsidP="00181882">
            <w:pPr>
              <w:pStyle w:val="sche3"/>
              <w:spacing w:before="120" w:after="120" w:line="280" w:lineRule="exact"/>
              <w:ind w:right="11"/>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14:paraId="7B750556" w14:textId="2A240762" w:rsidR="00C52FD5" w:rsidRPr="00656D39" w:rsidRDefault="00C52FD5" w:rsidP="00A0026E">
      <w:pPr>
        <w:spacing w:before="120" w:after="0" w:line="280" w:lineRule="exact"/>
        <w:ind w:right="11" w:firstLine="555"/>
        <w:jc w:val="both"/>
        <w:rPr>
          <w:rFonts w:ascii="Arial" w:hAnsi="Arial" w:cs="Arial"/>
          <w:color w:val="000000"/>
          <w:sz w:val="20"/>
          <w:szCs w:val="20"/>
        </w:rPr>
      </w:pPr>
      <w:r w:rsidRPr="00656D39">
        <w:rPr>
          <w:rFonts w:ascii="Arial" w:hAnsi="Arial" w:cs="Arial"/>
          <w:color w:val="000000"/>
        </w:rPr>
        <w:t>(</w:t>
      </w:r>
      <w:r w:rsidR="00BB5298">
        <w:rPr>
          <w:rFonts w:ascii="Arial" w:hAnsi="Arial" w:cs="Arial"/>
          <w:i/>
          <w:color w:val="000000"/>
          <w:sz w:val="20"/>
          <w:szCs w:val="20"/>
        </w:rPr>
        <w:t>selezionare</w:t>
      </w:r>
      <w:r w:rsidRPr="00656D39">
        <w:rPr>
          <w:rFonts w:ascii="Arial" w:hAnsi="Arial" w:cs="Arial"/>
          <w:i/>
          <w:color w:val="000000"/>
          <w:sz w:val="20"/>
          <w:szCs w:val="20"/>
        </w:rPr>
        <w:t xml:space="preserve"> la casella che interessa</w:t>
      </w:r>
      <w:r w:rsidRPr="00656D39">
        <w:rPr>
          <w:rFonts w:ascii="Arial" w:hAnsi="Arial" w:cs="Arial"/>
          <w:color w:val="000000"/>
          <w:sz w:val="20"/>
          <w:szCs w:val="20"/>
        </w:rPr>
        <w:t>):</w:t>
      </w:r>
    </w:p>
    <w:p w14:paraId="535ABF88" w14:textId="77777777" w:rsidR="00A248F1" w:rsidRPr="00C27BED" w:rsidRDefault="00C27BED" w:rsidP="00693423">
      <w:pPr>
        <w:numPr>
          <w:ilvl w:val="0"/>
          <w:numId w:val="1"/>
        </w:numPr>
        <w:tabs>
          <w:tab w:val="num" w:pos="560"/>
        </w:tabs>
        <w:spacing w:before="120" w:after="0" w:line="280" w:lineRule="exact"/>
        <w:ind w:left="555" w:right="11" w:hanging="357"/>
        <w:jc w:val="both"/>
        <w:rPr>
          <w:rFonts w:ascii="Arial" w:hAnsi="Arial" w:cs="Arial"/>
          <w:color w:val="000000"/>
        </w:rPr>
      </w:pPr>
      <w:r w:rsidRPr="00C27BED">
        <w:rPr>
          <w:rFonts w:ascii="Arial" w:hAnsi="Arial" w:cs="Arial"/>
          <w:b/>
          <w:color w:val="000000"/>
        </w:rPr>
        <w:fldChar w:fldCharType="begin">
          <w:ffData>
            <w:name w:val="Controllo64"/>
            <w:enabled/>
            <w:calcOnExit w:val="0"/>
            <w:checkBox>
              <w:sizeAuto/>
              <w:default w:val="0"/>
            </w:checkBox>
          </w:ffData>
        </w:fldChar>
      </w:r>
      <w:r w:rsidRPr="00C27BED">
        <w:rPr>
          <w:rFonts w:ascii="Arial" w:hAnsi="Arial" w:cs="Arial"/>
          <w:b/>
          <w:color w:val="000000"/>
        </w:rPr>
        <w:instrText xml:space="preserve"> FORMCHECKBOX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color w:val="000000"/>
        </w:rPr>
        <w:fldChar w:fldCharType="end"/>
      </w:r>
      <w:r w:rsidRPr="00C27BED">
        <w:rPr>
          <w:rFonts w:ascii="Arial" w:hAnsi="Arial" w:cs="Arial"/>
          <w:color w:val="000000"/>
        </w:rPr>
        <w:t xml:space="preserve"> </w:t>
      </w:r>
      <w:r w:rsidR="00A248F1" w:rsidRPr="00C27BED">
        <w:rPr>
          <w:rFonts w:ascii="Arial" w:hAnsi="Arial" w:cs="Arial"/>
          <w:color w:val="000000"/>
        </w:rPr>
        <w:t xml:space="preserve">che, con riferimento alla presente gara, non ha presentato offerta in più di un </w:t>
      </w:r>
      <w:r>
        <w:rPr>
          <w:rFonts w:ascii="Arial" w:hAnsi="Arial" w:cs="Arial"/>
          <w:color w:val="000000"/>
        </w:rPr>
        <w:t xml:space="preserve">  </w:t>
      </w:r>
      <w:r w:rsidR="00A248F1" w:rsidRPr="00C27BED">
        <w:rPr>
          <w:rFonts w:ascii="Arial" w:hAnsi="Arial" w:cs="Arial"/>
          <w:color w:val="000000"/>
        </w:rPr>
        <w:t>Raggruppamento temporaneo o Consorzio</w:t>
      </w:r>
      <w:r w:rsidR="000F4EFC">
        <w:rPr>
          <w:rFonts w:ascii="Arial" w:hAnsi="Arial" w:cs="Arial"/>
          <w:color w:val="000000"/>
        </w:rPr>
        <w:t xml:space="preserve"> ordinario</w:t>
      </w:r>
      <w:r w:rsidR="00A248F1" w:rsidRPr="00C27BED">
        <w:rPr>
          <w:rFonts w:ascii="Arial" w:hAnsi="Arial" w:cs="Arial"/>
          <w:color w:val="000000"/>
        </w:rPr>
        <w:t>, ovvero singolarmente e quale componente</w:t>
      </w:r>
      <w:r w:rsidR="000F4EFC">
        <w:rPr>
          <w:rFonts w:ascii="Arial" w:hAnsi="Arial" w:cs="Arial"/>
          <w:color w:val="000000"/>
        </w:rPr>
        <w:t xml:space="preserve"> di un Raggruppamento/Consorzio ordinario</w:t>
      </w:r>
      <w:r w:rsidR="00A248F1" w:rsidRPr="00C27BED">
        <w:rPr>
          <w:rFonts w:ascii="Arial" w:hAnsi="Arial" w:cs="Arial"/>
          <w:color w:val="000000"/>
        </w:rPr>
        <w:t>;</w:t>
      </w:r>
    </w:p>
    <w:p w14:paraId="5B72B805" w14:textId="77777777" w:rsidR="00A248F1" w:rsidRPr="00E51C3B" w:rsidRDefault="00A248F1" w:rsidP="00A248F1">
      <w:pPr>
        <w:spacing w:before="120" w:after="0" w:line="280" w:lineRule="exact"/>
        <w:ind w:left="555" w:right="11"/>
        <w:jc w:val="both"/>
        <w:rPr>
          <w:rFonts w:ascii="Arial" w:hAnsi="Arial" w:cs="Arial"/>
          <w:b/>
          <w:color w:val="000000"/>
        </w:rPr>
      </w:pPr>
      <w:r w:rsidRPr="00E51C3B">
        <w:rPr>
          <w:rFonts w:ascii="Arial" w:hAnsi="Arial" w:cs="Arial"/>
          <w:b/>
          <w:color w:val="000000"/>
        </w:rPr>
        <w:t>oppure</w:t>
      </w:r>
      <w:r w:rsidR="00BB5298" w:rsidRPr="00E51C3B">
        <w:rPr>
          <w:rFonts w:ascii="Arial" w:hAnsi="Arial" w:cs="Arial"/>
          <w:b/>
          <w:color w:val="000000"/>
        </w:rPr>
        <w:t>,</w:t>
      </w:r>
    </w:p>
    <w:p w14:paraId="5B0A7C12" w14:textId="77777777" w:rsidR="009D1919" w:rsidRPr="00C27BED" w:rsidRDefault="00A248F1" w:rsidP="00CF2823">
      <w:pPr>
        <w:spacing w:before="120" w:after="0" w:line="280" w:lineRule="exact"/>
        <w:ind w:left="993" w:right="11" w:hanging="438"/>
        <w:jc w:val="both"/>
        <w:rPr>
          <w:rFonts w:ascii="Arial" w:hAnsi="Arial" w:cs="Arial"/>
          <w:color w:val="000000"/>
        </w:rPr>
      </w:pPr>
      <w:r w:rsidRPr="00C27BED">
        <w:rPr>
          <w:rFonts w:ascii="Arial" w:hAnsi="Arial" w:cs="Arial"/>
          <w:b/>
          <w:color w:val="000000"/>
        </w:rPr>
        <w:fldChar w:fldCharType="begin">
          <w:ffData>
            <w:name w:val="Controllo64"/>
            <w:enabled/>
            <w:calcOnExit w:val="0"/>
            <w:checkBox>
              <w:sizeAuto/>
              <w:default w:val="0"/>
            </w:checkBox>
          </w:ffData>
        </w:fldChar>
      </w:r>
      <w:r w:rsidRPr="00C27BED">
        <w:rPr>
          <w:rFonts w:ascii="Arial" w:hAnsi="Arial" w:cs="Arial"/>
          <w:b/>
          <w:color w:val="000000"/>
        </w:rPr>
        <w:instrText xml:space="preserve"> FORMCHECKBOX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color w:val="000000"/>
        </w:rPr>
        <w:fldChar w:fldCharType="end"/>
      </w:r>
      <w:r w:rsidRPr="00C27BED">
        <w:rPr>
          <w:rFonts w:ascii="Arial" w:hAnsi="Arial" w:cs="Arial"/>
          <w:color w:val="000000"/>
        </w:rPr>
        <w:t xml:space="preserve"> </w:t>
      </w:r>
      <w:r w:rsidR="00CF2823">
        <w:rPr>
          <w:rFonts w:ascii="Arial" w:hAnsi="Arial" w:cs="Arial"/>
          <w:color w:val="000000"/>
        </w:rPr>
        <w:t xml:space="preserve"> </w:t>
      </w:r>
      <w:r w:rsidRPr="00C27BED">
        <w:rPr>
          <w:rFonts w:ascii="Arial" w:hAnsi="Arial" w:cs="Arial"/>
          <w:color w:val="000000"/>
        </w:rPr>
        <w:t>di non partecipare in più di un Consorzio ovvero singolarmente e quale componente di un Consorzio;</w:t>
      </w:r>
    </w:p>
    <w:p w14:paraId="3C4699BA" w14:textId="77777777" w:rsidR="00E01697" w:rsidRPr="00E51C3B" w:rsidRDefault="00E01697" w:rsidP="00C27BED">
      <w:pPr>
        <w:spacing w:before="120" w:after="0" w:line="280" w:lineRule="exact"/>
        <w:ind w:left="555" w:right="11"/>
        <w:jc w:val="both"/>
        <w:rPr>
          <w:rFonts w:ascii="Arial" w:hAnsi="Arial" w:cs="Arial"/>
          <w:b/>
          <w:i/>
          <w:color w:val="000000"/>
        </w:rPr>
      </w:pPr>
      <w:r w:rsidRPr="00E51C3B">
        <w:rPr>
          <w:rFonts w:ascii="Arial" w:hAnsi="Arial" w:cs="Arial"/>
          <w:b/>
          <w:color w:val="000000"/>
          <w:lang w:eastAsia="it-IT"/>
        </w:rPr>
        <w:t>oppure</w:t>
      </w:r>
      <w:r w:rsidR="00BB5298" w:rsidRPr="00E51C3B">
        <w:rPr>
          <w:rFonts w:ascii="Arial" w:hAnsi="Arial" w:cs="Arial"/>
          <w:b/>
          <w:color w:val="000000"/>
          <w:lang w:eastAsia="it-IT"/>
        </w:rPr>
        <w:t>,</w:t>
      </w:r>
    </w:p>
    <w:p w14:paraId="7B845094" w14:textId="24CA2E00" w:rsidR="003779D3" w:rsidRPr="00C27BED" w:rsidRDefault="00C52FD5" w:rsidP="00CF2823">
      <w:pPr>
        <w:spacing w:before="120" w:after="0" w:line="280" w:lineRule="exact"/>
        <w:ind w:left="851" w:right="11" w:hanging="296"/>
        <w:jc w:val="both"/>
        <w:rPr>
          <w:rFonts w:ascii="Arial" w:hAnsi="Arial" w:cs="Arial"/>
          <w:color w:val="000000"/>
        </w:rPr>
      </w:pPr>
      <w:r w:rsidRPr="00C27BED">
        <w:rPr>
          <w:rFonts w:ascii="Arial" w:hAnsi="Arial" w:cs="Arial"/>
          <w:b/>
        </w:rPr>
        <w:fldChar w:fldCharType="begin">
          <w:ffData>
            <w:name w:val="Controllo64"/>
            <w:enabled/>
            <w:calcOnExit w:val="0"/>
            <w:checkBox>
              <w:sizeAuto/>
              <w:default w:val="0"/>
            </w:checkBox>
          </w:ffData>
        </w:fldChar>
      </w:r>
      <w:r w:rsidRPr="00C27BED">
        <w:rPr>
          <w:rFonts w:ascii="Arial" w:hAnsi="Arial" w:cs="Arial"/>
          <w:b/>
        </w:rPr>
        <w:instrText xml:space="preserve"> FORMCHECKBOX </w:instrText>
      </w:r>
      <w:r w:rsidRPr="00C27BED">
        <w:rPr>
          <w:rFonts w:ascii="Arial" w:hAnsi="Arial" w:cs="Arial"/>
          <w:b/>
        </w:rPr>
      </w:r>
      <w:r w:rsidRPr="00C27BED">
        <w:rPr>
          <w:rFonts w:ascii="Arial" w:hAnsi="Arial" w:cs="Arial"/>
          <w:b/>
        </w:rPr>
        <w:fldChar w:fldCharType="separate"/>
      </w:r>
      <w:r w:rsidRPr="00C27BED">
        <w:rPr>
          <w:rFonts w:ascii="Arial" w:hAnsi="Arial" w:cs="Arial"/>
          <w:b/>
        </w:rPr>
        <w:fldChar w:fldCharType="end"/>
      </w:r>
      <w:r w:rsidRPr="00C27BED">
        <w:rPr>
          <w:rFonts w:ascii="Arial" w:hAnsi="Arial" w:cs="Arial"/>
          <w:b/>
        </w:rPr>
        <w:t xml:space="preserve"> </w:t>
      </w:r>
      <w:r w:rsidRPr="00C27BED">
        <w:rPr>
          <w:rFonts w:ascii="Arial" w:hAnsi="Arial" w:cs="Arial"/>
          <w:color w:val="000000"/>
        </w:rPr>
        <w:t xml:space="preserve">di partecipare alla presente </w:t>
      </w:r>
      <w:r w:rsidR="00E01697" w:rsidRPr="00C27BED">
        <w:rPr>
          <w:rFonts w:ascii="Arial" w:hAnsi="Arial" w:cs="Arial"/>
          <w:color w:val="000000"/>
        </w:rPr>
        <w:t>procedura di affidamento</w:t>
      </w:r>
      <w:r w:rsidRPr="00C27BED">
        <w:rPr>
          <w:rFonts w:ascii="Arial" w:hAnsi="Arial" w:cs="Arial"/>
          <w:color w:val="000000"/>
        </w:rPr>
        <w:t xml:space="preserve"> in </w:t>
      </w:r>
      <w:r w:rsidR="00E01697" w:rsidRPr="00C27BED">
        <w:rPr>
          <w:rFonts w:ascii="Arial" w:hAnsi="Arial" w:cs="Arial"/>
          <w:color w:val="000000"/>
        </w:rPr>
        <w:t xml:space="preserve">altra forma singola o associata </w:t>
      </w:r>
      <w:r w:rsidRPr="00C27BED">
        <w:rPr>
          <w:rFonts w:ascii="Arial" w:hAnsi="Arial" w:cs="Arial"/>
          <w:color w:val="000000"/>
        </w:rPr>
        <w:t>(</w:t>
      </w:r>
      <w:r w:rsidRPr="000F4EFC">
        <w:rPr>
          <w:rFonts w:ascii="Arial" w:hAnsi="Arial" w:cs="Arial"/>
          <w:i/>
          <w:color w:val="000000"/>
        </w:rPr>
        <w:t xml:space="preserve">indicare </w:t>
      </w:r>
      <w:r w:rsidR="00E01697" w:rsidRPr="000F4EFC">
        <w:rPr>
          <w:rFonts w:ascii="Arial" w:hAnsi="Arial" w:cs="Arial"/>
          <w:i/>
          <w:color w:val="000000"/>
        </w:rPr>
        <w:t xml:space="preserve">le diverse </w:t>
      </w:r>
      <w:r w:rsidRPr="000F4EFC">
        <w:rPr>
          <w:rFonts w:ascii="Arial" w:hAnsi="Arial" w:cs="Arial"/>
          <w:i/>
          <w:color w:val="000000"/>
        </w:rPr>
        <w:t>forme</w:t>
      </w:r>
      <w:r w:rsidR="00E01697" w:rsidRPr="000F4EFC">
        <w:rPr>
          <w:rFonts w:ascii="Arial" w:hAnsi="Arial" w:cs="Arial"/>
          <w:i/>
          <w:color w:val="000000"/>
        </w:rPr>
        <w:t xml:space="preserve"> di partecipazione</w:t>
      </w:r>
      <w:r w:rsidRPr="00C27BED">
        <w:rPr>
          <w:rFonts w:ascii="Arial" w:hAnsi="Arial" w:cs="Arial"/>
          <w:color w:val="000000"/>
        </w:rPr>
        <w:t>)</w:t>
      </w:r>
      <w:r w:rsidR="00E01697" w:rsidRPr="00C27BED">
        <w:rPr>
          <w:rFonts w:ascii="Arial" w:hAnsi="Arial" w:cs="Arial"/>
          <w:color w:val="000000"/>
        </w:rPr>
        <w:t xml:space="preserve"> </w:t>
      </w:r>
      <w:r w:rsidRPr="00C27BED">
        <w:rPr>
          <w:rFonts w:ascii="Arial" w:hAnsi="Arial" w:cs="Arial"/>
          <w:b/>
          <w:color w:val="000000"/>
        </w:rPr>
        <w:fldChar w:fldCharType="begin">
          <w:ffData>
            <w:name w:val="Testo656"/>
            <w:enabled/>
            <w:calcOnExit w:val="0"/>
            <w:textInput/>
          </w:ffData>
        </w:fldChar>
      </w:r>
      <w:r w:rsidRPr="00C27BED">
        <w:rPr>
          <w:rFonts w:ascii="Arial" w:hAnsi="Arial" w:cs="Arial"/>
          <w:b/>
          <w:color w:val="000000"/>
        </w:rPr>
        <w:instrText xml:space="preserve"> FORMTEXT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b/>
          <w:color w:val="000000"/>
        </w:rPr>
        <w:t> </w:t>
      </w:r>
      <w:r w:rsidRPr="00C27BED">
        <w:rPr>
          <w:rFonts w:ascii="Arial" w:hAnsi="Arial" w:cs="Arial"/>
          <w:b/>
          <w:color w:val="000000"/>
        </w:rPr>
        <w:t> </w:t>
      </w:r>
      <w:r w:rsidRPr="00C27BED">
        <w:rPr>
          <w:rFonts w:ascii="Arial" w:hAnsi="Arial" w:cs="Arial"/>
          <w:b/>
          <w:color w:val="000000"/>
        </w:rPr>
        <w:t> </w:t>
      </w:r>
      <w:r w:rsidRPr="00C27BED">
        <w:rPr>
          <w:rFonts w:ascii="Arial" w:hAnsi="Arial" w:cs="Arial"/>
          <w:b/>
          <w:color w:val="000000"/>
        </w:rPr>
        <w:t> </w:t>
      </w:r>
      <w:r w:rsidRPr="00C27BED">
        <w:rPr>
          <w:rFonts w:ascii="Arial" w:hAnsi="Arial" w:cs="Arial"/>
          <w:b/>
          <w:color w:val="000000"/>
        </w:rPr>
        <w:t> </w:t>
      </w:r>
      <w:r w:rsidRPr="00C27BED">
        <w:rPr>
          <w:rFonts w:ascii="Arial" w:hAnsi="Arial" w:cs="Arial"/>
          <w:color w:val="000000"/>
        </w:rPr>
        <w:fldChar w:fldCharType="end"/>
      </w:r>
      <w:r w:rsidR="00E01697" w:rsidRPr="00C27BED">
        <w:rPr>
          <w:rFonts w:ascii="Arial" w:hAnsi="Arial" w:cs="Arial"/>
          <w:color w:val="000000"/>
        </w:rPr>
        <w:t xml:space="preserve">, </w:t>
      </w:r>
      <w:r w:rsidR="003779D3" w:rsidRPr="00C27BED">
        <w:rPr>
          <w:rFonts w:ascii="Arial" w:hAnsi="Arial" w:cs="Arial"/>
          <w:color w:val="000000"/>
        </w:rPr>
        <w:t>ma che non sono integrati i presup</w:t>
      </w:r>
      <w:r w:rsidR="00E01697" w:rsidRPr="00C27BED">
        <w:rPr>
          <w:rFonts w:ascii="Arial" w:hAnsi="Arial" w:cs="Arial"/>
          <w:color w:val="000000"/>
        </w:rPr>
        <w:t xml:space="preserve">posti di cui all’articolo 95, comma </w:t>
      </w:r>
      <w:r w:rsidR="003779D3" w:rsidRPr="00C27BED">
        <w:rPr>
          <w:rFonts w:ascii="Arial" w:hAnsi="Arial" w:cs="Arial"/>
          <w:color w:val="000000"/>
        </w:rPr>
        <w:t>1</w:t>
      </w:r>
      <w:r w:rsidR="00E01697" w:rsidRPr="00C27BED">
        <w:rPr>
          <w:rFonts w:ascii="Arial" w:hAnsi="Arial" w:cs="Arial"/>
          <w:color w:val="000000"/>
        </w:rPr>
        <w:t xml:space="preserve">, lett. d) del </w:t>
      </w:r>
      <w:proofErr w:type="gramStart"/>
      <w:r w:rsidR="00E01697" w:rsidRPr="00C27BED">
        <w:rPr>
          <w:rFonts w:ascii="Arial" w:hAnsi="Arial" w:cs="Arial"/>
          <w:color w:val="000000"/>
        </w:rPr>
        <w:t>D.Lgs</w:t>
      </w:r>
      <w:proofErr w:type="gramEnd"/>
      <w:r w:rsidR="00E01697" w:rsidRPr="00C27BED">
        <w:rPr>
          <w:rFonts w:ascii="Arial" w:hAnsi="Arial" w:cs="Arial"/>
          <w:color w:val="000000"/>
        </w:rPr>
        <w:t>.</w:t>
      </w:r>
      <w:r w:rsidR="003779D3" w:rsidRPr="00C27BED">
        <w:rPr>
          <w:rFonts w:ascii="Arial" w:hAnsi="Arial" w:cs="Arial"/>
          <w:color w:val="000000"/>
        </w:rPr>
        <w:t>36/2023. Resta salva la facoltà di cui all’articolo 97;</w:t>
      </w:r>
    </w:p>
    <w:p w14:paraId="1E144011" w14:textId="77777777" w:rsidR="00E01697" w:rsidRPr="00E51C3B" w:rsidRDefault="00E01697" w:rsidP="00E01697">
      <w:pPr>
        <w:spacing w:before="120" w:after="0" w:line="280" w:lineRule="exact"/>
        <w:ind w:left="555" w:right="11"/>
        <w:jc w:val="both"/>
        <w:rPr>
          <w:rFonts w:ascii="Arial" w:hAnsi="Arial" w:cs="Arial"/>
          <w:b/>
          <w:color w:val="000000"/>
        </w:rPr>
      </w:pPr>
      <w:r w:rsidRPr="00E51C3B">
        <w:rPr>
          <w:rFonts w:ascii="Arial" w:hAnsi="Arial" w:cs="Arial"/>
          <w:b/>
          <w:color w:val="000000"/>
        </w:rPr>
        <w:t>oppure</w:t>
      </w:r>
      <w:r w:rsidR="00BB5298" w:rsidRPr="00E51C3B">
        <w:rPr>
          <w:rFonts w:ascii="Arial" w:hAnsi="Arial" w:cs="Arial"/>
          <w:b/>
          <w:color w:val="000000"/>
        </w:rPr>
        <w:t>,</w:t>
      </w:r>
    </w:p>
    <w:p w14:paraId="09EAA139" w14:textId="77777777" w:rsidR="00B0027F" w:rsidRDefault="00E01697" w:rsidP="00CF2823">
      <w:pPr>
        <w:spacing w:before="120" w:after="0" w:line="280" w:lineRule="exact"/>
        <w:ind w:left="851" w:right="11" w:hanging="296"/>
        <w:jc w:val="both"/>
        <w:rPr>
          <w:rFonts w:ascii="Arial" w:hAnsi="Arial" w:cs="Arial"/>
          <w:color w:val="000000"/>
        </w:rPr>
      </w:pPr>
      <w:r w:rsidRPr="00C27BED">
        <w:rPr>
          <w:rFonts w:ascii="Arial" w:hAnsi="Arial" w:cs="Arial"/>
          <w:b/>
          <w:color w:val="000000"/>
        </w:rPr>
        <w:fldChar w:fldCharType="begin">
          <w:ffData>
            <w:name w:val="Controllo64"/>
            <w:enabled/>
            <w:calcOnExit w:val="0"/>
            <w:checkBox>
              <w:sizeAuto/>
              <w:default w:val="0"/>
            </w:checkBox>
          </w:ffData>
        </w:fldChar>
      </w:r>
      <w:r w:rsidRPr="00C27BED">
        <w:rPr>
          <w:rFonts w:ascii="Arial" w:hAnsi="Arial" w:cs="Arial"/>
          <w:b/>
          <w:color w:val="000000"/>
        </w:rPr>
        <w:instrText xml:space="preserve"> FORMCHECKBOX </w:instrText>
      </w:r>
      <w:r w:rsidRPr="00C27BED">
        <w:rPr>
          <w:rFonts w:ascii="Arial" w:hAnsi="Arial" w:cs="Arial"/>
          <w:b/>
          <w:color w:val="000000"/>
        </w:rPr>
      </w:r>
      <w:r w:rsidRPr="00C27BED">
        <w:rPr>
          <w:rFonts w:ascii="Arial" w:hAnsi="Arial" w:cs="Arial"/>
          <w:b/>
          <w:color w:val="000000"/>
        </w:rPr>
        <w:fldChar w:fldCharType="separate"/>
      </w:r>
      <w:r w:rsidRPr="00C27BED">
        <w:rPr>
          <w:rFonts w:ascii="Arial" w:hAnsi="Arial" w:cs="Arial"/>
          <w:color w:val="000000"/>
        </w:rPr>
        <w:fldChar w:fldCharType="end"/>
      </w:r>
      <w:r w:rsidRPr="00C27BED">
        <w:rPr>
          <w:rFonts w:ascii="Arial" w:hAnsi="Arial" w:cs="Arial"/>
          <w:color w:val="000000"/>
        </w:rPr>
        <w:t xml:space="preserve"> d</w:t>
      </w:r>
      <w:r w:rsidR="003779D3" w:rsidRPr="00C27BED">
        <w:rPr>
          <w:rFonts w:ascii="Arial" w:hAnsi="Arial" w:cs="Arial"/>
          <w:color w:val="000000"/>
        </w:rPr>
        <w:t>i partecipare alla presente procedura in altra forma singola o associata (</w:t>
      </w:r>
      <w:r w:rsidR="003779D3" w:rsidRPr="000F4EFC">
        <w:rPr>
          <w:rFonts w:ascii="Arial" w:hAnsi="Arial" w:cs="Arial"/>
          <w:i/>
          <w:color w:val="000000"/>
        </w:rPr>
        <w:t>indicare le diverse forme di partecipazione</w:t>
      </w:r>
      <w:r w:rsidR="003779D3" w:rsidRPr="00C27BED">
        <w:rPr>
          <w:rFonts w:ascii="Arial" w:hAnsi="Arial" w:cs="Arial"/>
          <w:color w:val="000000"/>
        </w:rPr>
        <w:t xml:space="preserve">) </w:t>
      </w:r>
      <w:r w:rsidR="00C27BED" w:rsidRPr="00C27BED">
        <w:rPr>
          <w:rFonts w:ascii="Arial" w:hAnsi="Arial" w:cs="Arial"/>
          <w:b/>
          <w:color w:val="000000"/>
        </w:rPr>
        <w:fldChar w:fldCharType="begin">
          <w:ffData>
            <w:name w:val="Testo656"/>
            <w:enabled/>
            <w:calcOnExit w:val="0"/>
            <w:textInput/>
          </w:ffData>
        </w:fldChar>
      </w:r>
      <w:r w:rsidR="00C27BED" w:rsidRPr="00C27BED">
        <w:rPr>
          <w:rFonts w:ascii="Arial" w:hAnsi="Arial" w:cs="Arial"/>
          <w:b/>
          <w:color w:val="000000"/>
        </w:rPr>
        <w:instrText xml:space="preserve"> FORMTEXT </w:instrText>
      </w:r>
      <w:r w:rsidR="00C27BED" w:rsidRPr="00C27BED">
        <w:rPr>
          <w:rFonts w:ascii="Arial" w:hAnsi="Arial" w:cs="Arial"/>
          <w:b/>
          <w:color w:val="000000"/>
        </w:rPr>
      </w:r>
      <w:r w:rsidR="00C27BED" w:rsidRPr="00C27BED">
        <w:rPr>
          <w:rFonts w:ascii="Arial" w:hAnsi="Arial" w:cs="Arial"/>
          <w:b/>
          <w:color w:val="000000"/>
        </w:rPr>
        <w:fldChar w:fldCharType="separate"/>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b/>
          <w:color w:val="000000"/>
        </w:rPr>
        <w:t> </w:t>
      </w:r>
      <w:r w:rsidR="00C27BED" w:rsidRPr="00C27BED">
        <w:rPr>
          <w:rFonts w:ascii="Arial" w:hAnsi="Arial" w:cs="Arial"/>
          <w:color w:val="000000"/>
        </w:rPr>
        <w:fldChar w:fldCharType="end"/>
      </w:r>
      <w:r w:rsidR="00C27BED">
        <w:rPr>
          <w:rFonts w:ascii="Arial" w:hAnsi="Arial" w:cs="Arial"/>
          <w:color w:val="000000"/>
        </w:rPr>
        <w:t xml:space="preserve"> </w:t>
      </w:r>
      <w:r w:rsidR="003779D3" w:rsidRPr="00C27BED">
        <w:rPr>
          <w:rFonts w:ascii="Arial" w:hAnsi="Arial" w:cs="Arial"/>
          <w:color w:val="000000"/>
        </w:rPr>
        <w:t>e che sono integrati i presup</w:t>
      </w:r>
      <w:r w:rsidRPr="00C27BED">
        <w:rPr>
          <w:rFonts w:ascii="Arial" w:hAnsi="Arial" w:cs="Arial"/>
          <w:color w:val="000000"/>
        </w:rPr>
        <w:t xml:space="preserve">posti di cui all’articolo 95, comma </w:t>
      </w:r>
      <w:r w:rsidR="003779D3" w:rsidRPr="00C27BED">
        <w:rPr>
          <w:rFonts w:ascii="Arial" w:hAnsi="Arial" w:cs="Arial"/>
          <w:color w:val="000000"/>
        </w:rPr>
        <w:t>1</w:t>
      </w:r>
      <w:r w:rsidRPr="00C27BED">
        <w:rPr>
          <w:rFonts w:ascii="Arial" w:hAnsi="Arial" w:cs="Arial"/>
          <w:color w:val="000000"/>
        </w:rPr>
        <w:t>,</w:t>
      </w:r>
      <w:r w:rsidR="003779D3" w:rsidRPr="00C27BED">
        <w:rPr>
          <w:rFonts w:ascii="Arial" w:hAnsi="Arial" w:cs="Arial"/>
          <w:color w:val="000000"/>
        </w:rPr>
        <w:t xml:space="preserve"> lett. d) del D.Lgs. 36/2023 ma la circostanza non ha influito sulla gara, né è idonea a incidere sulla capacità di rispettare gli obblighi contrattuali per le seguenti ragioni: </w:t>
      </w:r>
      <w:r w:rsidRPr="00C27BED">
        <w:rPr>
          <w:rFonts w:ascii="Arial" w:hAnsi="Arial" w:cs="Arial"/>
          <w:color w:val="000000"/>
        </w:rPr>
        <w:fldChar w:fldCharType="begin">
          <w:ffData>
            <w:name w:val="Testo656"/>
            <w:enabled/>
            <w:calcOnExit w:val="0"/>
            <w:textInput/>
          </w:ffData>
        </w:fldChar>
      </w:r>
      <w:r w:rsidRPr="00C27BED">
        <w:rPr>
          <w:rFonts w:ascii="Arial" w:hAnsi="Arial" w:cs="Arial"/>
          <w:color w:val="000000"/>
        </w:rPr>
        <w:instrText xml:space="preserve"> FORMTEXT </w:instrText>
      </w:r>
      <w:r w:rsidRPr="00C27BED">
        <w:rPr>
          <w:rFonts w:ascii="Arial" w:hAnsi="Arial" w:cs="Arial"/>
          <w:color w:val="000000"/>
        </w:rPr>
      </w:r>
      <w:r w:rsidRPr="00C27BED">
        <w:rPr>
          <w:rFonts w:ascii="Arial" w:hAnsi="Arial" w:cs="Arial"/>
          <w:color w:val="000000"/>
        </w:rPr>
        <w:fldChar w:fldCharType="separate"/>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t> </w:t>
      </w:r>
      <w:r w:rsidRPr="00C27BED">
        <w:rPr>
          <w:rFonts w:ascii="Arial" w:hAnsi="Arial" w:cs="Arial"/>
          <w:color w:val="000000"/>
        </w:rPr>
        <w:fldChar w:fldCharType="end"/>
      </w:r>
      <w:r w:rsidRPr="00C27BED">
        <w:rPr>
          <w:rFonts w:ascii="Arial" w:hAnsi="Arial" w:cs="Arial"/>
          <w:color w:val="000000"/>
        </w:rPr>
        <w:t xml:space="preserve"> </w:t>
      </w:r>
      <w:r w:rsidR="003779D3" w:rsidRPr="00C27BED">
        <w:rPr>
          <w:rFonts w:ascii="Arial" w:hAnsi="Arial" w:cs="Arial"/>
          <w:color w:val="000000"/>
        </w:rPr>
        <w:t>Resta salva la facoltà di cui all’articolo 97;</w:t>
      </w:r>
    </w:p>
    <w:p w14:paraId="3B036103" w14:textId="36EA8508" w:rsidR="00BF7AF8" w:rsidRPr="00BF7AF8" w:rsidRDefault="001E4055"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w:t>
      </w:r>
      <w:r w:rsidRPr="00C27BED">
        <w:rPr>
          <w:rFonts w:ascii="Arial" w:hAnsi="Arial" w:cs="Arial"/>
          <w:b/>
        </w:rPr>
        <w:t xml:space="preserve">Per </w:t>
      </w:r>
      <w:r w:rsidR="00486E92" w:rsidRPr="00C27BED">
        <w:rPr>
          <w:rFonts w:ascii="Arial" w:hAnsi="Arial" w:cs="Arial"/>
          <w:b/>
        </w:rPr>
        <w:t xml:space="preserve">l’operatore economico </w:t>
      </w:r>
      <w:r w:rsidRPr="00C27BED">
        <w:rPr>
          <w:rFonts w:ascii="Arial" w:hAnsi="Arial" w:cs="Arial"/>
          <w:b/>
        </w:rPr>
        <w:t>non resident</w:t>
      </w:r>
      <w:r w:rsidR="008724B7" w:rsidRPr="00C27BED">
        <w:rPr>
          <w:rFonts w:ascii="Arial" w:hAnsi="Arial" w:cs="Arial"/>
          <w:b/>
        </w:rPr>
        <w:t>e</w:t>
      </w:r>
      <w:r w:rsidRPr="00C27BED">
        <w:rPr>
          <w:rFonts w:ascii="Arial" w:hAnsi="Arial" w:cs="Arial"/>
          <w:b/>
        </w:rPr>
        <w:t xml:space="preserve"> e priv</w:t>
      </w:r>
      <w:r w:rsidR="008724B7" w:rsidRPr="00C27BED">
        <w:rPr>
          <w:rFonts w:ascii="Arial" w:hAnsi="Arial" w:cs="Arial"/>
          <w:b/>
        </w:rPr>
        <w:t>a</w:t>
      </w:r>
      <w:r w:rsidRPr="00C27BED">
        <w:rPr>
          <w:rFonts w:ascii="Arial" w:hAnsi="Arial" w:cs="Arial"/>
          <w:b/>
        </w:rPr>
        <w:t xml:space="preserve"> di stabile organizzazione in </w:t>
      </w:r>
      <w:proofErr w:type="gramStart"/>
      <w:r w:rsidR="00913E9C" w:rsidRPr="00C27BED">
        <w:rPr>
          <w:rFonts w:ascii="Arial" w:hAnsi="Arial" w:cs="Arial"/>
          <w:b/>
        </w:rPr>
        <w:t>Italia</w:t>
      </w:r>
      <w:r w:rsidR="00913E9C" w:rsidRPr="00C27BED">
        <w:rPr>
          <w:rFonts w:ascii="Arial" w:hAnsi="Arial" w:cs="Arial"/>
        </w:rPr>
        <w:t xml:space="preserve">] </w:t>
      </w:r>
      <w:r w:rsidR="00913E9C">
        <w:rPr>
          <w:rFonts w:ascii="Arial" w:hAnsi="Arial" w:cs="Arial"/>
        </w:rPr>
        <w:t xml:space="preserve"> </w:t>
      </w:r>
      <w:r w:rsidR="00E51C3B">
        <w:rPr>
          <w:rFonts w:ascii="Arial" w:hAnsi="Arial" w:cs="Arial"/>
        </w:rPr>
        <w:t xml:space="preserve"> </w:t>
      </w:r>
      <w:proofErr w:type="gramEnd"/>
      <w:r w:rsidR="00E51C3B">
        <w:rPr>
          <w:rFonts w:ascii="Arial" w:hAnsi="Arial" w:cs="Arial"/>
        </w:rPr>
        <w:t xml:space="preserve">         </w:t>
      </w:r>
      <w:r w:rsidRPr="00C27BED">
        <w:rPr>
          <w:rFonts w:ascii="Arial" w:hAnsi="Arial" w:cs="Arial"/>
        </w:rPr>
        <w:t>di impegnarsi ad uniformarsi, in caso di aggiudicazione, alla disciplina di cui agli articoli 17, comma 2, e 53, comma 3 del D.P.R. 633/1972 e a comunicare a</w:t>
      </w:r>
      <w:r w:rsidR="00C41B6D" w:rsidRPr="00C27BED">
        <w:rPr>
          <w:rFonts w:ascii="Arial" w:hAnsi="Arial" w:cs="Arial"/>
        </w:rPr>
        <w:t>lla Stazione appaltante</w:t>
      </w:r>
      <w:r w:rsidRPr="00C27BED">
        <w:rPr>
          <w:rFonts w:ascii="Arial" w:hAnsi="Arial" w:cs="Arial"/>
        </w:rPr>
        <w:t xml:space="preserve"> la nomina del proprio rappresentante fiscale, nelle forme di legge; </w:t>
      </w:r>
    </w:p>
    <w:p w14:paraId="0BAD8CB4" w14:textId="77777777" w:rsidR="00C63016" w:rsidRPr="00C27BED" w:rsidRDefault="00BB5298"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 </w:t>
      </w:r>
      <w:r w:rsidR="008724B7" w:rsidRPr="00C27BED">
        <w:rPr>
          <w:rFonts w:ascii="Arial" w:hAnsi="Arial" w:cs="Arial"/>
        </w:rPr>
        <w:t>[</w:t>
      </w:r>
      <w:r w:rsidR="008724B7" w:rsidRPr="00C27BED">
        <w:rPr>
          <w:rFonts w:ascii="Arial" w:hAnsi="Arial" w:cs="Arial"/>
          <w:b/>
        </w:rPr>
        <w:t xml:space="preserve">per </w:t>
      </w:r>
      <w:r w:rsidR="00486E92" w:rsidRPr="00C27BED">
        <w:rPr>
          <w:rFonts w:ascii="Arial" w:hAnsi="Arial" w:cs="Arial"/>
          <w:b/>
        </w:rPr>
        <w:t xml:space="preserve">l’operatore economico ammesso </w:t>
      </w:r>
      <w:r w:rsidR="008724B7" w:rsidRPr="00C27BED">
        <w:rPr>
          <w:rFonts w:ascii="Arial" w:hAnsi="Arial" w:cs="Arial"/>
          <w:b/>
        </w:rPr>
        <w:t>al concordato preventivo con continuità aziendale di cui all’art. 186 bis del R.D. 16 marzo 1942, n. 267</w:t>
      </w:r>
      <w:r w:rsidR="008724B7" w:rsidRPr="00C27BED">
        <w:rPr>
          <w:rFonts w:ascii="Arial" w:hAnsi="Arial" w:cs="Arial"/>
        </w:rPr>
        <w:t xml:space="preserve">] ad integrazione di quanto indicato nella parte III, sez. C, </w:t>
      </w:r>
      <w:r w:rsidR="00377B42" w:rsidRPr="00C27BED">
        <w:rPr>
          <w:rFonts w:ascii="Arial" w:hAnsi="Arial" w:cs="Arial"/>
        </w:rPr>
        <w:t xml:space="preserve">art. 94, comma 5, </w:t>
      </w:r>
      <w:r w:rsidR="008724B7" w:rsidRPr="00C27BED">
        <w:rPr>
          <w:rFonts w:ascii="Arial" w:hAnsi="Arial" w:cs="Arial"/>
        </w:rPr>
        <w:t xml:space="preserve">lett. d) del DGUE, </w:t>
      </w:r>
      <w:r w:rsidR="00C63016" w:rsidRPr="00C27BED">
        <w:rPr>
          <w:rFonts w:ascii="Arial" w:hAnsi="Arial" w:cs="Arial"/>
        </w:rPr>
        <w:t>che:</w:t>
      </w:r>
    </w:p>
    <w:p w14:paraId="1BFB9C5A" w14:textId="77777777" w:rsidR="00C63016" w:rsidRPr="00C27BED" w:rsidRDefault="00C63016" w:rsidP="00EF373F">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t>gli</w:t>
      </w:r>
      <w:r w:rsidR="008724B7" w:rsidRPr="00C27BED">
        <w:rPr>
          <w:rFonts w:ascii="Arial" w:hAnsi="Arial" w:cs="Arial"/>
        </w:rPr>
        <w:t xml:space="preserve"> estremi del provvedimento di ammissione </w:t>
      </w:r>
      <w:r w:rsidRPr="00C27BED">
        <w:rPr>
          <w:rFonts w:ascii="Arial" w:hAnsi="Arial" w:cs="Arial"/>
        </w:rPr>
        <w:t>rilasciato dal Tribunale</w:t>
      </w:r>
      <w:r w:rsidR="00F51E58" w:rsidRPr="00C27BED">
        <w:rPr>
          <w:rFonts w:ascii="Arial" w:hAnsi="Arial" w:cs="Arial"/>
        </w:rPr>
        <w:t xml:space="preserve"> competente</w:t>
      </w:r>
      <w:r w:rsidRPr="00C27BED">
        <w:rPr>
          <w:rFonts w:ascii="Arial" w:hAnsi="Arial" w:cs="Arial"/>
        </w:rPr>
        <w:t xml:space="preserve"> di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 xml:space="preserve">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758474BF" w14:textId="1C377DC6" w:rsidR="0042738E" w:rsidRPr="00155118" w:rsidRDefault="00C63016" w:rsidP="00155118">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t xml:space="preserve">gli estremi del provvedimento di autorizzazione a partecipare alle gare rilasciato dal giudice delegato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757FCCA7" w14:textId="77777777" w:rsidR="00503FA2" w:rsidRPr="00C27BED" w:rsidRDefault="00C63016"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w:t>
      </w:r>
      <w:r w:rsidRPr="00C27BED">
        <w:rPr>
          <w:rFonts w:ascii="Arial" w:hAnsi="Arial" w:cs="Arial"/>
          <w:b/>
        </w:rPr>
        <w:t>per l’</w:t>
      </w:r>
      <w:r w:rsidR="00486E92" w:rsidRPr="00C27BED">
        <w:rPr>
          <w:rFonts w:ascii="Arial" w:hAnsi="Arial" w:cs="Arial"/>
          <w:b/>
        </w:rPr>
        <w:t>operatore economico</w:t>
      </w:r>
      <w:r w:rsidRPr="00C27BED">
        <w:rPr>
          <w:rFonts w:ascii="Arial" w:hAnsi="Arial" w:cs="Arial"/>
          <w:b/>
        </w:rPr>
        <w:t xml:space="preserve"> che ha presentato domanda di ammissione al concordato preventivo con continuità aziendale senza che sia stato emesso il decreto di ammissione</w:t>
      </w:r>
      <w:r w:rsidRPr="00C27BED">
        <w:rPr>
          <w:rFonts w:ascii="Arial" w:hAnsi="Arial" w:cs="Arial"/>
        </w:rPr>
        <w:t>] che:</w:t>
      </w:r>
    </w:p>
    <w:p w14:paraId="42DB19E1" w14:textId="77777777" w:rsidR="00C63016" w:rsidRPr="00C27BED" w:rsidRDefault="00C63016" w:rsidP="00EF373F">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t xml:space="preserve">gli estremi del deposito della domanda di ammissione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6A7CA646" w14:textId="77777777" w:rsidR="00C63016" w:rsidRDefault="00C63016" w:rsidP="00EF373F">
      <w:pPr>
        <w:pStyle w:val="Paragrafoelenco"/>
        <w:numPr>
          <w:ilvl w:val="0"/>
          <w:numId w:val="3"/>
        </w:numPr>
        <w:spacing w:before="120" w:after="0" w:line="280" w:lineRule="exact"/>
        <w:ind w:right="11"/>
        <w:jc w:val="both"/>
        <w:rPr>
          <w:rFonts w:ascii="Arial" w:hAnsi="Arial" w:cs="Arial"/>
        </w:rPr>
      </w:pPr>
      <w:r w:rsidRPr="00C27BED">
        <w:rPr>
          <w:rFonts w:ascii="Arial" w:hAnsi="Arial" w:cs="Arial"/>
        </w:rPr>
        <w:t xml:space="preserve">gli estremi del provvedimento di autorizzazione a partecipare alle gare rilasciato dal tribunale di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 xml:space="preserve"> sono i seguenti </w:t>
      </w:r>
      <w:r w:rsidRPr="00C27BED">
        <w:rPr>
          <w:rFonts w:ascii="Arial" w:hAnsi="Arial" w:cs="Arial"/>
        </w:rPr>
        <w:fldChar w:fldCharType="begin">
          <w:ffData>
            <w:name w:val="Testo656"/>
            <w:enabled/>
            <w:calcOnExit w:val="0"/>
            <w:textInput/>
          </w:ffData>
        </w:fldChar>
      </w:r>
      <w:r w:rsidRPr="00C27BED">
        <w:rPr>
          <w:rFonts w:ascii="Arial" w:hAnsi="Arial" w:cs="Arial"/>
        </w:rPr>
        <w:instrText xml:space="preserve"> FORMTEXT </w:instrText>
      </w:r>
      <w:r w:rsidRPr="00C27BED">
        <w:rPr>
          <w:rFonts w:ascii="Arial" w:hAnsi="Arial" w:cs="Arial"/>
        </w:rPr>
      </w:r>
      <w:r w:rsidRPr="00C27BED">
        <w:rPr>
          <w:rFonts w:ascii="Arial" w:hAnsi="Arial" w:cs="Arial"/>
        </w:rPr>
        <w:fldChar w:fldCharType="separate"/>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t> </w:t>
      </w:r>
      <w:r w:rsidRPr="00C27BED">
        <w:rPr>
          <w:rFonts w:ascii="Arial" w:hAnsi="Arial" w:cs="Arial"/>
        </w:rPr>
        <w:fldChar w:fldCharType="end"/>
      </w:r>
      <w:r w:rsidRPr="00C27BED">
        <w:rPr>
          <w:rFonts w:ascii="Arial" w:hAnsi="Arial" w:cs="Arial"/>
        </w:rPr>
        <w:t>;</w:t>
      </w:r>
    </w:p>
    <w:p w14:paraId="4B03CDF4" w14:textId="77777777" w:rsidR="0042738E" w:rsidRPr="00C27BED" w:rsidRDefault="0042738E" w:rsidP="0042738E">
      <w:pPr>
        <w:pStyle w:val="Paragrafoelenco"/>
        <w:spacing w:before="120" w:after="0" w:line="120" w:lineRule="exact"/>
        <w:ind w:left="1276" w:right="11"/>
        <w:jc w:val="both"/>
        <w:rPr>
          <w:rFonts w:ascii="Arial" w:hAnsi="Arial" w:cs="Arial"/>
        </w:rPr>
      </w:pPr>
    </w:p>
    <w:p w14:paraId="191A7C0D" w14:textId="6FD29C3F" w:rsidR="000F104E" w:rsidRDefault="00BB18EC" w:rsidP="00AF2D2E">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lastRenderedPageBreak/>
        <w:t>[</w:t>
      </w:r>
      <w:r w:rsidRPr="00C27BED">
        <w:rPr>
          <w:rFonts w:ascii="Arial" w:hAnsi="Arial" w:cs="Arial"/>
          <w:b/>
        </w:rPr>
        <w:t>per l’operatore economico ammesso al concordato preventivo con continuità aziendale di cui all’art. 186 bis del R.D. 16 marzo 1942, n. 267</w:t>
      </w:r>
      <w:r w:rsidRPr="00C27BED">
        <w:rPr>
          <w:rFonts w:ascii="Arial" w:hAnsi="Arial" w:cs="Arial"/>
        </w:rPr>
        <w:t xml:space="preserve">] di non partecipare alla gara quale mandatario di un </w:t>
      </w:r>
      <w:r w:rsidR="006C5C86" w:rsidRPr="00C27BED">
        <w:rPr>
          <w:rFonts w:ascii="Arial" w:hAnsi="Arial" w:cs="Arial"/>
        </w:rPr>
        <w:t xml:space="preserve">Raggruppamento </w:t>
      </w:r>
      <w:r w:rsidRPr="00C27BED">
        <w:rPr>
          <w:rFonts w:ascii="Arial" w:hAnsi="Arial" w:cs="Arial"/>
        </w:rPr>
        <w:t xml:space="preserve">temporaneo e che </w:t>
      </w:r>
      <w:r w:rsidR="006C5C86" w:rsidRPr="00C27BED">
        <w:rPr>
          <w:rFonts w:ascii="Arial" w:hAnsi="Arial" w:cs="Arial"/>
        </w:rPr>
        <w:t>gli altri operatori economici</w:t>
      </w:r>
      <w:r w:rsidRPr="00C27BED">
        <w:rPr>
          <w:rFonts w:ascii="Arial" w:hAnsi="Arial" w:cs="Arial"/>
        </w:rPr>
        <w:t xml:space="preserve"> aderenti al </w:t>
      </w:r>
      <w:r w:rsidR="006C5C86" w:rsidRPr="00C27BED">
        <w:rPr>
          <w:rFonts w:ascii="Arial" w:hAnsi="Arial" w:cs="Arial"/>
        </w:rPr>
        <w:t xml:space="preserve">Raggruppamento </w:t>
      </w:r>
      <w:r w:rsidRPr="00C27BED">
        <w:rPr>
          <w:rFonts w:ascii="Arial" w:hAnsi="Arial" w:cs="Arial"/>
        </w:rPr>
        <w:t>non sono assoggettat</w:t>
      </w:r>
      <w:r w:rsidR="006C5C86" w:rsidRPr="00C27BED">
        <w:rPr>
          <w:rFonts w:ascii="Arial" w:hAnsi="Arial" w:cs="Arial"/>
        </w:rPr>
        <w:t>i</w:t>
      </w:r>
      <w:r w:rsidRPr="00C27BED">
        <w:rPr>
          <w:rFonts w:ascii="Arial" w:hAnsi="Arial" w:cs="Arial"/>
        </w:rPr>
        <w:t xml:space="preserve"> ad una procedura concorsuale ai sensi dell’articolo 186-bis, comma 6 del Regio Decreto 16 marzo 1942, n. 267;</w:t>
      </w:r>
    </w:p>
    <w:p w14:paraId="3E799D0D" w14:textId="77777777" w:rsidR="00EE5EAA" w:rsidRPr="004578A7" w:rsidRDefault="00EE5EAA" w:rsidP="00EE5EAA">
      <w:pPr>
        <w:numPr>
          <w:ilvl w:val="0"/>
          <w:numId w:val="1"/>
        </w:numPr>
        <w:tabs>
          <w:tab w:val="num" w:pos="360"/>
          <w:tab w:val="num" w:pos="560"/>
        </w:tabs>
        <w:spacing w:before="120" w:after="0" w:line="240" w:lineRule="auto"/>
        <w:ind w:left="555" w:right="11" w:hanging="357"/>
        <w:jc w:val="both"/>
        <w:rPr>
          <w:rFonts w:ascii="Arial" w:eastAsiaTheme="minorHAnsi" w:hAnsi="Arial" w:cs="Arial"/>
        </w:rPr>
      </w:pPr>
      <w:r>
        <w:rPr>
          <w:rFonts w:ascii="Arial" w:eastAsiaTheme="minorHAnsi" w:hAnsi="Arial" w:cs="Arial"/>
        </w:rPr>
        <w:t>[</w:t>
      </w:r>
      <w:r w:rsidRPr="004578A7">
        <w:rPr>
          <w:rFonts w:ascii="Arial" w:eastAsiaTheme="minorHAnsi" w:hAnsi="Arial" w:cs="Arial"/>
          <w:i/>
        </w:rPr>
        <w:t>selezionare la casella che interessa</w:t>
      </w:r>
      <w:r>
        <w:rPr>
          <w:rFonts w:ascii="Arial" w:eastAsiaTheme="minorHAnsi" w:hAnsi="Arial" w:cs="Arial"/>
        </w:rPr>
        <w:t>]</w:t>
      </w:r>
      <w:r w:rsidRPr="004578A7">
        <w:rPr>
          <w:rFonts w:ascii="Arial" w:eastAsiaTheme="minorHAnsi" w:hAnsi="Arial" w:cs="Arial"/>
        </w:rPr>
        <w:t xml:space="preserve"> </w:t>
      </w:r>
      <w:r>
        <w:rPr>
          <w:rFonts w:ascii="Arial" w:eastAsiaTheme="minorHAnsi" w:hAnsi="Arial" w:cs="Arial"/>
        </w:rPr>
        <w:t>dichiara:</w:t>
      </w:r>
    </w:p>
    <w:p w14:paraId="5A8ACA65" w14:textId="77777777" w:rsidR="00EE5EAA" w:rsidRPr="004578A7" w:rsidRDefault="00EE5EAA" w:rsidP="00EE5EAA">
      <w:pPr>
        <w:spacing w:after="0" w:line="240" w:lineRule="auto"/>
        <w:ind w:left="556" w:right="11"/>
        <w:jc w:val="both"/>
        <w:rPr>
          <w:rFonts w:ascii="Arial" w:eastAsiaTheme="minorHAnsi" w:hAnsi="Arial" w:cs="Arial"/>
        </w:rPr>
      </w:pPr>
    </w:p>
    <w:p w14:paraId="19837A42" w14:textId="77777777" w:rsidR="00EE5EAA" w:rsidRDefault="00EE5EAA" w:rsidP="00EE5EAA">
      <w:pPr>
        <w:autoSpaceDE w:val="0"/>
        <w:autoSpaceDN w:val="0"/>
        <w:adjustRightInd w:val="0"/>
        <w:spacing w:before="120" w:after="0" w:line="280" w:lineRule="exact"/>
        <w:ind w:left="993" w:hanging="437"/>
        <w:contextualSpacing/>
        <w:jc w:val="both"/>
        <w:rPr>
          <w:rFonts w:ascii="Arial" w:eastAsiaTheme="minorHAnsi" w:hAnsi="Arial" w:cs="Arial"/>
        </w:rPr>
      </w:pP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sidRPr="00306A86">
        <w:rPr>
          <w:rFonts w:ascii="Arial" w:eastAsiaTheme="minorHAnsi" w:hAnsi="Arial" w:cs="Arial"/>
        </w:rPr>
        <w:t xml:space="preserve"> </w:t>
      </w:r>
      <w:r w:rsidRPr="00B03CEF">
        <w:rPr>
          <w:rFonts w:ascii="Arial" w:eastAsiaTheme="minorHAnsi" w:hAnsi="Arial" w:cs="Arial"/>
        </w:rPr>
        <w:t xml:space="preserve">che eseguirà direttamente le attività maggiormente esposte a rischio di infiltrazione mafiosa di cui al comma 53 dell’art. 1 della Legge 190/2012 s.m.i. </w:t>
      </w:r>
      <w:r>
        <w:rPr>
          <w:rFonts w:ascii="Arial" w:eastAsiaTheme="minorHAnsi" w:hAnsi="Arial" w:cs="Arial"/>
        </w:rPr>
        <w:t xml:space="preserve">e che, pertanto, </w:t>
      </w:r>
      <w:r w:rsidRPr="00924929">
        <w:rPr>
          <w:rFonts w:ascii="Arial" w:eastAsiaTheme="minorHAnsi" w:hAnsi="Arial" w:cs="Arial"/>
        </w:rPr>
        <w:t>ai sensi del comma 52 dell’art. 1 della Legge 190/2012</w:t>
      </w:r>
      <w:r>
        <w:rPr>
          <w:rFonts w:ascii="Arial" w:eastAsiaTheme="minorHAnsi" w:hAnsi="Arial" w:cs="Arial"/>
        </w:rPr>
        <w:t>,</w:t>
      </w:r>
      <w:r w:rsidRPr="00306A86">
        <w:rPr>
          <w:rFonts w:ascii="Arial" w:eastAsiaTheme="minorHAnsi" w:hAnsi="Arial" w:cs="Arial"/>
        </w:rPr>
        <w:t xml:space="preserve"> </w:t>
      </w:r>
    </w:p>
    <w:p w14:paraId="63F5E93A" w14:textId="77777777" w:rsidR="00EE5EAA" w:rsidRDefault="00EE5EAA" w:rsidP="00EE5EAA">
      <w:pPr>
        <w:autoSpaceDE w:val="0"/>
        <w:autoSpaceDN w:val="0"/>
        <w:adjustRightInd w:val="0"/>
        <w:spacing w:before="120" w:after="0" w:line="280" w:lineRule="exact"/>
        <w:ind w:left="993" w:hanging="437"/>
        <w:contextualSpacing/>
        <w:jc w:val="both"/>
        <w:rPr>
          <w:rFonts w:ascii="Arial" w:eastAsiaTheme="minorHAnsi" w:hAnsi="Arial" w:cs="Arial"/>
        </w:rPr>
      </w:pPr>
    </w:p>
    <w:p w14:paraId="05FC3F49" w14:textId="6673AD10" w:rsidR="00EE5EAA" w:rsidRPr="00EE5EAA" w:rsidRDefault="005C64DF" w:rsidP="00EE5EAA">
      <w:pPr>
        <w:autoSpaceDE w:val="0"/>
        <w:autoSpaceDN w:val="0"/>
        <w:adjustRightInd w:val="0"/>
        <w:spacing w:before="120" w:after="0" w:line="280" w:lineRule="exact"/>
        <w:ind w:left="1276" w:hanging="283"/>
        <w:contextualSpacing/>
        <w:jc w:val="both"/>
        <w:rPr>
          <w:rFonts w:ascii="Arial" w:eastAsiaTheme="minorHAnsi" w:hAnsi="Arial" w:cs="Arial"/>
        </w:rPr>
      </w:pPr>
      <w:r>
        <w:rPr>
          <w:rFonts w:ascii="Arial" w:eastAsiaTheme="minorHAnsi" w:hAnsi="Arial" w:cs="Arial"/>
        </w:rPr>
        <w:t xml:space="preserve"> </w:t>
      </w:r>
      <w:r w:rsidR="00EE5EAA" w:rsidRPr="00306A86">
        <w:rPr>
          <w:rFonts w:ascii="Arial" w:eastAsiaTheme="minorHAnsi" w:hAnsi="Arial" w:cs="Arial"/>
        </w:rPr>
        <w:fldChar w:fldCharType="begin">
          <w:ffData>
            <w:name w:val="Controllo44"/>
            <w:enabled/>
            <w:calcOnExit w:val="0"/>
            <w:checkBox>
              <w:sizeAuto/>
              <w:default w:val="0"/>
              <w:checked w:val="0"/>
            </w:checkBox>
          </w:ffData>
        </w:fldChar>
      </w:r>
      <w:r w:rsidR="00EE5EAA" w:rsidRPr="00306A86">
        <w:rPr>
          <w:rFonts w:ascii="Arial" w:eastAsiaTheme="minorHAnsi" w:hAnsi="Arial" w:cs="Arial"/>
        </w:rPr>
        <w:instrText xml:space="preserve"> FORMCHECKBOX </w:instrText>
      </w:r>
      <w:r w:rsidR="00EE5EAA" w:rsidRPr="00306A86">
        <w:rPr>
          <w:rFonts w:ascii="Arial" w:eastAsiaTheme="minorHAnsi" w:hAnsi="Arial" w:cs="Arial"/>
        </w:rPr>
      </w:r>
      <w:r w:rsidR="00EE5EAA" w:rsidRPr="00306A86">
        <w:rPr>
          <w:rFonts w:ascii="Arial" w:eastAsiaTheme="minorHAnsi" w:hAnsi="Arial" w:cs="Arial"/>
        </w:rPr>
        <w:fldChar w:fldCharType="separate"/>
      </w:r>
      <w:r w:rsidR="00EE5EAA" w:rsidRPr="00306A86">
        <w:rPr>
          <w:rFonts w:ascii="Arial" w:eastAsiaTheme="minorHAnsi" w:hAnsi="Arial" w:cs="Arial"/>
        </w:rPr>
        <w:fldChar w:fldCharType="end"/>
      </w:r>
      <w:r w:rsidR="00EE5EAA" w:rsidRPr="00306A86">
        <w:rPr>
          <w:rFonts w:ascii="Arial" w:eastAsiaTheme="minorHAnsi" w:hAnsi="Arial" w:cs="Arial"/>
        </w:rPr>
        <w:t xml:space="preserve"> </w:t>
      </w:r>
      <w:r w:rsidR="00EE5EAA">
        <w:rPr>
          <w:rFonts w:ascii="Arial" w:eastAsiaTheme="minorHAnsi" w:hAnsi="Arial" w:cs="Arial"/>
        </w:rPr>
        <w:t xml:space="preserve"> è iscritto nella </w:t>
      </w:r>
      <w:r w:rsidR="00EE5EAA" w:rsidRPr="00FC0D09">
        <w:rPr>
          <w:rFonts w:ascii="Arial" w:eastAsiaTheme="minorHAnsi" w:hAnsi="Arial" w:cs="Arial"/>
          <w:b/>
          <w:i/>
        </w:rPr>
        <w:t>White List</w:t>
      </w:r>
      <w:r w:rsidR="00EE5EAA" w:rsidRPr="00306A86">
        <w:rPr>
          <w:rFonts w:ascii="Arial" w:eastAsiaTheme="minorHAnsi" w:hAnsi="Arial" w:cs="Arial"/>
        </w:rPr>
        <w:t xml:space="preserve"> </w:t>
      </w:r>
      <w:r w:rsidR="00EE5EAA">
        <w:rPr>
          <w:rFonts w:ascii="Arial" w:eastAsiaTheme="minorHAnsi" w:hAnsi="Arial" w:cs="Arial"/>
        </w:rPr>
        <w:t>della</w:t>
      </w:r>
      <w:r w:rsidR="00EE5EAA" w:rsidRPr="00924929">
        <w:rPr>
          <w:rFonts w:ascii="Arial" w:eastAsiaTheme="minorHAnsi" w:hAnsi="Arial" w:cs="Arial"/>
        </w:rPr>
        <w:t xml:space="preserve"> Prefettura della Provincia di</w:t>
      </w:r>
      <w:r w:rsidR="00EE5EAA">
        <w:rPr>
          <w:rFonts w:ascii="Arial" w:eastAsiaTheme="minorHAnsi" w:hAnsi="Arial" w:cs="Arial"/>
        </w:rPr>
        <w:t xml:space="preserve"> </w:t>
      </w:r>
      <w:r w:rsidR="00EE5EAA" w:rsidRPr="00FC0D09">
        <w:rPr>
          <w:rFonts w:ascii="Arial" w:eastAsiaTheme="minorHAnsi" w:hAnsi="Arial" w:cs="Arial"/>
        </w:rPr>
        <w:fldChar w:fldCharType="begin">
          <w:ffData>
            <w:name w:val="Testo656"/>
            <w:enabled/>
            <w:calcOnExit w:val="0"/>
            <w:textInput/>
          </w:ffData>
        </w:fldChar>
      </w:r>
      <w:r w:rsidR="00EE5EAA" w:rsidRPr="00FC0D09">
        <w:rPr>
          <w:rFonts w:ascii="Arial" w:eastAsiaTheme="minorHAnsi" w:hAnsi="Arial" w:cs="Arial"/>
        </w:rPr>
        <w:instrText xml:space="preserve"> FORMTEXT </w:instrText>
      </w:r>
      <w:r w:rsidR="00EE5EAA" w:rsidRPr="00FC0D09">
        <w:rPr>
          <w:rFonts w:ascii="Arial" w:eastAsiaTheme="minorHAnsi" w:hAnsi="Arial" w:cs="Arial"/>
        </w:rPr>
      </w:r>
      <w:r w:rsidR="00EE5EAA" w:rsidRPr="00FC0D09">
        <w:rPr>
          <w:rFonts w:ascii="Arial" w:eastAsiaTheme="minorHAnsi" w:hAnsi="Arial" w:cs="Arial"/>
        </w:rPr>
        <w:fldChar w:fldCharType="separate"/>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fldChar w:fldCharType="end"/>
      </w:r>
      <w:r w:rsidR="00EE5EAA" w:rsidRPr="00FC0D09">
        <w:rPr>
          <w:rFonts w:ascii="Arial" w:eastAsia="Times New Roman" w:hAnsi="Arial" w:cs="Arial"/>
          <w:sz w:val="18"/>
          <w:szCs w:val="18"/>
          <w:lang w:val="en-US" w:eastAsia="ar-SA"/>
        </w:rPr>
        <w:t xml:space="preserve"> </w:t>
      </w:r>
      <w:r w:rsidR="00EE5EAA" w:rsidRPr="00FC0D09">
        <w:rPr>
          <w:rFonts w:ascii="Arial" w:eastAsiaTheme="minorHAnsi" w:hAnsi="Arial" w:cs="Arial"/>
          <w:lang w:val="en-US"/>
        </w:rPr>
        <w:t xml:space="preserve">con </w:t>
      </w:r>
      <w:r w:rsidR="00EE5EAA">
        <w:rPr>
          <w:rFonts w:ascii="Arial" w:eastAsiaTheme="minorHAnsi" w:hAnsi="Arial" w:cs="Arial"/>
          <w:lang w:val="en-US"/>
        </w:rPr>
        <w:t xml:space="preserve">scadenza il </w:t>
      </w:r>
      <w:r w:rsidR="00EE5EAA" w:rsidRPr="00FC0D09">
        <w:rPr>
          <w:rFonts w:ascii="Arial" w:eastAsiaTheme="minorHAnsi" w:hAnsi="Arial" w:cs="Arial"/>
        </w:rPr>
        <w:fldChar w:fldCharType="begin">
          <w:ffData>
            <w:name w:val="Testo47"/>
            <w:enabled/>
            <w:calcOnExit w:val="0"/>
            <w:textInput/>
          </w:ffData>
        </w:fldChar>
      </w:r>
      <w:r w:rsidR="00EE5EAA" w:rsidRPr="00FC0D09">
        <w:rPr>
          <w:rFonts w:ascii="Arial" w:eastAsiaTheme="minorHAnsi" w:hAnsi="Arial" w:cs="Arial"/>
        </w:rPr>
        <w:instrText xml:space="preserve"> FORMTEXT </w:instrText>
      </w:r>
      <w:r w:rsidR="00EE5EAA" w:rsidRPr="00FC0D09">
        <w:rPr>
          <w:rFonts w:ascii="Arial" w:eastAsiaTheme="minorHAnsi" w:hAnsi="Arial" w:cs="Arial"/>
        </w:rPr>
      </w:r>
      <w:r w:rsidR="00EE5EAA" w:rsidRPr="00FC0D09">
        <w:rPr>
          <w:rFonts w:ascii="Arial" w:eastAsiaTheme="minorHAnsi" w:hAnsi="Arial" w:cs="Arial"/>
        </w:rPr>
        <w:fldChar w:fldCharType="separate"/>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t> </w:t>
      </w:r>
      <w:r w:rsidR="00EE5EAA" w:rsidRPr="00FC0D09">
        <w:rPr>
          <w:rFonts w:ascii="Arial" w:eastAsiaTheme="minorHAnsi" w:hAnsi="Arial" w:cs="Arial"/>
        </w:rPr>
        <w:fldChar w:fldCharType="end"/>
      </w:r>
      <w:r w:rsidR="00EE5EAA" w:rsidRPr="00FC0D09">
        <w:rPr>
          <w:rFonts w:ascii="Arial" w:eastAsiaTheme="minorHAnsi" w:hAnsi="Arial" w:cs="Arial"/>
        </w:rPr>
        <w:t>;</w:t>
      </w:r>
    </w:p>
    <w:p w14:paraId="39147A68" w14:textId="77777777" w:rsidR="00EE5EAA" w:rsidRPr="00306A86" w:rsidRDefault="00EE5EAA" w:rsidP="00EE5EAA">
      <w:pPr>
        <w:spacing w:after="0" w:line="240" w:lineRule="auto"/>
        <w:ind w:left="556" w:right="11"/>
        <w:jc w:val="both"/>
        <w:rPr>
          <w:rFonts w:ascii="Arial" w:eastAsiaTheme="minorHAnsi" w:hAnsi="Arial" w:cs="Arial"/>
        </w:rPr>
      </w:pPr>
    </w:p>
    <w:p w14:paraId="61A8CC09" w14:textId="77777777" w:rsidR="00EE5EAA" w:rsidRDefault="00EE5EAA" w:rsidP="00EE5EAA">
      <w:pPr>
        <w:autoSpaceDE w:val="0"/>
        <w:autoSpaceDN w:val="0"/>
        <w:adjustRightInd w:val="0"/>
        <w:spacing w:before="120" w:after="0" w:line="280" w:lineRule="exact"/>
        <w:ind w:left="1276" w:hanging="283"/>
        <w:contextualSpacing/>
        <w:jc w:val="both"/>
        <w:rPr>
          <w:rFonts w:ascii="Arial" w:eastAsiaTheme="minorHAnsi" w:hAnsi="Arial" w:cs="Arial"/>
        </w:rPr>
      </w:pPr>
      <w:r>
        <w:rPr>
          <w:rFonts w:ascii="Arial" w:eastAsiaTheme="minorHAnsi" w:hAnsi="Arial" w:cs="Arial"/>
        </w:rPr>
        <w:t xml:space="preserve"> </w:t>
      </w: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Pr>
          <w:rFonts w:ascii="Arial" w:eastAsiaTheme="minorHAnsi" w:hAnsi="Arial" w:cs="Arial"/>
        </w:rPr>
        <w:t xml:space="preserve"> ha </w:t>
      </w:r>
      <w:r w:rsidRPr="006C6891">
        <w:rPr>
          <w:rFonts w:ascii="Arial" w:eastAsiaTheme="minorHAnsi" w:hAnsi="Arial" w:cs="Arial"/>
        </w:rPr>
        <w:t>presentato</w:t>
      </w:r>
      <w:r>
        <w:rPr>
          <w:rFonts w:ascii="Arial" w:eastAsiaTheme="minorHAnsi" w:hAnsi="Arial" w:cs="Arial"/>
        </w:rPr>
        <w:t xml:space="preserve"> l</w:t>
      </w:r>
      <w:r w:rsidRPr="00CB1B31">
        <w:rPr>
          <w:rFonts w:ascii="Arial" w:eastAsiaTheme="minorHAnsi" w:hAnsi="Arial" w:cs="Arial"/>
        </w:rPr>
        <w:t>a domanda di iscrizione o di rinnovo</w:t>
      </w:r>
      <w:r w:rsidRPr="00924929">
        <w:t xml:space="preserve"> </w:t>
      </w:r>
      <w:r>
        <w:rPr>
          <w:rFonts w:ascii="Arial" w:eastAsiaTheme="minorHAnsi" w:hAnsi="Arial" w:cs="Arial"/>
        </w:rPr>
        <w:t xml:space="preserve">nella </w:t>
      </w:r>
      <w:r w:rsidRPr="00AC04E3">
        <w:rPr>
          <w:rFonts w:ascii="Arial" w:eastAsiaTheme="minorHAnsi" w:hAnsi="Arial" w:cs="Arial"/>
          <w:b/>
          <w:i/>
        </w:rPr>
        <w:t>White List</w:t>
      </w:r>
      <w:r>
        <w:rPr>
          <w:rFonts w:ascii="Arial" w:eastAsiaTheme="minorHAnsi" w:hAnsi="Arial" w:cs="Arial"/>
          <w:b/>
          <w:i/>
        </w:rPr>
        <w:t xml:space="preserve"> </w:t>
      </w:r>
      <w:r>
        <w:rPr>
          <w:rFonts w:ascii="Arial" w:eastAsiaTheme="minorHAnsi" w:hAnsi="Arial" w:cs="Arial"/>
        </w:rPr>
        <w:t xml:space="preserve">della </w:t>
      </w:r>
      <w:r w:rsidRPr="00924929">
        <w:rPr>
          <w:rFonts w:ascii="Arial" w:eastAsiaTheme="minorHAnsi" w:hAnsi="Arial" w:cs="Arial"/>
        </w:rPr>
        <w:t>Prefettura della Provincia di</w:t>
      </w:r>
      <w:r>
        <w:rPr>
          <w:rFonts w:ascii="Arial" w:eastAsiaTheme="minorHAnsi" w:hAnsi="Arial" w:cs="Arial"/>
        </w:rPr>
        <w:t xml:space="preserve"> </w:t>
      </w:r>
      <w:bookmarkStart w:id="11" w:name="_Hlk186902620"/>
      <w:r w:rsidRPr="00FC0D09">
        <w:rPr>
          <w:rFonts w:ascii="Arial" w:eastAsiaTheme="minorHAnsi" w:hAnsi="Arial" w:cs="Arial"/>
        </w:rPr>
        <w:fldChar w:fldCharType="begin">
          <w:ffData>
            <w:name w:val="Testo656"/>
            <w:enabled/>
            <w:calcOnExit w:val="0"/>
            <w:textInput/>
          </w:ffData>
        </w:fldChar>
      </w:r>
      <w:r w:rsidRPr="00FC0D09">
        <w:rPr>
          <w:rFonts w:ascii="Arial" w:eastAsiaTheme="minorHAnsi" w:hAnsi="Arial" w:cs="Arial"/>
        </w:rPr>
        <w:instrText xml:space="preserve"> FORMTEXT </w:instrText>
      </w:r>
      <w:r w:rsidRPr="00FC0D09">
        <w:rPr>
          <w:rFonts w:ascii="Arial" w:eastAsiaTheme="minorHAnsi" w:hAnsi="Arial" w:cs="Arial"/>
        </w:rPr>
      </w:r>
      <w:r w:rsidRPr="00FC0D09">
        <w:rPr>
          <w:rFonts w:ascii="Arial" w:eastAsiaTheme="minorHAnsi" w:hAnsi="Arial" w:cs="Arial"/>
        </w:rPr>
        <w:fldChar w:fldCharType="separate"/>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fldChar w:fldCharType="end"/>
      </w:r>
      <w:bookmarkEnd w:id="11"/>
      <w:r w:rsidRPr="00FC0D09">
        <w:rPr>
          <w:rFonts w:ascii="Arial" w:eastAsiaTheme="minorHAnsi" w:hAnsi="Arial" w:cs="Arial"/>
        </w:rPr>
        <w:t xml:space="preserve"> in data </w:t>
      </w:r>
      <w:r w:rsidRPr="00FC0D09">
        <w:rPr>
          <w:rFonts w:ascii="Arial" w:eastAsiaTheme="minorHAnsi" w:hAnsi="Arial" w:cs="Arial"/>
        </w:rPr>
        <w:fldChar w:fldCharType="begin">
          <w:ffData>
            <w:name w:val="Testo47"/>
            <w:enabled/>
            <w:calcOnExit w:val="0"/>
            <w:textInput/>
          </w:ffData>
        </w:fldChar>
      </w:r>
      <w:r w:rsidRPr="00FC0D09">
        <w:rPr>
          <w:rFonts w:ascii="Arial" w:eastAsiaTheme="minorHAnsi" w:hAnsi="Arial" w:cs="Arial"/>
        </w:rPr>
        <w:instrText xml:space="preserve"> FORMTEXT </w:instrText>
      </w:r>
      <w:r w:rsidRPr="00FC0D09">
        <w:rPr>
          <w:rFonts w:ascii="Arial" w:eastAsiaTheme="minorHAnsi" w:hAnsi="Arial" w:cs="Arial"/>
        </w:rPr>
      </w:r>
      <w:r w:rsidRPr="00FC0D09">
        <w:rPr>
          <w:rFonts w:ascii="Arial" w:eastAsiaTheme="minorHAnsi" w:hAnsi="Arial" w:cs="Arial"/>
        </w:rPr>
        <w:fldChar w:fldCharType="separate"/>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fldChar w:fldCharType="end"/>
      </w:r>
      <w:r w:rsidRPr="00FC0D09">
        <w:rPr>
          <w:rFonts w:ascii="Arial" w:eastAsiaTheme="minorHAnsi" w:hAnsi="Arial" w:cs="Arial"/>
        </w:rPr>
        <w:t>;</w:t>
      </w:r>
    </w:p>
    <w:p w14:paraId="23A85076" w14:textId="77777777" w:rsidR="00EE5EAA" w:rsidRDefault="00EE5EAA" w:rsidP="00EE5EAA">
      <w:pPr>
        <w:autoSpaceDE w:val="0"/>
        <w:autoSpaceDN w:val="0"/>
        <w:adjustRightInd w:val="0"/>
        <w:spacing w:before="120" w:after="0" w:line="280" w:lineRule="exact"/>
        <w:ind w:left="993" w:hanging="437"/>
        <w:contextualSpacing/>
        <w:jc w:val="both"/>
        <w:rPr>
          <w:rFonts w:ascii="Arial" w:eastAsiaTheme="minorHAnsi" w:hAnsi="Arial" w:cs="Arial"/>
        </w:rPr>
      </w:pPr>
    </w:p>
    <w:p w14:paraId="6184CB56" w14:textId="322C8F89" w:rsidR="00EE5EAA" w:rsidRPr="00EE5EAA" w:rsidRDefault="00EE5EAA" w:rsidP="00EE5EAA">
      <w:pPr>
        <w:autoSpaceDE w:val="0"/>
        <w:autoSpaceDN w:val="0"/>
        <w:adjustRightInd w:val="0"/>
        <w:spacing w:before="120" w:after="0" w:line="280" w:lineRule="exact"/>
        <w:ind w:left="993" w:hanging="437"/>
        <w:contextualSpacing/>
        <w:jc w:val="both"/>
        <w:rPr>
          <w:rFonts w:ascii="Arial" w:eastAsiaTheme="minorHAnsi" w:hAnsi="Arial" w:cs="Arial"/>
        </w:rPr>
      </w:pPr>
      <w:r w:rsidRPr="00306A86">
        <w:rPr>
          <w:rFonts w:ascii="Arial" w:eastAsiaTheme="minorHAnsi" w:hAnsi="Arial" w:cs="Arial"/>
        </w:rPr>
        <w:fldChar w:fldCharType="begin">
          <w:ffData>
            <w:name w:val="Controllo44"/>
            <w:enabled/>
            <w:calcOnExit w:val="0"/>
            <w:checkBox>
              <w:sizeAuto/>
              <w:default w:val="0"/>
              <w:checked w:val="0"/>
            </w:checkBox>
          </w:ffData>
        </w:fldChar>
      </w:r>
      <w:r w:rsidRPr="00306A86">
        <w:rPr>
          <w:rFonts w:ascii="Arial" w:eastAsiaTheme="minorHAnsi" w:hAnsi="Arial" w:cs="Arial"/>
        </w:rPr>
        <w:instrText xml:space="preserve"> FORMCHECKBOX </w:instrText>
      </w:r>
      <w:r w:rsidRPr="00306A86">
        <w:rPr>
          <w:rFonts w:ascii="Arial" w:eastAsiaTheme="minorHAnsi" w:hAnsi="Arial" w:cs="Arial"/>
        </w:rPr>
      </w:r>
      <w:r w:rsidRPr="00306A86">
        <w:rPr>
          <w:rFonts w:ascii="Arial" w:eastAsiaTheme="minorHAnsi" w:hAnsi="Arial" w:cs="Arial"/>
        </w:rPr>
        <w:fldChar w:fldCharType="separate"/>
      </w:r>
      <w:r w:rsidRPr="00306A86">
        <w:rPr>
          <w:rFonts w:ascii="Arial" w:eastAsiaTheme="minorHAnsi" w:hAnsi="Arial" w:cs="Arial"/>
        </w:rPr>
        <w:fldChar w:fldCharType="end"/>
      </w:r>
      <w:r>
        <w:rPr>
          <w:rFonts w:ascii="Arial" w:eastAsiaTheme="minorHAnsi" w:hAnsi="Arial" w:cs="Arial"/>
        </w:rPr>
        <w:t xml:space="preserve">  </w:t>
      </w:r>
      <w:r w:rsidRPr="004202A3">
        <w:rPr>
          <w:rFonts w:ascii="Arial" w:hAnsi="Arial" w:cs="Arial"/>
        </w:rPr>
        <w:t xml:space="preserve">che alla data di scadenza del termine per la presentazione delle offerte </w:t>
      </w:r>
      <w:r w:rsidRPr="004202A3">
        <w:rPr>
          <w:rFonts w:ascii="Arial" w:hAnsi="Arial" w:cs="Arial"/>
          <w:b/>
          <w:bCs/>
        </w:rPr>
        <w:t>non è iscritto nella white list né ha presentato richiesta di iscrizione nella stessa</w:t>
      </w:r>
      <w:r w:rsidRPr="004202A3">
        <w:rPr>
          <w:rFonts w:ascii="Arial" w:hAnsi="Arial" w:cs="Arial"/>
        </w:rPr>
        <w:t xml:space="preserve"> e</w:t>
      </w:r>
      <w:r>
        <w:rPr>
          <w:rFonts w:ascii="Arial" w:hAnsi="Arial" w:cs="Arial"/>
        </w:rPr>
        <w:t>,</w:t>
      </w:r>
      <w:r w:rsidRPr="004202A3">
        <w:rPr>
          <w:rFonts w:ascii="Arial" w:hAnsi="Arial" w:cs="Arial"/>
        </w:rPr>
        <w:t xml:space="preserve"> pertanto</w:t>
      </w:r>
      <w:r>
        <w:rPr>
          <w:rFonts w:ascii="Arial" w:hAnsi="Arial" w:cs="Arial"/>
        </w:rPr>
        <w:t>,</w:t>
      </w:r>
      <w:r w:rsidRPr="004202A3">
        <w:rPr>
          <w:rFonts w:ascii="Arial" w:hAnsi="Arial" w:cs="Arial"/>
        </w:rPr>
        <w:t xml:space="preserve"> di affidare le attività, anche solo parzialmente riconducibili a </w:t>
      </w:r>
      <w:r w:rsidRPr="005C64DF">
        <w:rPr>
          <w:rFonts w:ascii="Arial" w:hAnsi="Arial" w:cs="Arial"/>
        </w:rPr>
        <w:t>quelle elencate dal comma 53 dell’art. 1 della l. n. 190/2012</w:t>
      </w:r>
      <w:r w:rsidRPr="004202A3">
        <w:rPr>
          <w:rFonts w:ascii="Arial" w:hAnsi="Arial" w:cs="Arial"/>
        </w:rPr>
        <w:t xml:space="preserve"> (Anac comunicato del Presidente del 17/1/2023) ad un subappaltatore o subcontraente che sia iscritto nella white list</w:t>
      </w:r>
      <w:r>
        <w:rPr>
          <w:rFonts w:ascii="Arial" w:hAnsi="Arial" w:cs="Arial"/>
        </w:rPr>
        <w:t xml:space="preserve"> </w:t>
      </w:r>
      <w:r>
        <w:rPr>
          <w:rFonts w:ascii="Arial" w:eastAsiaTheme="minorHAnsi" w:hAnsi="Arial" w:cs="Arial"/>
          <w:i/>
        </w:rPr>
        <w:t>[</w:t>
      </w:r>
      <w:r w:rsidRPr="004C4BD9">
        <w:rPr>
          <w:rFonts w:ascii="Arial" w:eastAsiaTheme="minorHAnsi" w:hAnsi="Arial" w:cs="Arial"/>
          <w:i/>
        </w:rPr>
        <w:t>rendere specifica dichiarazione nel DGUE</w:t>
      </w:r>
      <w:r>
        <w:rPr>
          <w:rFonts w:ascii="Arial" w:eastAsiaTheme="minorHAnsi" w:hAnsi="Arial" w:cs="Arial"/>
        </w:rPr>
        <w:t>];</w:t>
      </w:r>
    </w:p>
    <w:p w14:paraId="507713C9" w14:textId="54056D39" w:rsidR="007B3F0F" w:rsidRPr="007B3F0F" w:rsidRDefault="007B3F0F" w:rsidP="007B3F0F">
      <w:pPr>
        <w:numPr>
          <w:ilvl w:val="0"/>
          <w:numId w:val="1"/>
        </w:numPr>
        <w:tabs>
          <w:tab w:val="num" w:pos="360"/>
          <w:tab w:val="num" w:pos="560"/>
        </w:tabs>
        <w:spacing w:before="120" w:after="0" w:line="240" w:lineRule="auto"/>
        <w:ind w:left="555" w:right="11" w:hanging="357"/>
        <w:jc w:val="both"/>
        <w:rPr>
          <w:rFonts w:ascii="Arial" w:eastAsiaTheme="minorHAnsi" w:hAnsi="Arial" w:cs="Arial"/>
        </w:rPr>
      </w:pPr>
      <w:bookmarkStart w:id="12" w:name="_Hlk186901217"/>
      <w:r>
        <w:rPr>
          <w:rFonts w:ascii="Arial" w:eastAsiaTheme="minorHAnsi" w:hAnsi="Arial" w:cs="Arial"/>
        </w:rPr>
        <w:t>c</w:t>
      </w:r>
      <w:r w:rsidRPr="007B3F0F">
        <w:rPr>
          <w:rFonts w:ascii="Arial" w:eastAsiaTheme="minorHAnsi" w:hAnsi="Arial" w:cs="Arial"/>
        </w:rPr>
        <w:t xml:space="preserve">he si impegna ad affidare le prestazioni che darà in subappalto a piccole e medie imprese nella seguente misura: </w:t>
      </w:r>
    </w:p>
    <w:p w14:paraId="033EEFE6" w14:textId="77777777" w:rsidR="007B3F0F" w:rsidRPr="007B3F0F" w:rsidRDefault="007B3F0F" w:rsidP="007B3F0F">
      <w:pPr>
        <w:tabs>
          <w:tab w:val="num" w:pos="560"/>
        </w:tabs>
        <w:spacing w:before="120" w:after="0" w:line="240" w:lineRule="auto"/>
        <w:ind w:left="555" w:right="11"/>
        <w:jc w:val="both"/>
        <w:rPr>
          <w:rFonts w:ascii="Arial" w:eastAsiaTheme="minorHAnsi" w:hAnsi="Arial" w:cs="Arial"/>
        </w:rPr>
      </w:pPr>
      <w:r w:rsidRPr="007B3F0F">
        <w:rPr>
          <w:rFonts w:ascii="Arial" w:eastAsiaTheme="minorHAnsi" w:hAnsi="Arial" w:cs="Arial"/>
        </w:rPr>
        <w:fldChar w:fldCharType="begin">
          <w:ffData>
            <w:name w:val="Controllo151"/>
            <w:enabled/>
            <w:calcOnExit w:val="0"/>
            <w:checkBox>
              <w:sizeAuto/>
              <w:default w:val="0"/>
            </w:checkBox>
          </w:ffData>
        </w:fldChar>
      </w:r>
      <w:r w:rsidRPr="007B3F0F">
        <w:rPr>
          <w:rFonts w:ascii="Arial" w:eastAsiaTheme="minorHAnsi" w:hAnsi="Arial" w:cs="Arial"/>
        </w:rPr>
        <w:instrText xml:space="preserve"> FORMCHECKBOX </w:instrText>
      </w:r>
      <w:r w:rsidRPr="007B3F0F">
        <w:rPr>
          <w:rFonts w:ascii="Arial" w:eastAsiaTheme="minorHAnsi" w:hAnsi="Arial" w:cs="Arial"/>
        </w:rPr>
      </w:r>
      <w:r w:rsidRPr="007B3F0F">
        <w:rPr>
          <w:rFonts w:ascii="Arial" w:eastAsiaTheme="minorHAnsi" w:hAnsi="Arial" w:cs="Arial"/>
        </w:rPr>
        <w:fldChar w:fldCharType="separate"/>
      </w:r>
      <w:r w:rsidRPr="007B3F0F">
        <w:rPr>
          <w:rFonts w:ascii="Arial" w:eastAsiaTheme="minorHAnsi" w:hAnsi="Arial" w:cs="Arial"/>
        </w:rPr>
        <w:fldChar w:fldCharType="end"/>
      </w:r>
      <w:r w:rsidRPr="007B3F0F">
        <w:rPr>
          <w:rFonts w:ascii="Arial" w:eastAsiaTheme="minorHAnsi" w:hAnsi="Arial" w:cs="Arial"/>
        </w:rPr>
        <w:t xml:space="preserve"> non inferiore al 20% delle prestazioni che darà in subappalto;</w:t>
      </w:r>
    </w:p>
    <w:p w14:paraId="144C5C21" w14:textId="2085F0EC" w:rsidR="007B3F0F" w:rsidRDefault="007B3F0F" w:rsidP="007B3F0F">
      <w:pPr>
        <w:tabs>
          <w:tab w:val="num" w:pos="560"/>
        </w:tabs>
        <w:spacing w:before="120" w:after="0" w:line="240" w:lineRule="auto"/>
        <w:ind w:left="555" w:right="11"/>
        <w:jc w:val="both"/>
        <w:rPr>
          <w:rFonts w:ascii="Arial" w:eastAsiaTheme="minorHAnsi" w:hAnsi="Arial" w:cs="Arial"/>
        </w:rPr>
      </w:pPr>
      <w:r w:rsidRPr="007B3F0F">
        <w:rPr>
          <w:rFonts w:ascii="Arial" w:eastAsiaTheme="minorHAnsi" w:hAnsi="Arial" w:cs="Arial"/>
        </w:rPr>
        <w:fldChar w:fldCharType="begin">
          <w:ffData>
            <w:name w:val="Controllo151"/>
            <w:enabled/>
            <w:calcOnExit w:val="0"/>
            <w:checkBox>
              <w:sizeAuto/>
              <w:default w:val="0"/>
            </w:checkBox>
          </w:ffData>
        </w:fldChar>
      </w:r>
      <w:r w:rsidRPr="007B3F0F">
        <w:rPr>
          <w:rFonts w:ascii="Arial" w:eastAsiaTheme="minorHAnsi" w:hAnsi="Arial" w:cs="Arial"/>
        </w:rPr>
        <w:instrText xml:space="preserve"> FORMCHECKBOX </w:instrText>
      </w:r>
      <w:r w:rsidRPr="007B3F0F">
        <w:rPr>
          <w:rFonts w:ascii="Arial" w:eastAsiaTheme="minorHAnsi" w:hAnsi="Arial" w:cs="Arial"/>
        </w:rPr>
      </w:r>
      <w:r w:rsidRPr="007B3F0F">
        <w:rPr>
          <w:rFonts w:ascii="Arial" w:eastAsiaTheme="minorHAnsi" w:hAnsi="Arial" w:cs="Arial"/>
        </w:rPr>
        <w:fldChar w:fldCharType="separate"/>
      </w:r>
      <w:r w:rsidRPr="007B3F0F">
        <w:rPr>
          <w:rFonts w:ascii="Arial" w:eastAsiaTheme="minorHAnsi" w:hAnsi="Arial" w:cs="Arial"/>
        </w:rPr>
        <w:fldChar w:fldCharType="end"/>
      </w:r>
      <w:r w:rsidRPr="007B3F0F">
        <w:rPr>
          <w:rFonts w:ascii="Arial" w:eastAsiaTheme="minorHAnsi" w:hAnsi="Arial" w:cs="Arial"/>
        </w:rPr>
        <w:t xml:space="preserve"> inferiore al 20% delle prestazioni che darà in subappalto ossia pari al </w:t>
      </w:r>
      <w:bookmarkStart w:id="13" w:name="_Hlk187740189"/>
      <w:r w:rsidRPr="007B3F0F">
        <w:rPr>
          <w:rFonts w:ascii="Arial" w:eastAsiaTheme="minorHAnsi" w:hAnsi="Arial" w:cs="Arial"/>
        </w:rPr>
        <w:fldChar w:fldCharType="begin">
          <w:ffData>
            <w:name w:val="Testo47"/>
            <w:enabled/>
            <w:calcOnExit w:val="0"/>
            <w:textInput/>
          </w:ffData>
        </w:fldChar>
      </w:r>
      <w:r w:rsidRPr="007B3F0F">
        <w:rPr>
          <w:rFonts w:ascii="Arial" w:eastAsiaTheme="minorHAnsi" w:hAnsi="Arial" w:cs="Arial"/>
        </w:rPr>
        <w:instrText xml:space="preserve"> FORMTEXT </w:instrText>
      </w:r>
      <w:r w:rsidRPr="007B3F0F">
        <w:rPr>
          <w:rFonts w:ascii="Arial" w:eastAsiaTheme="minorHAnsi" w:hAnsi="Arial" w:cs="Arial"/>
        </w:rPr>
      </w:r>
      <w:r w:rsidRPr="007B3F0F">
        <w:rPr>
          <w:rFonts w:ascii="Arial" w:eastAsiaTheme="minorHAnsi" w:hAnsi="Arial" w:cs="Arial"/>
        </w:rPr>
        <w:fldChar w:fldCharType="separate"/>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fldChar w:fldCharType="end"/>
      </w:r>
      <w:bookmarkEnd w:id="13"/>
      <w:r w:rsidRPr="007B3F0F">
        <w:rPr>
          <w:rFonts w:ascii="Arial" w:eastAsiaTheme="minorHAnsi" w:hAnsi="Arial" w:cs="Arial"/>
        </w:rPr>
        <w:t xml:space="preserve"> per le seguenti ragioni (ai sensi dell’art. 119 comma 2 le ragioni devono essere legate all’oggetto o alle caratteristiche delle prestazioni o al mercato di riferimento): </w:t>
      </w:r>
      <w:r w:rsidRPr="007B3F0F">
        <w:rPr>
          <w:rFonts w:ascii="Arial" w:eastAsiaTheme="minorHAnsi" w:hAnsi="Arial" w:cs="Arial"/>
        </w:rPr>
        <w:fldChar w:fldCharType="begin">
          <w:ffData>
            <w:name w:val="Testo47"/>
            <w:enabled/>
            <w:calcOnExit w:val="0"/>
            <w:textInput/>
          </w:ffData>
        </w:fldChar>
      </w:r>
      <w:r w:rsidRPr="007B3F0F">
        <w:rPr>
          <w:rFonts w:ascii="Arial" w:eastAsiaTheme="minorHAnsi" w:hAnsi="Arial" w:cs="Arial"/>
        </w:rPr>
        <w:instrText xml:space="preserve"> FORMTEXT </w:instrText>
      </w:r>
      <w:r w:rsidRPr="007B3F0F">
        <w:rPr>
          <w:rFonts w:ascii="Arial" w:eastAsiaTheme="minorHAnsi" w:hAnsi="Arial" w:cs="Arial"/>
        </w:rPr>
      </w:r>
      <w:r w:rsidRPr="007B3F0F">
        <w:rPr>
          <w:rFonts w:ascii="Arial" w:eastAsiaTheme="minorHAnsi" w:hAnsi="Arial" w:cs="Arial"/>
        </w:rPr>
        <w:fldChar w:fldCharType="separate"/>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t> </w:t>
      </w:r>
      <w:r w:rsidRPr="007B3F0F">
        <w:rPr>
          <w:rFonts w:ascii="Arial" w:eastAsiaTheme="minorHAnsi" w:hAnsi="Arial" w:cs="Arial"/>
        </w:rPr>
        <w:fldChar w:fldCharType="end"/>
      </w:r>
    </w:p>
    <w:p w14:paraId="75C5F1B0" w14:textId="77777777" w:rsidR="00913E9C" w:rsidRPr="007B3F0F" w:rsidRDefault="00913E9C" w:rsidP="007B3F0F">
      <w:pPr>
        <w:tabs>
          <w:tab w:val="num" w:pos="560"/>
        </w:tabs>
        <w:spacing w:before="120" w:after="0" w:line="240" w:lineRule="auto"/>
        <w:ind w:left="555" w:right="11"/>
        <w:jc w:val="both"/>
        <w:rPr>
          <w:rFonts w:ascii="Arial" w:eastAsiaTheme="minorHAnsi" w:hAnsi="Arial" w:cs="Arial"/>
        </w:rPr>
      </w:pPr>
    </w:p>
    <w:bookmarkEnd w:id="12"/>
    <w:p w14:paraId="0EF26D87" w14:textId="00ABCC0D" w:rsidR="00522679" w:rsidRPr="00291A19" w:rsidRDefault="00A6104B" w:rsidP="00291A19">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che l</w:t>
      </w:r>
      <w:r w:rsidR="0009323A" w:rsidRPr="00C27BED">
        <w:rPr>
          <w:rFonts w:ascii="Arial" w:hAnsi="Arial" w:cs="Arial"/>
        </w:rPr>
        <w:t>’</w:t>
      </w:r>
      <w:r w:rsidRPr="00C27BED">
        <w:rPr>
          <w:rFonts w:ascii="Arial" w:hAnsi="Arial" w:cs="Arial"/>
        </w:rPr>
        <w:t xml:space="preserve">offerta presentata è conforme a quanto richiesto nella </w:t>
      </w:r>
      <w:r w:rsidR="00EF5CE9" w:rsidRPr="00C27BED">
        <w:rPr>
          <w:rFonts w:ascii="Arial" w:hAnsi="Arial" w:cs="Arial"/>
        </w:rPr>
        <w:t>documentazione facente parte della procedura</w:t>
      </w:r>
      <w:r w:rsidRPr="00C27BED">
        <w:rPr>
          <w:rFonts w:ascii="Arial" w:hAnsi="Arial" w:cs="Arial"/>
        </w:rPr>
        <w:t>;</w:t>
      </w:r>
    </w:p>
    <w:p w14:paraId="056084D3" w14:textId="77777777" w:rsidR="00171428" w:rsidRPr="00171428" w:rsidRDefault="001551A8"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di accettare i requisiti minimi obbligatori delle prestazioni</w:t>
      </w:r>
      <w:r w:rsidR="00CE1889" w:rsidRPr="00C27BED">
        <w:rPr>
          <w:rFonts w:ascii="Arial" w:hAnsi="Arial" w:cs="Arial"/>
        </w:rPr>
        <w:t>;</w:t>
      </w:r>
    </w:p>
    <w:p w14:paraId="68A8B67A" w14:textId="77777777" w:rsidR="00632754" w:rsidRPr="00632754" w:rsidRDefault="00632754" w:rsidP="00632754">
      <w:pPr>
        <w:numPr>
          <w:ilvl w:val="0"/>
          <w:numId w:val="1"/>
        </w:numPr>
        <w:tabs>
          <w:tab w:val="num" w:pos="560"/>
        </w:tabs>
        <w:spacing w:before="120" w:after="0" w:line="280" w:lineRule="exact"/>
        <w:ind w:left="555" w:right="11" w:hanging="357"/>
        <w:jc w:val="both"/>
        <w:rPr>
          <w:rFonts w:ascii="Arial" w:hAnsi="Arial" w:cs="Arial"/>
        </w:rPr>
      </w:pPr>
      <w:r w:rsidRPr="00632754">
        <w:rPr>
          <w:rFonts w:ascii="Arial" w:hAnsi="Arial" w:cs="Arial"/>
        </w:rPr>
        <w:t>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w:t>
      </w:r>
    </w:p>
    <w:p w14:paraId="0600413D" w14:textId="77777777" w:rsidR="009C59AF" w:rsidRPr="00D7264A" w:rsidRDefault="009C59AF" w:rsidP="009C59AF">
      <w:pPr>
        <w:numPr>
          <w:ilvl w:val="0"/>
          <w:numId w:val="1"/>
        </w:numPr>
        <w:tabs>
          <w:tab w:val="num" w:pos="560"/>
        </w:tabs>
        <w:spacing w:before="120" w:after="0" w:line="280" w:lineRule="exact"/>
        <w:ind w:left="555" w:right="11" w:hanging="357"/>
        <w:jc w:val="both"/>
        <w:rPr>
          <w:rFonts w:ascii="Arial" w:hAnsi="Arial" w:cs="Arial"/>
        </w:rPr>
      </w:pPr>
      <w:r w:rsidRPr="00DC41EE">
        <w:rPr>
          <w:rFonts w:ascii="Arial" w:hAnsi="Arial" w:cs="Arial"/>
        </w:rPr>
        <w:t>di ritenere remunerativa l’offerta economica presentata, avendo tenuto conto, per la relativa formulazione</w:t>
      </w:r>
      <w:r w:rsidRPr="00C27BED">
        <w:rPr>
          <w:rFonts w:ascii="Arial" w:hAnsi="Arial" w:cs="Arial"/>
        </w:rPr>
        <w:t>:</w:t>
      </w:r>
    </w:p>
    <w:p w14:paraId="52D381E6" w14:textId="4F1C5743" w:rsidR="009C59AF" w:rsidRPr="00786777" w:rsidRDefault="00F51A82" w:rsidP="009C59AF">
      <w:pPr>
        <w:pStyle w:val="Paragrafoelenco"/>
        <w:numPr>
          <w:ilvl w:val="0"/>
          <w:numId w:val="3"/>
        </w:numPr>
        <w:spacing w:before="120" w:after="0" w:line="280" w:lineRule="exact"/>
        <w:ind w:right="11"/>
        <w:jc w:val="both"/>
        <w:rPr>
          <w:rFonts w:ascii="Arial" w:hAnsi="Arial" w:cs="Arial"/>
        </w:rPr>
      </w:pPr>
      <w:r w:rsidRPr="00F51A82">
        <w:rPr>
          <w:rFonts w:ascii="Arial" w:hAnsi="Arial" w:cs="Arial"/>
        </w:rPr>
        <w:t>delle condizioni contrattuali e degli oneri ed obblighi inerenti e conseguenti compresi quelli eventuali in materia di sicurezza, di assicurazione, di condizioni di lavoro e di previdenza ed assistenza derivanti dal CCNL applicato</w:t>
      </w:r>
      <w:r w:rsidR="009C59AF" w:rsidRPr="00786777">
        <w:rPr>
          <w:rFonts w:ascii="Arial" w:hAnsi="Arial" w:cs="Arial"/>
        </w:rPr>
        <w:t>;</w:t>
      </w:r>
    </w:p>
    <w:p w14:paraId="172B2C00" w14:textId="2C8C56F8" w:rsidR="009C59AF" w:rsidRDefault="00F51A82" w:rsidP="009C59AF">
      <w:pPr>
        <w:pStyle w:val="Paragrafoelenco"/>
        <w:numPr>
          <w:ilvl w:val="0"/>
          <w:numId w:val="3"/>
        </w:numPr>
        <w:spacing w:before="120" w:after="0" w:line="280" w:lineRule="exact"/>
        <w:ind w:right="11"/>
        <w:jc w:val="both"/>
        <w:rPr>
          <w:rFonts w:ascii="Arial" w:hAnsi="Arial" w:cs="Arial"/>
        </w:rPr>
      </w:pPr>
      <w:r w:rsidRPr="00F51A82">
        <w:rPr>
          <w:rFonts w:ascii="Arial" w:hAnsi="Arial" w:cs="Arial"/>
        </w:rPr>
        <w:t>di tutte le circostanze generali, particolari e locali, ivi incluse la viabilità̀ di accesso, le particolari caratteristiche dei materiali da fornire, le discariche autorizzate, nessuna esclusa ed eccettuata, che possono avere influito o influire sia sull’esecuzione dei lavori, sia sulla determinazione della propria offerta</w:t>
      </w:r>
      <w:r w:rsidR="009C59AF">
        <w:rPr>
          <w:rFonts w:ascii="Arial" w:hAnsi="Arial" w:cs="Arial"/>
        </w:rPr>
        <w:t xml:space="preserve">, </w:t>
      </w:r>
    </w:p>
    <w:p w14:paraId="6E43AE80" w14:textId="36AA9BF1" w:rsidR="009C59AF" w:rsidRDefault="009C59AF" w:rsidP="009C59AF">
      <w:pPr>
        <w:pStyle w:val="Paragrafoelenco"/>
        <w:numPr>
          <w:ilvl w:val="0"/>
          <w:numId w:val="3"/>
        </w:numPr>
        <w:spacing w:before="120" w:after="0" w:line="280" w:lineRule="exact"/>
        <w:ind w:right="11"/>
        <w:jc w:val="both"/>
        <w:rPr>
          <w:rFonts w:ascii="Arial" w:hAnsi="Arial" w:cs="Arial"/>
        </w:rPr>
      </w:pPr>
      <w:r w:rsidRPr="00786777">
        <w:rPr>
          <w:rFonts w:ascii="Arial" w:hAnsi="Arial" w:cs="Arial"/>
        </w:rPr>
        <w:lastRenderedPageBreak/>
        <w:t xml:space="preserve">di tutti gli oneri e di tutte le spese necessarie per la corretta esecuzione delle prestazioni contrattuali, ivi compresi il costo della manodopera e degli oneri per la sicurezza cd. propri o aziendali, ai sensi dell’art. 108, </w:t>
      </w:r>
      <w:r w:rsidR="00847C11" w:rsidRPr="00786777">
        <w:rPr>
          <w:rFonts w:ascii="Arial" w:hAnsi="Arial" w:cs="Arial"/>
        </w:rPr>
        <w:t xml:space="preserve">comma </w:t>
      </w:r>
      <w:r w:rsidR="00847C11">
        <w:rPr>
          <w:rFonts w:ascii="Arial" w:hAnsi="Arial" w:cs="Arial"/>
        </w:rPr>
        <w:t>9</w:t>
      </w:r>
      <w:r>
        <w:rPr>
          <w:rFonts w:ascii="Arial" w:hAnsi="Arial" w:cs="Arial"/>
        </w:rPr>
        <w:t xml:space="preserve">, </w:t>
      </w:r>
      <w:r w:rsidRPr="00786777">
        <w:rPr>
          <w:rFonts w:ascii="Arial" w:hAnsi="Arial" w:cs="Arial"/>
        </w:rPr>
        <w:t xml:space="preserve">del Codice; </w:t>
      </w:r>
    </w:p>
    <w:p w14:paraId="358A4EAD" w14:textId="77777777" w:rsidR="00FB0020" w:rsidRPr="00FB0020" w:rsidRDefault="00FB0020" w:rsidP="00FB0020">
      <w:pPr>
        <w:numPr>
          <w:ilvl w:val="0"/>
          <w:numId w:val="1"/>
        </w:numPr>
        <w:tabs>
          <w:tab w:val="num" w:pos="560"/>
        </w:tabs>
        <w:spacing w:before="120" w:after="0" w:line="280" w:lineRule="exact"/>
        <w:ind w:left="555" w:right="11" w:hanging="357"/>
        <w:jc w:val="both"/>
        <w:rPr>
          <w:rFonts w:ascii="Arial" w:hAnsi="Arial" w:cs="Arial"/>
        </w:rPr>
      </w:pPr>
      <w:r>
        <w:rPr>
          <w:rFonts w:ascii="Arial" w:hAnsi="Arial" w:cs="Arial"/>
        </w:rPr>
        <w:t>di essere pienamente edotto di tutte le circostanze di fatto e di luogo riguardanti l'esecuzione delle prestazioni oggetto dell'appalto e di avere piena ed esaustiva conoscenza dello stato, delle circostanze e delle condizioni dei luoghi ove saranno eseguiti i lavori e di riconoscere che tale conoscenza è idonea a garantire la corretta e regolare esecuzione;</w:t>
      </w:r>
    </w:p>
    <w:p w14:paraId="15F90529" w14:textId="43A1EB93" w:rsidR="009B37A5" w:rsidRPr="00392ADA" w:rsidRDefault="00392ADA" w:rsidP="00392ADA">
      <w:pPr>
        <w:numPr>
          <w:ilvl w:val="0"/>
          <w:numId w:val="1"/>
        </w:numPr>
        <w:tabs>
          <w:tab w:val="num" w:pos="560"/>
        </w:tabs>
        <w:spacing w:before="120" w:after="0" w:line="280" w:lineRule="exact"/>
        <w:ind w:left="555" w:right="11" w:hanging="357"/>
        <w:jc w:val="both"/>
        <w:rPr>
          <w:rFonts w:ascii="Arial" w:hAnsi="Arial" w:cs="Arial"/>
        </w:rPr>
      </w:pPr>
      <w:r w:rsidRPr="00392ADA">
        <w:rPr>
          <w:rFonts w:ascii="Arial" w:hAnsi="Arial" w:cs="Arial"/>
        </w:rPr>
        <w:t>di aver effettuato uno studio approfondito del progetto esecutivo posto a base di gara e di averne verificato gli elaborati progettuali, ritenendolo completo e coerente con le finalità dell’appalto, tenendo comunque presente che, trattandosi di appalto a corpo, nella valutazione dell’offerta, ha effettuato proprie stime tecnico ed economiche, sulla base dei contenuti degli elaborati progettuali, indipendentemente dal contenuto del computo metrico estimativo dato in visione e di ritenere tale progetto adeguato e realizzabile per il prezzo corrispondente all’offerta presentata;</w:t>
      </w:r>
    </w:p>
    <w:p w14:paraId="0D47C639" w14:textId="77777777" w:rsidR="00B462C0" w:rsidRPr="009C59AF" w:rsidRDefault="00B462C0" w:rsidP="00201282">
      <w:pPr>
        <w:numPr>
          <w:ilvl w:val="0"/>
          <w:numId w:val="1"/>
        </w:numPr>
        <w:tabs>
          <w:tab w:val="num" w:pos="560"/>
        </w:tabs>
        <w:spacing w:before="120" w:after="0" w:line="280" w:lineRule="exact"/>
        <w:ind w:left="555" w:right="11" w:hanging="357"/>
        <w:jc w:val="both"/>
        <w:rPr>
          <w:rFonts w:ascii="Arial" w:hAnsi="Arial" w:cs="Arial"/>
        </w:rPr>
      </w:pPr>
      <w:r w:rsidRPr="009C59AF">
        <w:rPr>
          <w:rFonts w:ascii="Arial" w:hAnsi="Arial" w:cs="Arial"/>
        </w:rPr>
        <w:t>di essere a perfetta conoscenza, per averne preso cognizione diretta, di tutti gli obblighi, oneri, modalità di esecuzione, procedimenti costruttivi, magisteri, prescrizioni tecniche, amministrative e di qualità menzionati nei documenti progettuali;</w:t>
      </w:r>
    </w:p>
    <w:p w14:paraId="6FE3E655" w14:textId="1F4D9C0B" w:rsidR="00F51A82" w:rsidRPr="00F51A82" w:rsidRDefault="001D7CAA" w:rsidP="00F51A82">
      <w:pPr>
        <w:numPr>
          <w:ilvl w:val="0"/>
          <w:numId w:val="1"/>
        </w:numPr>
        <w:tabs>
          <w:tab w:val="num" w:pos="560"/>
        </w:tabs>
        <w:spacing w:before="120" w:after="0" w:line="280" w:lineRule="exact"/>
        <w:ind w:left="555" w:right="11" w:hanging="357"/>
        <w:jc w:val="both"/>
        <w:rPr>
          <w:rFonts w:ascii="Arial" w:hAnsi="Arial" w:cs="Arial"/>
        </w:rPr>
      </w:pPr>
      <w:r w:rsidRPr="001D7CAA">
        <w:rPr>
          <w:rFonts w:ascii="Arial" w:hAnsi="Arial" w:cs="Arial"/>
        </w:rPr>
        <w:t>di avere verificato e accertato l’esistenza e la reperibilità sul mercato dei materiali e della mano d’opera necessari per l’esecuzione dei lavori in relazione ai tempi previsti per l’esecuzione degli stessi, nonché della disponibilità di attrezzature adeguate all’entità e alla tipologia e categoria di lavori in appalto</w:t>
      </w:r>
      <w:r w:rsidR="00F51A82">
        <w:rPr>
          <w:rFonts w:ascii="Arial" w:hAnsi="Arial" w:cs="Arial"/>
        </w:rPr>
        <w:t>;</w:t>
      </w:r>
    </w:p>
    <w:p w14:paraId="1ED99AF2" w14:textId="2593DD4F" w:rsidR="00F51A82" w:rsidRPr="001D7CAA" w:rsidRDefault="00F51A82" w:rsidP="001D7CAA">
      <w:pPr>
        <w:numPr>
          <w:ilvl w:val="0"/>
          <w:numId w:val="1"/>
        </w:numPr>
        <w:tabs>
          <w:tab w:val="num" w:pos="560"/>
        </w:tabs>
        <w:spacing w:before="120" w:after="0" w:line="280" w:lineRule="exact"/>
        <w:ind w:left="555" w:right="11" w:hanging="357"/>
        <w:jc w:val="both"/>
        <w:rPr>
          <w:rFonts w:ascii="Arial" w:hAnsi="Arial" w:cs="Arial"/>
        </w:rPr>
      </w:pPr>
      <w:r w:rsidRPr="00F51A82">
        <w:rPr>
          <w:rFonts w:ascii="Arial" w:hAnsi="Arial" w:cs="Arial"/>
        </w:rPr>
        <w:t xml:space="preserve">di aver preso visione del Piano di Sicurezza che si ritiene incondizionatamente eseguibile e di obbligarsi ad ottemperare a quanto previsto in tema di piani di sicurezza ex </w:t>
      </w:r>
      <w:proofErr w:type="gramStart"/>
      <w:r w:rsidRPr="00F51A82">
        <w:rPr>
          <w:rFonts w:ascii="Arial" w:hAnsi="Arial" w:cs="Arial"/>
        </w:rPr>
        <w:t>D.Lgs</w:t>
      </w:r>
      <w:proofErr w:type="gramEnd"/>
      <w:r w:rsidRPr="00F51A82">
        <w:rPr>
          <w:rFonts w:ascii="Arial" w:hAnsi="Arial" w:cs="Arial"/>
        </w:rPr>
        <w:t>.81/2008 e s.m.i., assumendo i relativi oneri ed obblighi, nonché di obbligarsi, a proprie spese e prima della consegna dei lavori, alla redazione e trasmissione del piano operativo di sicurezza di cui all’articolo 89, comma 1, lettera h), e al punto 3.2 dell’allegato XV, al decreto legislativo n. 81 del 2008 e s.m.i.;</w:t>
      </w:r>
    </w:p>
    <w:p w14:paraId="1D1A0484" w14:textId="77777777" w:rsidR="00F51A82" w:rsidRPr="009C59AF" w:rsidRDefault="00F51A82" w:rsidP="00F51A82">
      <w:pPr>
        <w:numPr>
          <w:ilvl w:val="0"/>
          <w:numId w:val="1"/>
        </w:numPr>
        <w:tabs>
          <w:tab w:val="num" w:pos="560"/>
        </w:tabs>
        <w:spacing w:before="120" w:after="0" w:line="280" w:lineRule="exact"/>
        <w:ind w:left="555" w:right="11" w:hanging="357"/>
        <w:jc w:val="both"/>
        <w:rPr>
          <w:rFonts w:ascii="Arial" w:eastAsiaTheme="minorHAnsi" w:hAnsi="Arial" w:cs="Arial"/>
          <w:color w:val="000000"/>
        </w:rPr>
      </w:pPr>
      <w:r w:rsidRPr="009C59AF">
        <w:rPr>
          <w:rFonts w:ascii="Arial" w:eastAsiaTheme="minorHAnsi" w:hAnsi="Arial" w:cs="Arial"/>
          <w:color w:val="000000"/>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p w14:paraId="3DAC8791" w14:textId="4B63DF21" w:rsidR="00F51A82" w:rsidRPr="00F51A82" w:rsidRDefault="00F51A82" w:rsidP="00F51A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di essere consapevole che gli eventuali maggiori oneri derivanti dalla necessità di osservare le norme nonché le prescrizioni tecniche e di sicurezza che dovessero entrare in vigore successivamente alla stipula del contratto, resteranno ad esclusivo carico dell’operatore economico aggiudicatario - intendendosi in ogni caso remunerati con il corrispettivo contrattuale indicato nel contratto – e che non potrà, pertanto, avanzare pretesa di compensi a tal titolo nei confronti della Stazione appaltante, assumendosene ogni relativa alea;</w:t>
      </w:r>
    </w:p>
    <w:p w14:paraId="3BE9EB5F" w14:textId="122201D2" w:rsidR="00F268B9" w:rsidRPr="009C59AF" w:rsidRDefault="00F268B9" w:rsidP="00F268B9">
      <w:pPr>
        <w:numPr>
          <w:ilvl w:val="0"/>
          <w:numId w:val="1"/>
        </w:numPr>
        <w:tabs>
          <w:tab w:val="num" w:pos="560"/>
        </w:tabs>
        <w:spacing w:before="120" w:after="0" w:line="280" w:lineRule="exact"/>
        <w:ind w:left="555" w:right="11" w:hanging="357"/>
        <w:jc w:val="both"/>
        <w:rPr>
          <w:rFonts w:ascii="Arial" w:hAnsi="Arial" w:cs="Arial"/>
        </w:rPr>
      </w:pPr>
      <w:r w:rsidRPr="009C59AF">
        <w:rPr>
          <w:rFonts w:ascii="Arial" w:hAnsi="Arial" w:cs="Arial"/>
        </w:rPr>
        <w:t xml:space="preserve">di impegnarsi a </w:t>
      </w:r>
      <w:proofErr w:type="gramStart"/>
      <w:r w:rsidRPr="009C59AF">
        <w:rPr>
          <w:rFonts w:ascii="Arial" w:hAnsi="Arial" w:cs="Arial"/>
        </w:rPr>
        <w:t>porre in essere</w:t>
      </w:r>
      <w:proofErr w:type="gramEnd"/>
      <w:r w:rsidRPr="009C59AF">
        <w:rPr>
          <w:rFonts w:ascii="Arial" w:hAnsi="Arial" w:cs="Arial"/>
        </w:rPr>
        <w:t>, in caso di aggiudicazione, tutte le operazioni e le procedure necessarie per il r</w:t>
      </w:r>
      <w:r w:rsidR="00DA5196" w:rsidRPr="009C59AF">
        <w:rPr>
          <w:rFonts w:ascii="Arial" w:hAnsi="Arial" w:cs="Arial"/>
        </w:rPr>
        <w:t xml:space="preserve">ispetto dei </w:t>
      </w:r>
      <w:bookmarkStart w:id="14" w:name="_Hlk188194529"/>
      <w:r w:rsidR="00653F31" w:rsidRPr="009C59AF">
        <w:rPr>
          <w:rFonts w:ascii="Arial" w:hAnsi="Arial" w:cs="Arial"/>
        </w:rPr>
        <w:t>Criteri Ambientali Minimi</w:t>
      </w:r>
      <w:r w:rsidR="00653F31">
        <w:rPr>
          <w:rFonts w:ascii="Arial" w:hAnsi="Arial" w:cs="Arial"/>
        </w:rPr>
        <w:t xml:space="preserve"> (CAM)</w:t>
      </w:r>
      <w:r w:rsidRPr="009C59AF">
        <w:rPr>
          <w:rFonts w:ascii="Arial" w:hAnsi="Arial" w:cs="Arial"/>
        </w:rPr>
        <w:t xml:space="preserve">, </w:t>
      </w:r>
      <w:bookmarkEnd w:id="14"/>
      <w:r w:rsidRPr="009C59AF">
        <w:rPr>
          <w:rFonts w:ascii="Arial" w:hAnsi="Arial" w:cs="Arial"/>
        </w:rPr>
        <w:t xml:space="preserve">individuati dalla </w:t>
      </w:r>
      <w:r w:rsidR="00AF2D2E" w:rsidRPr="009C59AF">
        <w:rPr>
          <w:rFonts w:ascii="Arial" w:hAnsi="Arial" w:cs="Arial"/>
        </w:rPr>
        <w:t xml:space="preserve">Stazione Appaltante </w:t>
      </w:r>
      <w:r w:rsidRPr="009C59AF">
        <w:rPr>
          <w:rFonts w:ascii="Arial" w:hAnsi="Arial" w:cs="Arial"/>
        </w:rPr>
        <w:t xml:space="preserve">e contenuti negli elaborati progettuali, in ottemperanza a quanto previsto </w:t>
      </w:r>
      <w:bookmarkStart w:id="15" w:name="_Hlk188194594"/>
      <w:r w:rsidR="00AF7C08">
        <w:rPr>
          <w:rFonts w:ascii="Arial" w:hAnsi="Arial" w:cs="Arial"/>
        </w:rPr>
        <w:t xml:space="preserve">nel </w:t>
      </w:r>
      <w:r w:rsidR="00AF7C08" w:rsidRPr="00AF7C08">
        <w:rPr>
          <w:rFonts w:ascii="Arial" w:hAnsi="Arial" w:cs="Arial"/>
        </w:rPr>
        <w:t>D.M. 23 giugno 2022 n. 256 emanato dal Ministero della Transizione Ecologica</w:t>
      </w:r>
      <w:r w:rsidR="009C59AF">
        <w:rPr>
          <w:rFonts w:ascii="Arial" w:hAnsi="Arial" w:cs="Arial"/>
        </w:rPr>
        <w:t>;</w:t>
      </w:r>
    </w:p>
    <w:bookmarkEnd w:id="15"/>
    <w:p w14:paraId="17F76086" w14:textId="77777777" w:rsidR="00532D38" w:rsidRPr="00442F15" w:rsidRDefault="002D1281"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w:t>
      </w:r>
      <w:r w:rsidR="00532D38" w:rsidRPr="00C27BED">
        <w:rPr>
          <w:rFonts w:ascii="Arial" w:hAnsi="Arial" w:cs="Arial"/>
        </w:rPr>
        <w:t xml:space="preserve">far sì, nel caso di ricorso al subappalto, che il contratto di subappalto recepisca, anche a carico del subappaltatore le specifiche tecniche e le clausole contrattuali contenute nei </w:t>
      </w:r>
      <w:proofErr w:type="gramStart"/>
      <w:r w:rsidR="00532D38" w:rsidRPr="00C27BED">
        <w:rPr>
          <w:rFonts w:ascii="Arial" w:hAnsi="Arial" w:cs="Arial"/>
        </w:rPr>
        <w:t>predetti</w:t>
      </w:r>
      <w:proofErr w:type="gramEnd"/>
      <w:r w:rsidR="00532D38" w:rsidRPr="00C27BED">
        <w:rPr>
          <w:rFonts w:ascii="Arial" w:hAnsi="Arial" w:cs="Arial"/>
        </w:rPr>
        <w:t xml:space="preserve"> criteri ambientali minimi (C.A.M.)</w:t>
      </w:r>
      <w:r w:rsidR="00D264F5" w:rsidRPr="00C27BED">
        <w:rPr>
          <w:rFonts w:ascii="Arial" w:eastAsia="MS Mincho" w:hAnsi="Arial" w:cs="Arial"/>
          <w:lang w:eastAsia="it-IT"/>
        </w:rPr>
        <w:t>;</w:t>
      </w:r>
    </w:p>
    <w:p w14:paraId="6DD48C88" w14:textId="0E6003D0" w:rsidR="00C02BF1" w:rsidRPr="00C02BF1" w:rsidRDefault="00C02BF1" w:rsidP="00C02BF1">
      <w:pPr>
        <w:numPr>
          <w:ilvl w:val="0"/>
          <w:numId w:val="1"/>
        </w:numPr>
        <w:tabs>
          <w:tab w:val="num" w:pos="560"/>
        </w:tabs>
        <w:spacing w:before="120" w:after="0" w:line="280" w:lineRule="exact"/>
        <w:ind w:left="555" w:right="11" w:hanging="357"/>
        <w:jc w:val="both"/>
        <w:rPr>
          <w:rFonts w:ascii="Arial" w:hAnsi="Arial" w:cs="Arial"/>
        </w:rPr>
      </w:pPr>
      <w:r>
        <w:rPr>
          <w:rFonts w:ascii="Arial" w:hAnsi="Arial" w:cs="Arial"/>
        </w:rPr>
        <w:lastRenderedPageBreak/>
        <w:t xml:space="preserve"> </w:t>
      </w:r>
      <w:r w:rsidR="009619BD" w:rsidRPr="009619BD">
        <w:rPr>
          <w:rFonts w:ascii="Arial" w:hAnsi="Arial" w:cs="Arial"/>
        </w:rPr>
        <w:t xml:space="preserve">qualora l’impresa non sia in possesso di categoria SOA con classifica III o superiore, di essere munita di Patente necessaria per operare nei cantieri temporanei e mobili di cui al dall’art. 27 del </w:t>
      </w:r>
      <w:r w:rsidR="00E12ADD" w:rsidRPr="009619BD">
        <w:rPr>
          <w:rFonts w:ascii="Arial" w:hAnsi="Arial" w:cs="Arial"/>
        </w:rPr>
        <w:t>D. Lgs</w:t>
      </w:r>
      <w:r w:rsidR="009619BD" w:rsidRPr="009619BD">
        <w:rPr>
          <w:rFonts w:ascii="Arial" w:hAnsi="Arial" w:cs="Arial"/>
        </w:rPr>
        <w:t>.81/2008, dal Decreto del Ministero del Lavoro e Politiche Sociali del 18 settembre 2024, n. 132 e dalla Circolare dell’INL n. 4 del 23/09/2024 (Sistema di qualificazione delle imprese e dei lavoratori autonomi tramite crediti)</w:t>
      </w:r>
      <w:r w:rsidRPr="00C02BF1">
        <w:rPr>
          <w:rFonts w:ascii="Arial" w:hAnsi="Arial" w:cs="Arial"/>
        </w:rPr>
        <w:t xml:space="preserve"> </w:t>
      </w:r>
      <w:r>
        <w:rPr>
          <w:rFonts w:ascii="Arial" w:hAnsi="Arial" w:cs="Arial"/>
        </w:rPr>
        <w:t>n.</w:t>
      </w:r>
      <w:r w:rsidRPr="00C02BF1">
        <w:rPr>
          <w:rFonts w:ascii="Arial" w:hAnsi="Arial" w:cs="Arial"/>
        </w:rPr>
        <w:t xml:space="preserve">  </w:t>
      </w:r>
      <w:r w:rsidRPr="00FC0D09">
        <w:rPr>
          <w:rFonts w:ascii="Arial" w:eastAsiaTheme="minorHAnsi" w:hAnsi="Arial" w:cs="Arial"/>
        </w:rPr>
        <w:fldChar w:fldCharType="begin">
          <w:ffData>
            <w:name w:val="Testo656"/>
            <w:enabled/>
            <w:calcOnExit w:val="0"/>
            <w:textInput/>
          </w:ffData>
        </w:fldChar>
      </w:r>
      <w:r w:rsidRPr="00FC0D09">
        <w:rPr>
          <w:rFonts w:ascii="Arial" w:eastAsiaTheme="minorHAnsi" w:hAnsi="Arial" w:cs="Arial"/>
        </w:rPr>
        <w:instrText xml:space="preserve"> FORMTEXT </w:instrText>
      </w:r>
      <w:r w:rsidRPr="00FC0D09">
        <w:rPr>
          <w:rFonts w:ascii="Arial" w:eastAsiaTheme="minorHAnsi" w:hAnsi="Arial" w:cs="Arial"/>
        </w:rPr>
      </w:r>
      <w:r w:rsidRPr="00FC0D09">
        <w:rPr>
          <w:rFonts w:ascii="Arial" w:eastAsiaTheme="minorHAnsi" w:hAnsi="Arial" w:cs="Arial"/>
        </w:rPr>
        <w:fldChar w:fldCharType="separate"/>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t> </w:t>
      </w:r>
      <w:r w:rsidRPr="00FC0D09">
        <w:rPr>
          <w:rFonts w:ascii="Arial" w:eastAsiaTheme="minorHAnsi" w:hAnsi="Arial" w:cs="Arial"/>
        </w:rPr>
        <w:fldChar w:fldCharType="end"/>
      </w:r>
      <w:r w:rsidRPr="00C02BF1">
        <w:rPr>
          <w:rFonts w:ascii="Arial" w:hAnsi="Arial" w:cs="Arial"/>
        </w:rPr>
        <w:t xml:space="preserve">   (</w:t>
      </w:r>
      <w:r w:rsidRPr="00C02BF1">
        <w:rPr>
          <w:rFonts w:ascii="Arial" w:hAnsi="Arial" w:cs="Arial"/>
          <w:i/>
          <w:iCs/>
        </w:rPr>
        <w:t>inserire numero riferimento patente</w:t>
      </w:r>
      <w:r w:rsidRPr="00C02BF1">
        <w:rPr>
          <w:rFonts w:ascii="Arial" w:hAnsi="Arial" w:cs="Arial"/>
        </w:rPr>
        <w:t>)</w:t>
      </w:r>
      <w:r>
        <w:rPr>
          <w:rFonts w:ascii="Arial" w:hAnsi="Arial" w:cs="Arial"/>
        </w:rPr>
        <w:t>;</w:t>
      </w:r>
    </w:p>
    <w:p w14:paraId="083EB353" w14:textId="389DDFB1" w:rsidR="00A53031" w:rsidRPr="00C27BED" w:rsidRDefault="00F23C95"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che, </w:t>
      </w:r>
      <w:r w:rsidR="00A6104B" w:rsidRPr="00C27BED">
        <w:rPr>
          <w:rFonts w:ascii="Arial" w:hAnsi="Arial" w:cs="Arial"/>
        </w:rPr>
        <w:t>in caso di</w:t>
      </w:r>
      <w:r w:rsidR="008E3C2B" w:rsidRPr="00C27BED">
        <w:rPr>
          <w:rFonts w:ascii="Arial" w:hAnsi="Arial" w:cs="Arial"/>
        </w:rPr>
        <w:t xml:space="preserve"> </w:t>
      </w:r>
      <w:r w:rsidRPr="00C27BED">
        <w:rPr>
          <w:rFonts w:ascii="Arial" w:hAnsi="Arial" w:cs="Arial"/>
        </w:rPr>
        <w:t xml:space="preserve">fornitura di beni, </w:t>
      </w:r>
      <w:r w:rsidR="00A6104B" w:rsidRPr="00C27BED">
        <w:rPr>
          <w:rFonts w:ascii="Arial" w:hAnsi="Arial" w:cs="Arial"/>
        </w:rPr>
        <w:t>gli stessi non sono stati prodotti mediante l</w:t>
      </w:r>
      <w:r w:rsidR="00146F13" w:rsidRPr="00C27BED">
        <w:rPr>
          <w:rFonts w:ascii="Arial" w:hAnsi="Arial" w:cs="Arial"/>
        </w:rPr>
        <w:t>’</w:t>
      </w:r>
      <w:r w:rsidR="00A6104B" w:rsidRPr="00C27BED">
        <w:rPr>
          <w:rFonts w:ascii="Arial" w:hAnsi="Arial" w:cs="Arial"/>
        </w:rPr>
        <w:t>utilizzo di manodopera minoril</w:t>
      </w:r>
      <w:r w:rsidRPr="00C27BED">
        <w:rPr>
          <w:rFonts w:ascii="Arial" w:hAnsi="Arial" w:cs="Arial"/>
        </w:rPr>
        <w:t>e in condizioni di sfruttamento</w:t>
      </w:r>
      <w:r w:rsidR="00A6104B" w:rsidRPr="00C27BED">
        <w:rPr>
          <w:rFonts w:ascii="Arial" w:hAnsi="Arial" w:cs="Arial"/>
        </w:rPr>
        <w:t>;</w:t>
      </w:r>
    </w:p>
    <w:p w14:paraId="2B92AD4C" w14:textId="337B1ED9" w:rsidR="00151E4F" w:rsidRPr="001D7CAA" w:rsidRDefault="001D7CAA" w:rsidP="001D7CAA">
      <w:pPr>
        <w:numPr>
          <w:ilvl w:val="0"/>
          <w:numId w:val="1"/>
        </w:numPr>
        <w:tabs>
          <w:tab w:val="num" w:pos="560"/>
        </w:tabs>
        <w:spacing w:before="120" w:after="0" w:line="280" w:lineRule="exact"/>
        <w:ind w:left="555" w:right="11" w:hanging="357"/>
        <w:jc w:val="both"/>
        <w:rPr>
          <w:rFonts w:ascii="Arial" w:hAnsi="Arial" w:cs="Arial"/>
        </w:rPr>
      </w:pPr>
      <w:r w:rsidRPr="001D7CAA">
        <w:rPr>
          <w:rFonts w:ascii="Arial" w:hAnsi="Arial" w:cs="Arial"/>
        </w:rPr>
        <w:t>di essere in regola con le norme che disciplinano il diritto al lavoro dei disabili e, dunque, di aver assolto, al momento della presentazione dell’offerta, agli obblighi in materia di lavoro delle persone con disabilità di cui alla Legge n. 68/1999</w:t>
      </w:r>
      <w:r w:rsidR="004009A1" w:rsidRPr="00C27BED">
        <w:rPr>
          <w:rFonts w:ascii="Arial" w:hAnsi="Arial" w:cs="Arial"/>
        </w:rPr>
        <w:t>;</w:t>
      </w:r>
    </w:p>
    <w:p w14:paraId="6B7B09BB" w14:textId="42958B4C" w:rsidR="00392ADA" w:rsidRPr="00AC4DA9" w:rsidRDefault="00641561" w:rsidP="00392ADA">
      <w:pPr>
        <w:numPr>
          <w:ilvl w:val="0"/>
          <w:numId w:val="1"/>
        </w:numPr>
        <w:tabs>
          <w:tab w:val="num" w:pos="560"/>
        </w:tabs>
        <w:spacing w:before="120" w:after="0" w:line="280" w:lineRule="exact"/>
        <w:ind w:left="555" w:right="11" w:hanging="357"/>
        <w:jc w:val="both"/>
        <w:rPr>
          <w:rFonts w:ascii="Arial" w:eastAsia="Times New Roman" w:hAnsi="Arial" w:cs="Arial"/>
          <w:noProof/>
        </w:rPr>
      </w:pPr>
      <w:r w:rsidRPr="00641561">
        <w:rPr>
          <w:rFonts w:ascii="Arial" w:eastAsia="Times New Roman" w:hAnsi="Arial" w:cs="Arial"/>
          <w:noProof/>
        </w:rPr>
        <w:t>di impegnarsi</w:t>
      </w:r>
      <w:r>
        <w:rPr>
          <w:rFonts w:ascii="Arial" w:eastAsia="Times New Roman" w:hAnsi="Arial" w:cs="Arial"/>
          <w:noProof/>
        </w:rPr>
        <w:t xml:space="preserve">, </w:t>
      </w:r>
      <w:r w:rsidRPr="00641561">
        <w:rPr>
          <w:rFonts w:ascii="Arial" w:eastAsia="Times New Roman" w:hAnsi="Arial" w:cs="Arial"/>
          <w:noProof/>
        </w:rPr>
        <w:t>in caso di aggiudicazione</w:t>
      </w:r>
      <w:r w:rsidR="00913E9C">
        <w:rPr>
          <w:rFonts w:ascii="Arial" w:eastAsia="Times New Roman" w:hAnsi="Arial" w:cs="Arial"/>
          <w:noProof/>
        </w:rPr>
        <w:t>,</w:t>
      </w:r>
      <w:r>
        <w:rPr>
          <w:rFonts w:ascii="Arial" w:eastAsia="Times New Roman" w:hAnsi="Arial" w:cs="Arial"/>
          <w:noProof/>
        </w:rPr>
        <w:t xml:space="preserve"> a</w:t>
      </w:r>
      <w:r w:rsidR="00392ADA">
        <w:rPr>
          <w:rFonts w:ascii="Arial" w:eastAsia="Times New Roman" w:hAnsi="Arial" w:cs="Arial"/>
          <w:noProof/>
        </w:rPr>
        <w:t>:</w:t>
      </w:r>
    </w:p>
    <w:p w14:paraId="6A31321C" w14:textId="15FBC7FE" w:rsidR="00392ADA" w:rsidRPr="00C42A74" w:rsidRDefault="00F55421" w:rsidP="00392ADA">
      <w:pPr>
        <w:pStyle w:val="Paragrafoelenco"/>
        <w:numPr>
          <w:ilvl w:val="0"/>
          <w:numId w:val="5"/>
        </w:numPr>
        <w:tabs>
          <w:tab w:val="left" w:pos="426"/>
        </w:tabs>
        <w:spacing w:before="120" w:after="0" w:line="280" w:lineRule="exact"/>
        <w:ind w:left="851" w:right="11" w:hanging="567"/>
        <w:jc w:val="both"/>
        <w:rPr>
          <w:rFonts w:ascii="Arial" w:eastAsia="Times New Roman" w:hAnsi="Arial" w:cs="Arial"/>
          <w:noProof/>
        </w:rPr>
      </w:pPr>
      <w:r>
        <w:rPr>
          <w:rFonts w:ascii="Arial" w:eastAsiaTheme="minorHAnsi" w:hAnsi="Arial" w:cs="Arial"/>
        </w:rPr>
        <w:t xml:space="preserve"> </w:t>
      </w:r>
      <w:r w:rsidR="00392ADA" w:rsidRPr="00F02144">
        <w:rPr>
          <w:rFonts w:ascii="Arial" w:eastAsiaTheme="minorHAnsi" w:hAnsi="Arial" w:cs="Arial"/>
        </w:rPr>
        <w:fldChar w:fldCharType="begin">
          <w:ffData>
            <w:name w:val="Controllo44"/>
            <w:enabled/>
            <w:calcOnExit w:val="0"/>
            <w:checkBox>
              <w:sizeAuto/>
              <w:default w:val="0"/>
              <w:checked w:val="0"/>
            </w:checkBox>
          </w:ffData>
        </w:fldChar>
      </w:r>
      <w:r w:rsidR="00392ADA" w:rsidRPr="00F02144">
        <w:rPr>
          <w:rFonts w:ascii="Arial" w:eastAsiaTheme="minorHAnsi" w:hAnsi="Arial" w:cs="Arial"/>
        </w:rPr>
        <w:instrText xml:space="preserve"> FORMCHECKBOX </w:instrText>
      </w:r>
      <w:r w:rsidR="00392ADA" w:rsidRPr="00F02144">
        <w:rPr>
          <w:rFonts w:ascii="Arial" w:eastAsiaTheme="minorHAnsi" w:hAnsi="Arial" w:cs="Arial"/>
        </w:rPr>
      </w:r>
      <w:r w:rsidR="00392ADA" w:rsidRPr="00F02144">
        <w:rPr>
          <w:rFonts w:ascii="Arial" w:eastAsiaTheme="minorHAnsi" w:hAnsi="Arial" w:cs="Arial"/>
        </w:rPr>
        <w:fldChar w:fldCharType="separate"/>
      </w:r>
      <w:r w:rsidR="00392ADA" w:rsidRPr="00F02144">
        <w:rPr>
          <w:rFonts w:ascii="Arial" w:eastAsiaTheme="minorHAnsi" w:hAnsi="Arial" w:cs="Arial"/>
        </w:rPr>
        <w:fldChar w:fldCharType="end"/>
      </w:r>
      <w:r w:rsidR="00392ADA">
        <w:rPr>
          <w:rFonts w:ascii="Arial" w:eastAsiaTheme="minorHAnsi" w:hAnsi="Arial" w:cs="Arial"/>
        </w:rPr>
        <w:t xml:space="preserve"> </w:t>
      </w:r>
      <w:bookmarkStart w:id="16" w:name="_Hlk181698896"/>
      <w:r w:rsidR="00641561">
        <w:rPr>
          <w:rFonts w:ascii="Arial" w:eastAsiaTheme="minorHAnsi" w:hAnsi="Arial" w:cs="Arial"/>
        </w:rPr>
        <w:t xml:space="preserve"> </w:t>
      </w:r>
      <w:r w:rsidR="00392ADA" w:rsidRPr="00F02144">
        <w:rPr>
          <w:rFonts w:ascii="Arial" w:eastAsia="Times New Roman" w:hAnsi="Arial" w:cs="Arial"/>
          <w:noProof/>
        </w:rPr>
        <w:t>applicare integralmente</w:t>
      </w:r>
      <w:r w:rsidR="00392ADA" w:rsidRPr="00F02144">
        <w:rPr>
          <w:rFonts w:eastAsiaTheme="minorHAnsi" w:cs="Calibri"/>
          <w:sz w:val="20"/>
          <w:szCs w:val="20"/>
        </w:rPr>
        <w:t xml:space="preserve"> </w:t>
      </w:r>
      <w:r w:rsidR="00392ADA" w:rsidRPr="00F02144">
        <w:rPr>
          <w:rFonts w:ascii="Arial" w:eastAsia="Times New Roman" w:hAnsi="Arial" w:cs="Arial"/>
          <w:noProof/>
        </w:rPr>
        <w:t xml:space="preserve">al </w:t>
      </w:r>
      <w:r w:rsidR="00392ADA">
        <w:rPr>
          <w:rFonts w:ascii="Arial" w:eastAsia="Times New Roman" w:hAnsi="Arial" w:cs="Arial"/>
          <w:noProof/>
        </w:rPr>
        <w:t xml:space="preserve">personale impegnato </w:t>
      </w:r>
      <w:r w:rsidR="00392ADA" w:rsidRPr="00F02144">
        <w:rPr>
          <w:rFonts w:ascii="Arial" w:eastAsia="Times New Roman" w:hAnsi="Arial" w:cs="Arial"/>
          <w:noProof/>
        </w:rPr>
        <w:t>nell’esecuzione delle prestazioni oggetto del contratto</w:t>
      </w:r>
      <w:r w:rsidR="00C30224">
        <w:rPr>
          <w:rFonts w:ascii="Arial" w:eastAsia="Times New Roman" w:hAnsi="Arial" w:cs="Arial"/>
          <w:noProof/>
        </w:rPr>
        <w:t xml:space="preserve">, </w:t>
      </w:r>
      <w:r w:rsidR="00392ADA" w:rsidRPr="00F02144">
        <w:rPr>
          <w:rFonts w:ascii="Arial" w:eastAsia="Times New Roman" w:hAnsi="Arial" w:cs="Arial"/>
          <w:noProof/>
        </w:rPr>
        <w:t>per tutta la sua durata, tutte le norme contenute ne</w:t>
      </w:r>
      <w:r w:rsidR="005C64DF">
        <w:rPr>
          <w:rFonts w:ascii="Arial" w:eastAsia="Times New Roman" w:hAnsi="Arial" w:cs="Arial"/>
          <w:noProof/>
        </w:rPr>
        <w:t xml:space="preserve">l </w:t>
      </w:r>
      <w:r w:rsidR="00392ADA">
        <w:rPr>
          <w:rFonts w:ascii="Arial" w:eastAsia="Times New Roman" w:hAnsi="Arial" w:cs="Arial"/>
          <w:noProof/>
        </w:rPr>
        <w:t>medesim</w:t>
      </w:r>
      <w:r w:rsidR="005C64DF">
        <w:rPr>
          <w:rFonts w:ascii="Arial" w:eastAsia="Times New Roman" w:hAnsi="Arial" w:cs="Arial"/>
          <w:noProof/>
        </w:rPr>
        <w:t xml:space="preserve">o </w:t>
      </w:r>
      <w:r w:rsidR="00392ADA" w:rsidRPr="00F02144">
        <w:rPr>
          <w:rFonts w:ascii="Arial" w:eastAsia="Times New Roman" w:hAnsi="Arial" w:cs="Arial"/>
          <w:noProof/>
        </w:rPr>
        <w:t xml:space="preserve">CCNL e relativi accordi integrativi, </w:t>
      </w:r>
      <w:r w:rsidR="00392ADA">
        <w:rPr>
          <w:rFonts w:ascii="Arial" w:eastAsia="Times New Roman" w:hAnsi="Arial" w:cs="Arial"/>
          <w:noProof/>
        </w:rPr>
        <w:t>indicat</w:t>
      </w:r>
      <w:r w:rsidR="005C64DF">
        <w:rPr>
          <w:rFonts w:ascii="Arial" w:eastAsia="Times New Roman" w:hAnsi="Arial" w:cs="Arial"/>
          <w:noProof/>
        </w:rPr>
        <w:t xml:space="preserve">o </w:t>
      </w:r>
      <w:r w:rsidR="00392ADA" w:rsidRPr="00F02144">
        <w:rPr>
          <w:rFonts w:ascii="Arial" w:eastAsia="Times New Roman" w:hAnsi="Arial" w:cs="Arial"/>
          <w:noProof/>
        </w:rPr>
        <w:t xml:space="preserve">nella documentazione di gara, in vigore per </w:t>
      </w:r>
      <w:r w:rsidR="00E12ADD" w:rsidRPr="00E12ADD">
        <w:rPr>
          <w:rFonts w:ascii="Arial" w:eastAsia="Times New Roman" w:hAnsi="Arial" w:cs="Arial"/>
          <w:noProof/>
        </w:rPr>
        <w:t>il settore e la zona</w:t>
      </w:r>
      <w:r w:rsidR="00392ADA" w:rsidRPr="00F02144">
        <w:rPr>
          <w:rFonts w:ascii="Arial" w:eastAsia="Times New Roman" w:hAnsi="Arial" w:cs="Arial"/>
          <w:noProof/>
        </w:rPr>
        <w:t xml:space="preserve"> in cui si svolgono le prestazioni, e di impegnarsi all’osservanza di tutte le norme anzidette;</w:t>
      </w:r>
    </w:p>
    <w:p w14:paraId="7C5C3AA7" w14:textId="691445C1" w:rsidR="00392ADA" w:rsidRPr="004E4327" w:rsidRDefault="00392ADA" w:rsidP="00392ADA">
      <w:pPr>
        <w:spacing w:before="120" w:after="0" w:line="280" w:lineRule="exact"/>
        <w:ind w:right="11" w:firstLine="708"/>
        <w:jc w:val="both"/>
        <w:rPr>
          <w:rFonts w:ascii="Arial" w:eastAsia="Times New Roman" w:hAnsi="Arial" w:cs="Arial"/>
          <w:b/>
          <w:i/>
          <w:noProof/>
        </w:rPr>
      </w:pPr>
      <w:r>
        <w:rPr>
          <w:rFonts w:ascii="Arial" w:eastAsia="Times New Roman" w:hAnsi="Arial" w:cs="Arial"/>
          <w:b/>
          <w:i/>
          <w:noProof/>
        </w:rPr>
        <w:t xml:space="preserve"> </w:t>
      </w:r>
      <w:r w:rsidRPr="004E4327">
        <w:rPr>
          <w:rFonts w:ascii="Arial" w:eastAsia="Times New Roman" w:hAnsi="Arial" w:cs="Arial"/>
          <w:b/>
          <w:i/>
          <w:noProof/>
        </w:rPr>
        <w:t>oppure, in a</w:t>
      </w:r>
      <w:r>
        <w:rPr>
          <w:rFonts w:ascii="Arial" w:eastAsia="Times New Roman" w:hAnsi="Arial" w:cs="Arial"/>
          <w:b/>
          <w:i/>
          <w:noProof/>
        </w:rPr>
        <w:t>lternativa</w:t>
      </w:r>
    </w:p>
    <w:p w14:paraId="575ADC19" w14:textId="29BF23DB" w:rsidR="00392ADA" w:rsidRPr="00F56156" w:rsidRDefault="00392ADA" w:rsidP="00913E9C">
      <w:pPr>
        <w:pStyle w:val="Paragrafoelenco"/>
        <w:numPr>
          <w:ilvl w:val="0"/>
          <w:numId w:val="5"/>
        </w:numPr>
        <w:tabs>
          <w:tab w:val="left" w:pos="426"/>
        </w:tabs>
        <w:spacing w:before="120" w:after="0" w:line="280" w:lineRule="exact"/>
        <w:ind w:left="851" w:right="11" w:hanging="567"/>
        <w:jc w:val="both"/>
        <w:rPr>
          <w:rFonts w:ascii="Arial" w:eastAsia="Times New Roman" w:hAnsi="Arial" w:cs="Arial"/>
          <w:noProof/>
        </w:rPr>
      </w:pPr>
      <w:r w:rsidRPr="00392ADA">
        <w:rPr>
          <w:rFonts w:ascii="Arial" w:eastAsiaTheme="minorHAnsi" w:hAnsi="Arial" w:cs="Arial"/>
        </w:rPr>
        <w:t xml:space="preserve"> </w:t>
      </w:r>
      <w:r w:rsidRPr="00392ADA">
        <w:rPr>
          <w:rFonts w:ascii="Arial" w:eastAsiaTheme="minorHAnsi" w:hAnsi="Arial" w:cs="Arial"/>
        </w:rPr>
        <w:fldChar w:fldCharType="begin">
          <w:ffData>
            <w:name w:val="Controllo44"/>
            <w:enabled/>
            <w:calcOnExit w:val="0"/>
            <w:checkBox>
              <w:sizeAuto/>
              <w:default w:val="0"/>
              <w:checked w:val="0"/>
            </w:checkBox>
          </w:ffData>
        </w:fldChar>
      </w:r>
      <w:r w:rsidRPr="00392ADA">
        <w:rPr>
          <w:rFonts w:ascii="Arial" w:eastAsiaTheme="minorHAnsi" w:hAnsi="Arial" w:cs="Arial"/>
        </w:rPr>
        <w:instrText xml:space="preserve"> FORMCHECKBOX </w:instrText>
      </w:r>
      <w:r w:rsidRPr="00392ADA">
        <w:rPr>
          <w:rFonts w:ascii="Arial" w:eastAsiaTheme="minorHAnsi" w:hAnsi="Arial" w:cs="Arial"/>
        </w:rPr>
      </w:r>
      <w:r w:rsidRPr="00392ADA">
        <w:rPr>
          <w:rFonts w:ascii="Arial" w:eastAsiaTheme="minorHAnsi" w:hAnsi="Arial" w:cs="Arial"/>
        </w:rPr>
        <w:fldChar w:fldCharType="separate"/>
      </w:r>
      <w:r w:rsidRPr="00392ADA">
        <w:rPr>
          <w:rFonts w:ascii="Arial" w:eastAsiaTheme="minorHAnsi" w:hAnsi="Arial" w:cs="Arial"/>
        </w:rPr>
        <w:fldChar w:fldCharType="end"/>
      </w:r>
      <w:r w:rsidR="006D6BD0">
        <w:rPr>
          <w:rFonts w:ascii="Arial" w:eastAsiaTheme="minorHAnsi" w:hAnsi="Arial" w:cs="Arial"/>
        </w:rPr>
        <w:t xml:space="preserve"> </w:t>
      </w:r>
      <w:r w:rsidRPr="00F56156">
        <w:rPr>
          <w:rFonts w:ascii="Arial" w:eastAsia="Times New Roman" w:hAnsi="Arial" w:cs="Arial"/>
          <w:noProof/>
        </w:rPr>
        <w:t>applicare integralmente al personale impiegato nell’appalto</w:t>
      </w:r>
      <w:r w:rsidRPr="00392ADA">
        <w:rPr>
          <w:rFonts w:ascii="Arial" w:eastAsia="Times New Roman" w:hAnsi="Arial" w:cs="Arial"/>
          <w:noProof/>
        </w:rPr>
        <w:t xml:space="preserve">, </w:t>
      </w:r>
      <w:bookmarkStart w:id="17" w:name="_Hlk181698851"/>
      <w:r w:rsidRPr="00F56156">
        <w:rPr>
          <w:rFonts w:ascii="Arial" w:eastAsia="Times New Roman" w:hAnsi="Arial" w:cs="Arial"/>
          <w:noProof/>
        </w:rPr>
        <w:t>per tutta la sua durata</w:t>
      </w:r>
      <w:bookmarkEnd w:id="17"/>
      <w:r w:rsidRPr="00F56156">
        <w:rPr>
          <w:rFonts w:ascii="Arial" w:eastAsia="Times New Roman" w:hAnsi="Arial" w:cs="Arial"/>
          <w:noProof/>
        </w:rPr>
        <w:t xml:space="preserve">, il seguente </w:t>
      </w:r>
      <w:bookmarkStart w:id="18" w:name="_Hlk189522570"/>
      <w:r w:rsidRPr="00F56156">
        <w:rPr>
          <w:rFonts w:ascii="Arial" w:eastAsia="Times New Roman" w:hAnsi="Arial" w:cs="Arial"/>
          <w:noProof/>
        </w:rPr>
        <w:t>CCNL</w:t>
      </w:r>
      <w:r w:rsidR="005C64DF" w:rsidRPr="005D7008">
        <w:rPr>
          <w:rStyle w:val="Rimandonotaapidipagina"/>
          <w:rFonts w:ascii="Arial" w:hAnsi="Arial" w:cs="Arial"/>
          <w:b/>
          <w:bCs/>
        </w:rPr>
        <w:footnoteReference w:id="9"/>
      </w:r>
      <w:bookmarkEnd w:id="18"/>
      <w:r w:rsidRPr="00F56156">
        <w:rPr>
          <w:rFonts w:ascii="Arial" w:eastAsia="Times New Roman" w:hAnsi="Arial" w:cs="Arial"/>
          <w:noProof/>
        </w:rPr>
        <w:t xml:space="preserve"> </w:t>
      </w:r>
      <w:r w:rsidRPr="00F56156">
        <w:rPr>
          <w:rFonts w:ascii="Arial" w:eastAsia="Times New Roman" w:hAnsi="Arial" w:cs="Arial"/>
          <w:noProof/>
        </w:rPr>
        <w:fldChar w:fldCharType="begin">
          <w:ffData>
            <w:name w:val="Testo656"/>
            <w:enabled/>
            <w:calcOnExit w:val="0"/>
            <w:textInput/>
          </w:ffData>
        </w:fldChar>
      </w:r>
      <w:r w:rsidRPr="00F56156">
        <w:rPr>
          <w:rFonts w:ascii="Arial" w:eastAsia="Times New Roman" w:hAnsi="Arial" w:cs="Arial"/>
          <w:noProof/>
        </w:rPr>
        <w:instrText xml:space="preserve"> FORMTEXT </w:instrText>
      </w:r>
      <w:r w:rsidRPr="00F56156">
        <w:rPr>
          <w:rFonts w:ascii="Arial" w:eastAsia="Times New Roman" w:hAnsi="Arial" w:cs="Arial"/>
          <w:noProof/>
        </w:rPr>
      </w:r>
      <w:r w:rsidRPr="00F56156">
        <w:rPr>
          <w:rFonts w:ascii="Arial" w:eastAsia="Times New Roman" w:hAnsi="Arial" w:cs="Arial"/>
          <w:noProof/>
        </w:rPr>
        <w:fldChar w:fldCharType="separate"/>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fldChar w:fldCharType="end"/>
      </w:r>
      <w:r w:rsidRPr="00F56156">
        <w:rPr>
          <w:rFonts w:ascii="Arial" w:eastAsia="Times New Roman" w:hAnsi="Arial" w:cs="Arial"/>
          <w:noProof/>
        </w:rPr>
        <w:t xml:space="preserve"> (</w:t>
      </w:r>
      <w:r w:rsidRPr="00151E4F">
        <w:rPr>
          <w:rFonts w:ascii="Arial" w:eastAsia="Times New Roman" w:hAnsi="Arial" w:cs="Arial"/>
          <w:i/>
          <w:iCs/>
          <w:noProof/>
        </w:rPr>
        <w:t>indicare il differente CCNL applicato</w:t>
      </w:r>
      <w:r w:rsidRPr="00F56156">
        <w:rPr>
          <w:rFonts w:ascii="Arial" w:eastAsia="Times New Roman" w:hAnsi="Arial" w:cs="Arial"/>
          <w:noProof/>
        </w:rPr>
        <w:t xml:space="preserve">), identificato dal codice alfanumerico unico </w:t>
      </w:r>
      <w:r w:rsidRPr="00F56156">
        <w:rPr>
          <w:rFonts w:ascii="Arial" w:eastAsia="Times New Roman" w:hAnsi="Arial" w:cs="Arial"/>
          <w:noProof/>
        </w:rPr>
        <w:fldChar w:fldCharType="begin">
          <w:ffData>
            <w:name w:val="Testo656"/>
            <w:enabled/>
            <w:calcOnExit w:val="0"/>
            <w:textInput/>
          </w:ffData>
        </w:fldChar>
      </w:r>
      <w:r w:rsidRPr="00F56156">
        <w:rPr>
          <w:rFonts w:ascii="Arial" w:eastAsia="Times New Roman" w:hAnsi="Arial" w:cs="Arial"/>
          <w:noProof/>
        </w:rPr>
        <w:instrText xml:space="preserve"> FORMTEXT </w:instrText>
      </w:r>
      <w:r w:rsidRPr="00F56156">
        <w:rPr>
          <w:rFonts w:ascii="Arial" w:eastAsia="Times New Roman" w:hAnsi="Arial" w:cs="Arial"/>
          <w:noProof/>
        </w:rPr>
      </w:r>
      <w:r w:rsidRPr="00F56156">
        <w:rPr>
          <w:rFonts w:ascii="Arial" w:eastAsia="Times New Roman" w:hAnsi="Arial" w:cs="Arial"/>
          <w:noProof/>
        </w:rPr>
        <w:fldChar w:fldCharType="separate"/>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t> </w:t>
      </w:r>
      <w:r w:rsidRPr="00F56156">
        <w:rPr>
          <w:rFonts w:ascii="Arial" w:eastAsia="Times New Roman" w:hAnsi="Arial" w:cs="Arial"/>
          <w:noProof/>
        </w:rPr>
        <w:fldChar w:fldCharType="end"/>
      </w:r>
      <w:r w:rsidR="00641561">
        <w:rPr>
          <w:rFonts w:ascii="Arial" w:eastAsia="Times New Roman" w:hAnsi="Arial" w:cs="Arial"/>
          <w:noProof/>
        </w:rPr>
        <w:t xml:space="preserve"> </w:t>
      </w:r>
      <w:r w:rsidRPr="00F56156">
        <w:rPr>
          <w:rFonts w:ascii="Arial" w:eastAsia="Times New Roman" w:hAnsi="Arial" w:cs="Arial"/>
          <w:noProof/>
        </w:rPr>
        <w:t>(</w:t>
      </w:r>
      <w:r w:rsidRPr="00151E4F">
        <w:rPr>
          <w:rFonts w:ascii="Arial" w:eastAsia="Times New Roman" w:hAnsi="Arial" w:cs="Arial"/>
          <w:i/>
          <w:iCs/>
          <w:noProof/>
        </w:rPr>
        <w:t>indicare il codice alfanumerico di cui all’art. 16-quater del D.L 76/20</w:t>
      </w:r>
      <w:r w:rsidRPr="00F56156">
        <w:rPr>
          <w:rFonts w:ascii="Arial" w:eastAsia="Times New Roman" w:hAnsi="Arial" w:cs="Arial"/>
          <w:noProof/>
        </w:rPr>
        <w:t xml:space="preserve">), in vigore per </w:t>
      </w:r>
      <w:r w:rsidR="00E12ADD" w:rsidRPr="00E12ADD">
        <w:rPr>
          <w:rFonts w:ascii="Arial" w:eastAsia="Times New Roman" w:hAnsi="Arial" w:cs="Arial"/>
          <w:noProof/>
        </w:rPr>
        <w:t xml:space="preserve">il settore e la zona </w:t>
      </w:r>
      <w:r w:rsidRPr="00F56156">
        <w:rPr>
          <w:rFonts w:ascii="Arial" w:eastAsia="Times New Roman" w:hAnsi="Arial" w:cs="Arial"/>
          <w:noProof/>
        </w:rPr>
        <w:t xml:space="preserve">in cui si svolgono le prestazioni, </w:t>
      </w:r>
      <w:r w:rsidR="00641561">
        <w:rPr>
          <w:rFonts w:ascii="Arial" w:eastAsia="Times New Roman" w:hAnsi="Arial" w:cs="Arial"/>
          <w:noProof/>
        </w:rPr>
        <w:t>impegnandsi</w:t>
      </w:r>
      <w:r w:rsidRPr="00F56156">
        <w:rPr>
          <w:rFonts w:ascii="Arial" w:eastAsia="Times New Roman" w:hAnsi="Arial" w:cs="Arial"/>
          <w:noProof/>
        </w:rPr>
        <w:t xml:space="preserve"> all’osservanza di tutte le norme anzidette, e che tale CCNL garantisce </w:t>
      </w:r>
      <w:r w:rsidR="00761A93" w:rsidRPr="00F56156">
        <w:rPr>
          <w:rFonts w:ascii="Arial" w:eastAsia="Times New Roman" w:hAnsi="Arial" w:cs="Arial"/>
          <w:noProof/>
        </w:rPr>
        <w:t xml:space="preserve">ai dipendenti </w:t>
      </w:r>
      <w:r w:rsidRPr="00F56156">
        <w:rPr>
          <w:rFonts w:ascii="Arial" w:eastAsia="Times New Roman" w:hAnsi="Arial" w:cs="Arial"/>
          <w:noProof/>
        </w:rPr>
        <w:t xml:space="preserve">le stesse tutele economiche e normative </w:t>
      </w:r>
      <w:r w:rsidR="00761A93" w:rsidRPr="00F56156">
        <w:rPr>
          <w:rFonts w:ascii="Arial" w:eastAsia="Times New Roman" w:hAnsi="Arial" w:cs="Arial"/>
          <w:noProof/>
        </w:rPr>
        <w:t xml:space="preserve">del CCNL </w:t>
      </w:r>
      <w:r w:rsidRPr="00F56156">
        <w:rPr>
          <w:rFonts w:ascii="Arial" w:eastAsia="Times New Roman" w:hAnsi="Arial" w:cs="Arial"/>
          <w:noProof/>
        </w:rPr>
        <w:t>indicato negli atti di gara dalla Stazione Appaltante</w:t>
      </w:r>
      <w:bookmarkEnd w:id="16"/>
      <w:r w:rsidRPr="00F56156">
        <w:rPr>
          <w:rFonts w:ascii="Arial" w:eastAsia="Times New Roman" w:hAnsi="Arial" w:cs="Arial"/>
          <w:noProof/>
        </w:rPr>
        <w:t>;</w:t>
      </w:r>
    </w:p>
    <w:p w14:paraId="4F9A75F3" w14:textId="5198C382" w:rsidR="00AC4DA9" w:rsidRPr="005E668C" w:rsidRDefault="00392ADA" w:rsidP="00913E9C">
      <w:pPr>
        <w:pStyle w:val="Paragrafoelenco"/>
        <w:numPr>
          <w:ilvl w:val="0"/>
          <w:numId w:val="5"/>
        </w:numPr>
        <w:tabs>
          <w:tab w:val="left" w:pos="426"/>
        </w:tabs>
        <w:spacing w:before="120" w:after="0" w:line="280" w:lineRule="exact"/>
        <w:ind w:left="851" w:right="11" w:hanging="567"/>
        <w:jc w:val="both"/>
        <w:rPr>
          <w:rFonts w:ascii="Arial" w:eastAsia="Times New Roman" w:hAnsi="Arial" w:cs="Arial"/>
          <w:noProof/>
        </w:rPr>
      </w:pPr>
      <w:r>
        <w:rPr>
          <w:rFonts w:ascii="Arial" w:eastAsia="Times New Roman" w:hAnsi="Arial" w:cs="Arial"/>
          <w:noProof/>
        </w:rPr>
        <w:t xml:space="preserve">    </w:t>
      </w:r>
      <w:r w:rsidR="00F56156">
        <w:rPr>
          <w:rFonts w:ascii="Arial" w:eastAsia="Times New Roman" w:hAnsi="Arial" w:cs="Arial"/>
          <w:noProof/>
        </w:rPr>
        <w:t xml:space="preserve"> </w:t>
      </w:r>
      <w:r w:rsidR="00913E9C">
        <w:rPr>
          <w:rFonts w:ascii="Arial" w:eastAsia="Times New Roman" w:hAnsi="Arial" w:cs="Arial"/>
          <w:noProof/>
        </w:rPr>
        <w:t xml:space="preserve">  </w:t>
      </w:r>
      <w:r w:rsidR="00065923">
        <w:rPr>
          <w:rFonts w:ascii="Arial" w:eastAsia="Times New Roman" w:hAnsi="Arial" w:cs="Arial"/>
          <w:noProof/>
        </w:rPr>
        <w:t>assicurare</w:t>
      </w:r>
      <w:r w:rsidR="00AC4DA9" w:rsidRPr="005E668C">
        <w:rPr>
          <w:rFonts w:ascii="Arial" w:eastAsia="Times New Roman" w:hAnsi="Arial" w:cs="Arial"/>
          <w:noProof/>
        </w:rPr>
        <w:t xml:space="preserve"> l’applicazione delle medesime tutele economiche e normative garantite ai propri dipendenti ai lavoratori</w:t>
      </w:r>
      <w:r w:rsidR="007756C2" w:rsidRPr="005E668C">
        <w:rPr>
          <w:rFonts w:ascii="Arial" w:eastAsia="Times New Roman" w:hAnsi="Arial" w:cs="Arial"/>
          <w:noProof/>
        </w:rPr>
        <w:t xml:space="preserve"> </w:t>
      </w:r>
      <w:r w:rsidR="00AC4DA9" w:rsidRPr="005E668C">
        <w:rPr>
          <w:rFonts w:ascii="Arial" w:eastAsia="Times New Roman" w:hAnsi="Arial" w:cs="Arial"/>
          <w:noProof/>
        </w:rPr>
        <w:t>delle imprese che operano in subappalto</w:t>
      </w:r>
      <w:r w:rsidR="007756C2" w:rsidRPr="005E668C">
        <w:rPr>
          <w:rFonts w:ascii="Arial" w:eastAsia="Times New Roman" w:hAnsi="Arial" w:cs="Arial"/>
          <w:noProof/>
        </w:rPr>
        <w:t xml:space="preserve"> e contro il lavoro irregolare;</w:t>
      </w:r>
    </w:p>
    <w:p w14:paraId="42B2BF48" w14:textId="17C542AB" w:rsidR="00F56156" w:rsidRPr="0080243C" w:rsidRDefault="00F56156" w:rsidP="00913E9C">
      <w:pPr>
        <w:pStyle w:val="Paragrafoelenco"/>
        <w:numPr>
          <w:ilvl w:val="0"/>
          <w:numId w:val="5"/>
        </w:numPr>
        <w:tabs>
          <w:tab w:val="left" w:pos="426"/>
        </w:tabs>
        <w:spacing w:before="120" w:after="0" w:line="280" w:lineRule="exact"/>
        <w:ind w:left="851" w:right="11" w:hanging="567"/>
        <w:jc w:val="both"/>
        <w:rPr>
          <w:rFonts w:ascii="Arial" w:eastAsia="Times New Roman" w:hAnsi="Arial" w:cs="Arial"/>
          <w:bCs/>
          <w:noProof/>
        </w:rPr>
      </w:pPr>
      <w:bookmarkStart w:id="19" w:name="_Hlk181699034"/>
      <w:r w:rsidRPr="0080243C">
        <w:rPr>
          <w:rFonts w:ascii="Arial" w:eastAsia="Times New Roman" w:hAnsi="Arial" w:cs="Arial"/>
          <w:bCs/>
          <w:noProof/>
        </w:rPr>
        <w:t xml:space="preserve">     </w:t>
      </w:r>
      <w:bookmarkEnd w:id="19"/>
      <w:r w:rsidR="00913E9C">
        <w:rPr>
          <w:rFonts w:ascii="Arial" w:eastAsia="Times New Roman" w:hAnsi="Arial" w:cs="Arial"/>
          <w:bCs/>
          <w:noProof/>
        </w:rPr>
        <w:t xml:space="preserve">  </w:t>
      </w:r>
      <w:r w:rsidR="0080243C" w:rsidRPr="0080243C">
        <w:rPr>
          <w:rFonts w:ascii="Arial" w:eastAsia="Times New Roman" w:hAnsi="Arial" w:cs="Arial"/>
          <w:noProof/>
        </w:rPr>
        <w:t>rispettare</w:t>
      </w:r>
      <w:r w:rsidR="0080243C" w:rsidRPr="0080243C">
        <w:rPr>
          <w:rFonts w:ascii="Arial" w:eastAsia="Times New Roman" w:hAnsi="Arial" w:cs="Arial"/>
          <w:bCs/>
          <w:noProof/>
        </w:rPr>
        <w:t xml:space="preserve"> le misure individuate nel</w:t>
      </w:r>
      <w:r w:rsidR="00151E4F">
        <w:rPr>
          <w:rFonts w:ascii="Arial" w:eastAsia="Times New Roman" w:hAnsi="Arial" w:cs="Arial"/>
          <w:bCs/>
          <w:noProof/>
        </w:rPr>
        <w:t xml:space="preserve">la lettera di invito </w:t>
      </w:r>
      <w:r w:rsidR="0080243C" w:rsidRPr="0080243C">
        <w:rPr>
          <w:rFonts w:ascii="Arial" w:eastAsia="Times New Roman" w:hAnsi="Arial" w:cs="Arial"/>
          <w:bCs/>
          <w:noProof/>
        </w:rPr>
        <w:t>al fine di garantire le pari opportunità generazionali, di genere e di inclusione lavorativa per le persone con disabilità o svantaggiate</w:t>
      </w:r>
      <w:r w:rsidR="0080243C">
        <w:rPr>
          <w:rFonts w:ascii="Arial" w:eastAsia="Times New Roman" w:hAnsi="Arial" w:cs="Arial"/>
          <w:bCs/>
          <w:noProof/>
        </w:rPr>
        <w:t>;</w:t>
      </w:r>
    </w:p>
    <w:p w14:paraId="2056DA55" w14:textId="3209714B" w:rsidR="00F02024" w:rsidRPr="00F56156" w:rsidRDefault="00F02024" w:rsidP="00F56156">
      <w:pPr>
        <w:numPr>
          <w:ilvl w:val="0"/>
          <w:numId w:val="1"/>
        </w:numPr>
        <w:tabs>
          <w:tab w:val="num" w:pos="560"/>
        </w:tabs>
        <w:spacing w:before="120" w:after="0" w:line="280" w:lineRule="exact"/>
        <w:ind w:left="555" w:right="11" w:hanging="357"/>
        <w:jc w:val="both"/>
        <w:rPr>
          <w:rFonts w:ascii="Arial" w:hAnsi="Arial" w:cs="Arial"/>
        </w:rPr>
      </w:pPr>
      <w:r w:rsidRPr="00F56156">
        <w:rPr>
          <w:rFonts w:ascii="Arial" w:hAnsi="Arial" w:cs="Arial"/>
        </w:rPr>
        <w:t>di impegnarsi a mantenere valida e vincolante l’Offerta per almeno 180 (centoottanta) giorni naturali e consecutivi decorrenti dalla data di scadenza del termine per la presentazione delle offerte;</w:t>
      </w:r>
    </w:p>
    <w:p w14:paraId="3F02A175" w14:textId="77777777" w:rsidR="00532D38" w:rsidRPr="00C27BED" w:rsidRDefault="00532D38"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essere edotto degli obblighi derivanti dal Codice etico, del Modello di organizzazione, gestione e controllo ex </w:t>
      </w:r>
      <w:r w:rsidR="00D264F5" w:rsidRPr="00C27BED">
        <w:rPr>
          <w:rFonts w:ascii="Arial" w:hAnsi="Arial" w:cs="Arial"/>
        </w:rPr>
        <w:t>D. L</w:t>
      </w:r>
      <w:r w:rsidR="00A86E64" w:rsidRPr="00C27BED">
        <w:rPr>
          <w:rFonts w:ascii="Arial" w:hAnsi="Arial" w:cs="Arial"/>
        </w:rPr>
        <w:t>gs.</w:t>
      </w:r>
      <w:r w:rsidRPr="00C27BED">
        <w:rPr>
          <w:rFonts w:ascii="Arial" w:hAnsi="Arial" w:cs="Arial"/>
        </w:rPr>
        <w:t>231/2001 e del Piano triennale per la prevenzione della corruzione e della trasparenza adottati dalla Stazione appaltante e reperibili sul sito internet www.sportesalute.eu e di impegnarsi, in caso di aggiudicazione, ad osservare e a far osservare ai propri dipendenti e collaboratori, per quanto applicabili, i suddetti codice, modello e Piano della Stazione appaltante, pena la risoluzione del contratto;</w:t>
      </w:r>
    </w:p>
    <w:p w14:paraId="62F8D048" w14:textId="77777777" w:rsidR="00CB6DCB" w:rsidRPr="00CB6DCB" w:rsidRDefault="000C33E6" w:rsidP="00CB6DCB">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lastRenderedPageBreak/>
        <w:t xml:space="preserve">che l’operatore economico, con riferimento alla presente procedura,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 di tale normativa; </w:t>
      </w:r>
    </w:p>
    <w:p w14:paraId="0B356B8B" w14:textId="362E3803" w:rsidR="001D7CAA" w:rsidRPr="001D7CAA" w:rsidRDefault="001D7CAA" w:rsidP="001D7CAA">
      <w:pPr>
        <w:numPr>
          <w:ilvl w:val="0"/>
          <w:numId w:val="1"/>
        </w:numPr>
        <w:tabs>
          <w:tab w:val="num" w:pos="560"/>
        </w:tabs>
        <w:spacing w:before="120" w:after="0" w:line="280" w:lineRule="exact"/>
        <w:ind w:left="555" w:right="11" w:hanging="357"/>
        <w:jc w:val="both"/>
        <w:rPr>
          <w:rFonts w:ascii="Arial" w:hAnsi="Arial" w:cs="Arial"/>
        </w:rPr>
      </w:pPr>
      <w:r w:rsidRPr="001D7CAA">
        <w:rPr>
          <w:rFonts w:ascii="Arial" w:hAnsi="Arial" w:cs="Arial"/>
        </w:rPr>
        <w:t>di essere a conoscenza che la Stazione appaltante si riserva il diritto di sospendere, annullare, revocare, reindire o non aggiudicare la gara, nonché di non stipulare motivatamente il contratto dichiarando, altresì, di non avanzare alcuna pretesa nei confronti della Stazione Appaltante ove ricorra una di tali circostanze;</w:t>
      </w:r>
    </w:p>
    <w:p w14:paraId="0D7EBCF3" w14:textId="07455E0A" w:rsidR="00713FEE" w:rsidRPr="00713FEE" w:rsidRDefault="00B32D52"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w:t>
      </w:r>
      <w:r w:rsidR="00C213EC" w:rsidRPr="00C27BED">
        <w:rPr>
          <w:rFonts w:ascii="Arial" w:hAnsi="Arial" w:cs="Arial"/>
        </w:rPr>
        <w:t>assume</w:t>
      </w:r>
      <w:r w:rsidRPr="00C27BED">
        <w:rPr>
          <w:rFonts w:ascii="Arial" w:hAnsi="Arial" w:cs="Arial"/>
        </w:rPr>
        <w:t>re</w:t>
      </w:r>
      <w:r w:rsidR="00C213EC" w:rsidRPr="00C27BED">
        <w:rPr>
          <w:rFonts w:ascii="Arial" w:hAnsi="Arial" w:cs="Arial"/>
        </w:rPr>
        <w:t xml:space="preserve"> l’impegno, in caso di affidamento, ad assolvere a tutti gli obblighi di tracciabilità dei flussi finanziari previsti dall’art. 3 della </w:t>
      </w:r>
      <w:r w:rsidR="00A4113C" w:rsidRPr="00C27BED">
        <w:rPr>
          <w:rFonts w:ascii="Arial" w:hAnsi="Arial" w:cs="Arial"/>
        </w:rPr>
        <w:t>Legge</w:t>
      </w:r>
      <w:r w:rsidR="00C213EC" w:rsidRPr="00C27BED">
        <w:rPr>
          <w:rFonts w:ascii="Arial" w:hAnsi="Arial" w:cs="Arial"/>
        </w:rPr>
        <w:t xml:space="preserve"> n. 136/2010 (“Piano straordinario contro le mafie e delega al Governo in materia di norma</w:t>
      </w:r>
      <w:r w:rsidR="00C55D00" w:rsidRPr="00C27BED">
        <w:rPr>
          <w:rFonts w:ascii="Arial" w:hAnsi="Arial" w:cs="Arial"/>
        </w:rPr>
        <w:t>tiva antimafia”)</w:t>
      </w:r>
      <w:r w:rsidR="00C213EC" w:rsidRPr="00C27BED">
        <w:rPr>
          <w:rFonts w:ascii="Arial" w:hAnsi="Arial" w:cs="Arial"/>
        </w:rPr>
        <w:t>;</w:t>
      </w:r>
    </w:p>
    <w:p w14:paraId="52235F90" w14:textId="77777777" w:rsidR="00A6104B" w:rsidRPr="00C27BED" w:rsidRDefault="00A6104B"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che </w:t>
      </w:r>
      <w:r w:rsidR="00486E92" w:rsidRPr="00C27BED">
        <w:rPr>
          <w:rFonts w:ascii="Arial" w:hAnsi="Arial" w:cs="Arial"/>
        </w:rPr>
        <w:t xml:space="preserve">l’operatore economico </w:t>
      </w:r>
      <w:r w:rsidRPr="00C27BED">
        <w:rPr>
          <w:rFonts w:ascii="Arial" w:hAnsi="Arial" w:cs="Arial"/>
        </w:rPr>
        <w:t>si obbliga a produrre i documenti/dichiarazioni richieste entro il termine che verrà indicato da</w:t>
      </w:r>
      <w:r w:rsidR="00C41B6D" w:rsidRPr="00C27BED">
        <w:rPr>
          <w:rFonts w:ascii="Arial" w:hAnsi="Arial" w:cs="Arial"/>
        </w:rPr>
        <w:t>lla Stazione appaltante</w:t>
      </w:r>
      <w:r w:rsidR="00640F57" w:rsidRPr="00C27BED">
        <w:rPr>
          <w:rFonts w:ascii="Arial" w:hAnsi="Arial" w:cs="Arial"/>
        </w:rPr>
        <w:t>;</w:t>
      </w:r>
    </w:p>
    <w:p w14:paraId="3215F460" w14:textId="77777777" w:rsidR="00C55D00" w:rsidRPr="00C27BED" w:rsidRDefault="00C55D00"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essere a conoscenza che </w:t>
      </w:r>
      <w:r w:rsidR="00C41B6D" w:rsidRPr="00C27BED">
        <w:rPr>
          <w:rFonts w:ascii="Arial" w:hAnsi="Arial" w:cs="Arial"/>
        </w:rPr>
        <w:t>la Stazione appaltante</w:t>
      </w:r>
      <w:r w:rsidRPr="00C27BED">
        <w:rPr>
          <w:rFonts w:ascii="Arial" w:hAnsi="Arial" w:cs="Arial"/>
        </w:rPr>
        <w:t xml:space="preserve"> si riserva il diritto di procedere d’ufficio a verifiche, anche a campione, in ordine alla veridicità delle dichiarazioni rese;</w:t>
      </w:r>
    </w:p>
    <w:p w14:paraId="0F4CD148" w14:textId="77777777" w:rsidR="00287D7B" w:rsidRPr="00C27BED" w:rsidRDefault="00C55D00"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impegnarsi a comprovare, su richiesta </w:t>
      </w:r>
      <w:r w:rsidR="00C41B6D" w:rsidRPr="00C27BED">
        <w:rPr>
          <w:rFonts w:ascii="Arial" w:hAnsi="Arial" w:cs="Arial"/>
        </w:rPr>
        <w:t>della Stazione appaltante</w:t>
      </w:r>
      <w:r w:rsidRPr="00C27BED">
        <w:rPr>
          <w:rFonts w:ascii="Arial" w:hAnsi="Arial" w:cs="Arial"/>
        </w:rPr>
        <w:t>, la veridicità di quanto sopra dichiarato;</w:t>
      </w:r>
    </w:p>
    <w:p w14:paraId="110578CC" w14:textId="77777777" w:rsidR="00D23A96" w:rsidRPr="00C27BED" w:rsidRDefault="00AB2220"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essere consapevole che, qualora fosse accertata la non veridicità del contenuto della presente dichiarazione, </w:t>
      </w:r>
      <w:r w:rsidR="00486E92" w:rsidRPr="00C27BED">
        <w:rPr>
          <w:rFonts w:ascii="Arial" w:hAnsi="Arial" w:cs="Arial"/>
        </w:rPr>
        <w:t xml:space="preserve">l’operatore economico </w:t>
      </w:r>
      <w:r w:rsidRPr="00C27BED">
        <w:rPr>
          <w:rFonts w:ascii="Arial" w:hAnsi="Arial" w:cs="Arial"/>
        </w:rPr>
        <w:t xml:space="preserve">non verrà </w:t>
      </w:r>
      <w:r w:rsidR="00486E92" w:rsidRPr="00C27BED">
        <w:rPr>
          <w:rFonts w:ascii="Arial" w:hAnsi="Arial" w:cs="Arial"/>
        </w:rPr>
        <w:t xml:space="preserve">ammesso </w:t>
      </w:r>
      <w:r w:rsidRPr="00C27BED">
        <w:rPr>
          <w:rFonts w:ascii="Arial" w:hAnsi="Arial" w:cs="Arial"/>
        </w:rPr>
        <w:t xml:space="preserve">e se accertata successivamente verrà </w:t>
      </w:r>
      <w:r w:rsidR="00486E92" w:rsidRPr="00C27BED">
        <w:rPr>
          <w:rFonts w:ascii="Arial" w:hAnsi="Arial" w:cs="Arial"/>
        </w:rPr>
        <w:t xml:space="preserve">escluso </w:t>
      </w:r>
      <w:r w:rsidRPr="00C27BED">
        <w:rPr>
          <w:rFonts w:ascii="Arial" w:hAnsi="Arial" w:cs="Arial"/>
        </w:rPr>
        <w:t xml:space="preserve">dalla procedura o, se risultata </w:t>
      </w:r>
      <w:r w:rsidR="00F90DB2" w:rsidRPr="00C27BED">
        <w:rPr>
          <w:rFonts w:ascii="Arial" w:hAnsi="Arial" w:cs="Arial"/>
        </w:rPr>
        <w:t>aggiudicataria, decadrà dalla aggiudicazione medesima la quale verrà annullata e/o revocata</w:t>
      </w:r>
      <w:r w:rsidR="00347148" w:rsidRPr="00C27BED">
        <w:rPr>
          <w:rFonts w:ascii="Arial" w:hAnsi="Arial" w:cs="Arial"/>
        </w:rPr>
        <w:t xml:space="preserve"> e </w:t>
      </w:r>
      <w:r w:rsidR="00C41B6D" w:rsidRPr="00C27BED">
        <w:rPr>
          <w:rFonts w:ascii="Arial" w:hAnsi="Arial" w:cs="Arial"/>
        </w:rPr>
        <w:t xml:space="preserve">la Stazione appaltante </w:t>
      </w:r>
      <w:r w:rsidR="00347148" w:rsidRPr="00C27BED">
        <w:rPr>
          <w:rFonts w:ascii="Arial" w:hAnsi="Arial" w:cs="Arial"/>
        </w:rPr>
        <w:t>avrà la facoltà di escutere la garanzia provvisoria</w:t>
      </w:r>
      <w:r w:rsidR="00F90DB2" w:rsidRPr="00C27BED">
        <w:rPr>
          <w:rFonts w:ascii="Arial" w:hAnsi="Arial" w:cs="Arial"/>
        </w:rPr>
        <w:t>;</w:t>
      </w:r>
      <w:r w:rsidRPr="00C27BED">
        <w:rPr>
          <w:rFonts w:ascii="Arial" w:hAnsi="Arial" w:cs="Arial"/>
        </w:rPr>
        <w:t xml:space="preserve"> inoltre, qualora la non veridicità del contenuto della presente dichiarazione </w:t>
      </w:r>
      <w:r w:rsidR="00F90DB2" w:rsidRPr="00C27BED">
        <w:rPr>
          <w:rFonts w:ascii="Arial" w:hAnsi="Arial" w:cs="Arial"/>
        </w:rPr>
        <w:t>fosse accertata dopo la stipula</w:t>
      </w:r>
      <w:r w:rsidR="00654A51" w:rsidRPr="00C27BED">
        <w:rPr>
          <w:rFonts w:ascii="Arial" w:hAnsi="Arial" w:cs="Arial"/>
        </w:rPr>
        <w:t xml:space="preserve"> </w:t>
      </w:r>
      <w:r w:rsidR="00ED6149" w:rsidRPr="00C27BED">
        <w:rPr>
          <w:rFonts w:ascii="Arial" w:hAnsi="Arial" w:cs="Arial"/>
        </w:rPr>
        <w:t>del</w:t>
      </w:r>
      <w:r w:rsidR="00654A51" w:rsidRPr="00C27BED">
        <w:rPr>
          <w:rFonts w:ascii="Arial" w:hAnsi="Arial" w:cs="Arial"/>
        </w:rPr>
        <w:t xml:space="preserve"> contratto </w:t>
      </w:r>
      <w:r w:rsidRPr="00C27BED">
        <w:rPr>
          <w:rFonts w:ascii="Arial" w:hAnsi="Arial" w:cs="Arial"/>
        </w:rPr>
        <w:t>questo potrà essere risolto di diritto da</w:t>
      </w:r>
      <w:r w:rsidR="00C41B6D" w:rsidRPr="00C27BED">
        <w:rPr>
          <w:rFonts w:ascii="Arial" w:hAnsi="Arial" w:cs="Arial"/>
        </w:rPr>
        <w:t>lla Stazione appaltante</w:t>
      </w:r>
      <w:r w:rsidRPr="00C27BED">
        <w:rPr>
          <w:rFonts w:ascii="Arial" w:hAnsi="Arial" w:cs="Arial"/>
        </w:rPr>
        <w:t xml:space="preserve"> ai sensi dell’art.1456 </w:t>
      </w:r>
      <w:r w:rsidR="00654A51" w:rsidRPr="00C27BED">
        <w:rPr>
          <w:rFonts w:ascii="Arial" w:hAnsi="Arial" w:cs="Arial"/>
        </w:rPr>
        <w:t>del Codice civile</w:t>
      </w:r>
      <w:r w:rsidR="00CE4F07" w:rsidRPr="00C27BED">
        <w:rPr>
          <w:rFonts w:ascii="Arial" w:hAnsi="Arial" w:cs="Arial"/>
        </w:rPr>
        <w:t>;</w:t>
      </w:r>
    </w:p>
    <w:p w14:paraId="19F7E215" w14:textId="67FBF6AB" w:rsidR="00F90DB2" w:rsidRPr="00C27BED" w:rsidRDefault="00D23A96" w:rsidP="00201282">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 xml:space="preserve">di essere altresì consapevole che in caso di falsa dichiarazione la Stazione appaltante procederà secondo quanto previsto all’art. 96, comma 15, del </w:t>
      </w:r>
      <w:r w:rsidR="00D8325C" w:rsidRPr="00C27BED">
        <w:rPr>
          <w:rFonts w:ascii="Arial" w:hAnsi="Arial" w:cs="Arial"/>
        </w:rPr>
        <w:t>D. Lgs</w:t>
      </w:r>
      <w:r w:rsidRPr="00C27BED">
        <w:rPr>
          <w:rFonts w:ascii="Arial" w:hAnsi="Arial" w:cs="Arial"/>
        </w:rPr>
        <w:t>.36/2023;</w:t>
      </w:r>
    </w:p>
    <w:p w14:paraId="55A90D67" w14:textId="77777777" w:rsidR="00423845" w:rsidRPr="00C27BED" w:rsidRDefault="00423845" w:rsidP="00201282">
      <w:pPr>
        <w:numPr>
          <w:ilvl w:val="0"/>
          <w:numId w:val="1"/>
        </w:numPr>
        <w:tabs>
          <w:tab w:val="num" w:pos="560"/>
        </w:tabs>
        <w:spacing w:before="120" w:after="0" w:line="280" w:lineRule="exact"/>
        <w:ind w:left="555" w:right="11" w:hanging="357"/>
        <w:jc w:val="both"/>
        <w:rPr>
          <w:rFonts w:ascii="Arial" w:hAnsi="Arial" w:cs="Arial"/>
          <w:color w:val="000000"/>
        </w:rPr>
      </w:pPr>
      <w:r w:rsidRPr="00C27BED">
        <w:rPr>
          <w:rFonts w:ascii="Arial" w:hAnsi="Arial" w:cs="Arial"/>
          <w:color w:val="000000"/>
        </w:rPr>
        <w:t>di impegnarsi senza riserva o condizione alcuna, in caso di aggiudicazione, a dare immediata comunicazione alla Stazione Appaltante, di qualsiasi variazione dei requisiti oggettivi e/o soggettivi come dichiarati all’atto di presentazione dell’offerta;</w:t>
      </w:r>
    </w:p>
    <w:p w14:paraId="5AFBDD00" w14:textId="38576AB3" w:rsidR="00E12ADD" w:rsidRPr="00E12ADD" w:rsidRDefault="006A139F" w:rsidP="00E12ADD">
      <w:pPr>
        <w:numPr>
          <w:ilvl w:val="0"/>
          <w:numId w:val="1"/>
        </w:numPr>
        <w:tabs>
          <w:tab w:val="num" w:pos="560"/>
        </w:tabs>
        <w:spacing w:before="120" w:after="0" w:line="280" w:lineRule="exact"/>
        <w:ind w:left="555" w:right="11" w:hanging="357"/>
        <w:jc w:val="both"/>
        <w:rPr>
          <w:rFonts w:ascii="Arial" w:hAnsi="Arial" w:cs="Arial"/>
        </w:rPr>
      </w:pPr>
      <w:r w:rsidRPr="00C27BED">
        <w:rPr>
          <w:rFonts w:ascii="Arial" w:hAnsi="Arial" w:cs="Arial"/>
        </w:rPr>
        <w:t>di acconsentire, ai sensi del Regolamento (UE) 2016/679 (“GDPR”), al trattamento dei dati personali per le basi giuridiche e finalità indicate nell’informativa presente sul</w:t>
      </w:r>
      <w:r w:rsidR="00D8325C">
        <w:rPr>
          <w:rFonts w:ascii="Arial" w:hAnsi="Arial" w:cs="Arial"/>
        </w:rPr>
        <w:t xml:space="preserve">la Piattaforma </w:t>
      </w:r>
      <w:r w:rsidR="008724B7" w:rsidRPr="00C27BED">
        <w:rPr>
          <w:rFonts w:ascii="Arial" w:hAnsi="Arial" w:cs="Arial"/>
        </w:rPr>
        <w:t>da me letta e conosciuta;</w:t>
      </w:r>
    </w:p>
    <w:p w14:paraId="0501033B" w14:textId="3DA21EA1" w:rsidR="00E12ADD" w:rsidRPr="00E12ADD" w:rsidRDefault="00E12ADD" w:rsidP="00E12ADD">
      <w:pPr>
        <w:numPr>
          <w:ilvl w:val="0"/>
          <w:numId w:val="1"/>
        </w:numPr>
        <w:tabs>
          <w:tab w:val="num" w:pos="560"/>
        </w:tabs>
        <w:spacing w:before="120" w:after="0" w:line="280" w:lineRule="exact"/>
        <w:ind w:left="555" w:right="11" w:hanging="357"/>
        <w:jc w:val="both"/>
        <w:rPr>
          <w:rFonts w:ascii="Arial" w:hAnsi="Arial" w:cs="Arial"/>
        </w:rPr>
      </w:pPr>
      <w:r w:rsidRPr="00E12ADD">
        <w:rPr>
          <w:rFonts w:ascii="Arial" w:hAnsi="Arial" w:cs="Arial"/>
        </w:rPr>
        <w:t xml:space="preserve">che, con l’accettazione delle “Condizioni Generali di registrazione e di utilizzo del Portale gare di Sport e Salute S.p.A.”, elegge domicilio digitale speciale presso la stessa Piattaforma per tutte le comunicazioni e gli scambi di informazioni inerenti </w:t>
      </w:r>
      <w:proofErr w:type="gramStart"/>
      <w:r w:rsidRPr="00E12ADD">
        <w:rPr>
          <w:rFonts w:ascii="Arial" w:hAnsi="Arial" w:cs="Arial"/>
        </w:rPr>
        <w:t>la</w:t>
      </w:r>
      <w:proofErr w:type="gramEnd"/>
      <w:r w:rsidRPr="00E12ADD">
        <w:rPr>
          <w:rFonts w:ascii="Arial" w:hAnsi="Arial" w:cs="Arial"/>
        </w:rPr>
        <w:t xml:space="preserve"> presente procedura, impegnandosi a verificare costantemente e tenere sotto controllo la propria area riservata all’interno della Piattaforma stessa;</w:t>
      </w:r>
    </w:p>
    <w:p w14:paraId="4B53039E" w14:textId="3950F8ED" w:rsidR="00E12ADD" w:rsidRPr="00913E9C" w:rsidRDefault="00E12ADD" w:rsidP="00E12ADD">
      <w:pPr>
        <w:numPr>
          <w:ilvl w:val="0"/>
          <w:numId w:val="1"/>
        </w:numPr>
        <w:tabs>
          <w:tab w:val="num" w:pos="560"/>
        </w:tabs>
        <w:spacing w:before="120" w:after="0" w:line="280" w:lineRule="exact"/>
        <w:ind w:left="555" w:right="11" w:hanging="357"/>
        <w:jc w:val="both"/>
        <w:rPr>
          <w:rFonts w:ascii="Arial" w:hAnsi="Arial" w:cs="Arial"/>
        </w:rPr>
      </w:pPr>
      <w:r w:rsidRPr="00E12ADD">
        <w:rPr>
          <w:rFonts w:ascii="Arial" w:hAnsi="Arial" w:cs="Arial"/>
        </w:rPr>
        <w:t>di autorizzare la Stazione Appaltante, ai sensi dell’articolo 35, co. 5-bis del D.lgs.36/2023, al trattamento dei dati tramite il FVOE, nel rispetto di quanto previsto dal codice in materia di protezione dei dati personali, di cui al decreto legislativo 30 giugno 2003, n. 196, ai fini della verifica del possesso dei requisiti di cui all'articolo 99 del D.lgs.36/2023, nonché per le altre finalità ivi previste;</w:t>
      </w:r>
    </w:p>
    <w:p w14:paraId="294A0A4D" w14:textId="77777777" w:rsidR="00B20A83" w:rsidRPr="009E545D" w:rsidRDefault="00B20A83" w:rsidP="009E545D">
      <w:pPr>
        <w:numPr>
          <w:ilvl w:val="0"/>
          <w:numId w:val="1"/>
        </w:numPr>
        <w:tabs>
          <w:tab w:val="num" w:pos="560"/>
        </w:tabs>
        <w:spacing w:before="120" w:after="0" w:line="280" w:lineRule="exact"/>
        <w:ind w:left="555" w:right="11" w:hanging="357"/>
        <w:jc w:val="both"/>
        <w:rPr>
          <w:rFonts w:ascii="Arial" w:hAnsi="Arial" w:cs="Arial"/>
        </w:rPr>
      </w:pPr>
      <w:r w:rsidRPr="009E545D">
        <w:rPr>
          <w:rFonts w:ascii="Arial" w:hAnsi="Arial" w:cs="Arial"/>
        </w:rPr>
        <w:lastRenderedPageBreak/>
        <w:t>che le informazioni per consentire a</w:t>
      </w:r>
      <w:r w:rsidR="00C41B6D" w:rsidRPr="009E545D">
        <w:rPr>
          <w:rFonts w:ascii="Arial" w:hAnsi="Arial" w:cs="Arial"/>
        </w:rPr>
        <w:t>lla Stazione appaltante</w:t>
      </w:r>
      <w:r w:rsidRPr="009E545D">
        <w:rPr>
          <w:rFonts w:ascii="Arial" w:hAnsi="Arial" w:cs="Arial"/>
        </w:rPr>
        <w:t xml:space="preserve"> di richiedere, presso le competenti sedi, il DURC e il certificato di regolarità fiscale nonché di effettuare la verifica dell’ottemperanza alle norme contenute nella legge n. 68/1999, sono le seguenti:</w:t>
      </w:r>
    </w:p>
    <w:p w14:paraId="1879EF56" w14:textId="77777777" w:rsidR="00B20A83" w:rsidRPr="009E545D" w:rsidRDefault="00B20A83" w:rsidP="00EF373F">
      <w:pPr>
        <w:pStyle w:val="Paragrafoelenco"/>
        <w:numPr>
          <w:ilvl w:val="0"/>
          <w:numId w:val="3"/>
        </w:numPr>
        <w:spacing w:before="120" w:after="120" w:line="280" w:lineRule="exact"/>
        <w:ind w:left="851" w:right="11" w:hanging="284"/>
        <w:jc w:val="both"/>
        <w:rPr>
          <w:rFonts w:ascii="Arial" w:hAnsi="Arial" w:cs="Arial"/>
        </w:rPr>
      </w:pPr>
      <w:r w:rsidRPr="009E545D">
        <w:rPr>
          <w:rFonts w:ascii="Arial" w:hAnsi="Arial" w:cs="Arial"/>
          <w:b/>
        </w:rPr>
        <w:t>INFORMAZIONI RILEVANTI AI FINI DELLA RICHIESTA DEL CERTIFICATO DI REGOLARITA’ FISCALE</w:t>
      </w:r>
    </w:p>
    <w:tbl>
      <w:tblPr>
        <w:tblW w:w="89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9"/>
        <w:gridCol w:w="3402"/>
      </w:tblGrid>
      <w:tr w:rsidR="00E77445" w:rsidRPr="009E545D" w14:paraId="521BDBD5" w14:textId="77777777" w:rsidTr="002466C1">
        <w:tc>
          <w:tcPr>
            <w:tcW w:w="5499" w:type="dxa"/>
            <w:vAlign w:val="center"/>
          </w:tcPr>
          <w:p w14:paraId="18DF7509"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Denominazione ufficio dell’Agenzia delle entrate di competenza (es. Direzione Provinciale I di Roma - ufficio territoriale Civitavecchia)</w:t>
            </w:r>
          </w:p>
        </w:tc>
        <w:tc>
          <w:tcPr>
            <w:tcW w:w="3402" w:type="dxa"/>
            <w:vAlign w:val="center"/>
          </w:tcPr>
          <w:p w14:paraId="4F9995FD"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3D356B39" w14:textId="77777777" w:rsidTr="002466C1">
        <w:tc>
          <w:tcPr>
            <w:tcW w:w="5499" w:type="dxa"/>
            <w:vAlign w:val="center"/>
          </w:tcPr>
          <w:p w14:paraId="11CD5AD1"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Indirizzo</w:t>
            </w:r>
          </w:p>
        </w:tc>
        <w:tc>
          <w:tcPr>
            <w:tcW w:w="3402" w:type="dxa"/>
            <w:vAlign w:val="center"/>
          </w:tcPr>
          <w:p w14:paraId="0E21AEA3"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7B830C9D" w14:textId="77777777" w:rsidTr="002466C1">
        <w:tc>
          <w:tcPr>
            <w:tcW w:w="5499" w:type="dxa"/>
            <w:vAlign w:val="center"/>
          </w:tcPr>
          <w:p w14:paraId="455F328A"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N. Fax.</w:t>
            </w:r>
          </w:p>
        </w:tc>
        <w:tc>
          <w:tcPr>
            <w:tcW w:w="3402" w:type="dxa"/>
            <w:vAlign w:val="center"/>
          </w:tcPr>
          <w:p w14:paraId="7022A0E3"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2B32AD95" w14:textId="77777777" w:rsidTr="002466C1">
        <w:tc>
          <w:tcPr>
            <w:tcW w:w="5499" w:type="dxa"/>
            <w:vAlign w:val="center"/>
          </w:tcPr>
          <w:p w14:paraId="6D87CF74"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PEC (se disponibile)</w:t>
            </w:r>
          </w:p>
        </w:tc>
        <w:tc>
          <w:tcPr>
            <w:tcW w:w="3402" w:type="dxa"/>
            <w:vAlign w:val="center"/>
          </w:tcPr>
          <w:p w14:paraId="0E2E8F0D"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bl>
    <w:p w14:paraId="5239E806" w14:textId="77777777" w:rsidR="00522679" w:rsidRDefault="00522679" w:rsidP="00522679">
      <w:pPr>
        <w:pStyle w:val="Paragrafoelenco"/>
        <w:spacing w:before="120" w:after="0" w:line="280" w:lineRule="exact"/>
        <w:ind w:left="851" w:right="11"/>
        <w:jc w:val="both"/>
        <w:rPr>
          <w:rFonts w:ascii="Arial" w:hAnsi="Arial" w:cs="Arial"/>
          <w:b/>
        </w:rPr>
      </w:pPr>
    </w:p>
    <w:p w14:paraId="1286FF2E" w14:textId="77777777" w:rsidR="00B20A83" w:rsidRPr="009E545D" w:rsidRDefault="00B20A83" w:rsidP="00522679">
      <w:pPr>
        <w:pStyle w:val="Paragrafoelenco"/>
        <w:numPr>
          <w:ilvl w:val="0"/>
          <w:numId w:val="3"/>
        </w:numPr>
        <w:spacing w:before="120" w:after="120" w:line="280" w:lineRule="exact"/>
        <w:ind w:left="851" w:right="11" w:hanging="284"/>
        <w:jc w:val="both"/>
        <w:rPr>
          <w:rFonts w:ascii="Arial" w:hAnsi="Arial" w:cs="Arial"/>
          <w:b/>
        </w:rPr>
      </w:pPr>
      <w:r w:rsidRPr="009E545D">
        <w:rPr>
          <w:rFonts w:ascii="Arial" w:hAnsi="Arial" w:cs="Arial"/>
          <w:b/>
        </w:rPr>
        <w:t>INFORMAZIONI RILEVANTI AI FINI DELLA RICHIESTA DEL DURC</w:t>
      </w:r>
    </w:p>
    <w:p w14:paraId="2A34D638" w14:textId="60D0C8B5" w:rsidR="00283194" w:rsidRPr="00283194" w:rsidRDefault="00283194" w:rsidP="00283194">
      <w:pPr>
        <w:pStyle w:val="Paragrafoelenco"/>
        <w:numPr>
          <w:ilvl w:val="0"/>
          <w:numId w:val="4"/>
        </w:numPr>
        <w:spacing w:before="120" w:after="0" w:line="280" w:lineRule="exact"/>
        <w:rPr>
          <w:rFonts w:ascii="Arial" w:hAnsi="Arial" w:cs="Arial"/>
        </w:rPr>
      </w:pPr>
      <w:r w:rsidRPr="00283194">
        <w:rPr>
          <w:rFonts w:ascii="Arial" w:hAnsi="Arial" w:cs="Arial"/>
        </w:rPr>
        <w:t xml:space="preserve">CCNL applicato: </w:t>
      </w:r>
      <w:r w:rsidR="002F3772" w:rsidRPr="00DF7EC5">
        <w:rPr>
          <w:rFonts w:ascii="Arial" w:hAnsi="Arial" w:cs="Arial"/>
          <w:b/>
          <w:sz w:val="20"/>
          <w:szCs w:val="20"/>
        </w:rPr>
        <w:fldChar w:fldCharType="begin">
          <w:ffData>
            <w:name w:val="Testo656"/>
            <w:enabled/>
            <w:calcOnExit w:val="0"/>
            <w:textInput/>
          </w:ffData>
        </w:fldChar>
      </w:r>
      <w:r w:rsidR="002F3772" w:rsidRPr="00DF7EC5">
        <w:rPr>
          <w:rFonts w:ascii="Arial" w:hAnsi="Arial" w:cs="Arial"/>
          <w:b/>
          <w:sz w:val="20"/>
          <w:szCs w:val="20"/>
        </w:rPr>
        <w:instrText xml:space="preserve"> FORMTEXT </w:instrText>
      </w:r>
      <w:r w:rsidR="002F3772" w:rsidRPr="00DF7EC5">
        <w:rPr>
          <w:rFonts w:ascii="Arial" w:hAnsi="Arial" w:cs="Arial"/>
          <w:b/>
          <w:sz w:val="20"/>
          <w:szCs w:val="20"/>
        </w:rPr>
      </w:r>
      <w:r w:rsidR="002F3772" w:rsidRPr="00DF7EC5">
        <w:rPr>
          <w:rFonts w:ascii="Arial" w:hAnsi="Arial" w:cs="Arial"/>
          <w:b/>
          <w:sz w:val="20"/>
          <w:szCs w:val="20"/>
        </w:rPr>
        <w:fldChar w:fldCharType="separate"/>
      </w:r>
      <w:r w:rsidR="002F3772" w:rsidRPr="00182F1A">
        <w:rPr>
          <w:b/>
          <w:noProof/>
        </w:rPr>
        <w:t> </w:t>
      </w:r>
      <w:r w:rsidR="002F3772" w:rsidRPr="00182F1A">
        <w:rPr>
          <w:b/>
          <w:noProof/>
        </w:rPr>
        <w:t> </w:t>
      </w:r>
      <w:r w:rsidR="002F3772" w:rsidRPr="00182F1A">
        <w:rPr>
          <w:b/>
          <w:noProof/>
        </w:rPr>
        <w:t> </w:t>
      </w:r>
      <w:r w:rsidR="002F3772" w:rsidRPr="00182F1A">
        <w:rPr>
          <w:b/>
          <w:noProof/>
        </w:rPr>
        <w:t> </w:t>
      </w:r>
      <w:r w:rsidR="002F3772" w:rsidRPr="00182F1A">
        <w:rPr>
          <w:b/>
          <w:noProof/>
        </w:rPr>
        <w:t> </w:t>
      </w:r>
      <w:r w:rsidR="002F3772" w:rsidRPr="00DF7EC5">
        <w:rPr>
          <w:rFonts w:ascii="Arial" w:hAnsi="Arial" w:cs="Arial"/>
          <w:b/>
          <w:sz w:val="20"/>
          <w:szCs w:val="20"/>
        </w:rPr>
        <w:fldChar w:fldCharType="end"/>
      </w:r>
      <w:r w:rsidRPr="00283194">
        <w:rPr>
          <w:rFonts w:ascii="Arial" w:hAnsi="Arial" w:cs="Arial"/>
        </w:rPr>
        <w:t xml:space="preserve">     </w:t>
      </w:r>
    </w:p>
    <w:p w14:paraId="5FF848BF" w14:textId="31447477" w:rsidR="00B20A83" w:rsidRPr="009E545D" w:rsidRDefault="006C163B" w:rsidP="00283194">
      <w:pPr>
        <w:pStyle w:val="Paragrafoelenco"/>
        <w:numPr>
          <w:ilvl w:val="0"/>
          <w:numId w:val="4"/>
        </w:numPr>
        <w:spacing w:before="120" w:after="0" w:line="280" w:lineRule="exact"/>
        <w:ind w:left="1270" w:right="11" w:hanging="357"/>
        <w:jc w:val="both"/>
        <w:rPr>
          <w:rFonts w:ascii="Arial" w:hAnsi="Arial" w:cs="Arial"/>
        </w:rPr>
      </w:pPr>
      <w:r w:rsidRPr="009E545D">
        <w:rPr>
          <w:rFonts w:ascii="Arial" w:hAnsi="Arial" w:cs="Arial"/>
          <w:sz w:val="20"/>
          <w:szCs w:val="20"/>
        </w:rPr>
        <w:t>Posizioni assicurative e contributive</w:t>
      </w:r>
      <w:r w:rsidR="00B20A83" w:rsidRPr="009E545D">
        <w:rPr>
          <w:rFonts w:ascii="Arial" w:hAnsi="Arial" w:cs="Arial"/>
        </w:rPr>
        <w:t>:</w:t>
      </w:r>
    </w:p>
    <w:tbl>
      <w:tblPr>
        <w:tblW w:w="8474" w:type="dxa"/>
        <w:tblInd w:w="1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946"/>
        <w:gridCol w:w="1843"/>
        <w:gridCol w:w="1984"/>
        <w:gridCol w:w="1701"/>
      </w:tblGrid>
      <w:tr w:rsidR="00E77445" w:rsidRPr="009E545D" w14:paraId="311837C0" w14:textId="77777777" w:rsidTr="00623F40">
        <w:trPr>
          <w:trHeight w:val="544"/>
        </w:trPr>
        <w:tc>
          <w:tcPr>
            <w:tcW w:w="2946" w:type="dxa"/>
            <w:vAlign w:val="center"/>
          </w:tcPr>
          <w:p w14:paraId="530BBAB3"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r w:rsidRPr="009E545D">
              <w:rPr>
                <w:rFonts w:ascii="Arial" w:hAnsi="Arial" w:cs="Arial"/>
                <w:sz w:val="20"/>
                <w:szCs w:val="20"/>
                <w:u w:val="single"/>
              </w:rPr>
              <w:t>INAIL</w:t>
            </w:r>
            <w:r w:rsidRPr="009E545D">
              <w:rPr>
                <w:rFonts w:ascii="Arial" w:hAnsi="Arial" w:cs="Arial"/>
                <w:sz w:val="20"/>
                <w:szCs w:val="20"/>
              </w:rPr>
              <w:t xml:space="preserve">: </w:t>
            </w:r>
          </w:p>
          <w:p w14:paraId="040653C6"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Codice ditta</w:t>
            </w:r>
          </w:p>
        </w:tc>
        <w:tc>
          <w:tcPr>
            <w:tcW w:w="1843" w:type="dxa"/>
          </w:tcPr>
          <w:p w14:paraId="01C8983E"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Align w:val="center"/>
          </w:tcPr>
          <w:p w14:paraId="078536AD"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r w:rsidRPr="009E545D">
              <w:rPr>
                <w:rFonts w:ascii="Arial" w:hAnsi="Arial" w:cs="Arial"/>
                <w:sz w:val="20"/>
                <w:szCs w:val="20"/>
                <w:u w:val="single"/>
              </w:rPr>
              <w:t>INAIL</w:t>
            </w:r>
            <w:r w:rsidRPr="009E545D">
              <w:rPr>
                <w:rFonts w:ascii="Arial" w:hAnsi="Arial" w:cs="Arial"/>
                <w:sz w:val="20"/>
                <w:szCs w:val="20"/>
              </w:rPr>
              <w:t xml:space="preserve">: </w:t>
            </w:r>
          </w:p>
          <w:p w14:paraId="1C8F4E83"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Sede competente</w:t>
            </w:r>
          </w:p>
        </w:tc>
        <w:tc>
          <w:tcPr>
            <w:tcW w:w="1701" w:type="dxa"/>
          </w:tcPr>
          <w:p w14:paraId="40C3C2E2"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r>
      <w:tr w:rsidR="00E77445" w:rsidRPr="009E545D" w14:paraId="209EF5CC" w14:textId="77777777" w:rsidTr="00623F40">
        <w:trPr>
          <w:trHeight w:val="544"/>
        </w:trPr>
        <w:tc>
          <w:tcPr>
            <w:tcW w:w="2946" w:type="dxa"/>
            <w:vAlign w:val="center"/>
          </w:tcPr>
          <w:p w14:paraId="091F823E"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18D42E90"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Matricola fiscale</w:t>
            </w:r>
          </w:p>
        </w:tc>
        <w:tc>
          <w:tcPr>
            <w:tcW w:w="1843" w:type="dxa"/>
          </w:tcPr>
          <w:p w14:paraId="1F0AF9F8"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Merge w:val="restart"/>
            <w:vAlign w:val="center"/>
          </w:tcPr>
          <w:p w14:paraId="032466A8"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2682DA0E" w14:textId="77777777" w:rsidR="00B20A83" w:rsidRPr="009E545D" w:rsidRDefault="00B20A83" w:rsidP="00CF2823">
            <w:pPr>
              <w:spacing w:before="120" w:after="0" w:line="280" w:lineRule="exact"/>
              <w:ind w:right="11" w:firstLine="191"/>
              <w:jc w:val="both"/>
              <w:rPr>
                <w:rFonts w:ascii="Arial" w:hAnsi="Arial" w:cs="Arial"/>
                <w:sz w:val="20"/>
                <w:szCs w:val="20"/>
                <w:u w:val="single"/>
              </w:rPr>
            </w:pPr>
            <w:r w:rsidRPr="009E545D">
              <w:rPr>
                <w:rFonts w:ascii="Arial" w:hAnsi="Arial" w:cs="Arial"/>
                <w:sz w:val="20"/>
                <w:szCs w:val="20"/>
              </w:rPr>
              <w:t>Sede competente</w:t>
            </w:r>
          </w:p>
        </w:tc>
        <w:tc>
          <w:tcPr>
            <w:tcW w:w="1701" w:type="dxa"/>
            <w:vMerge w:val="restart"/>
          </w:tcPr>
          <w:p w14:paraId="04F40636"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r>
      <w:tr w:rsidR="00E77445" w:rsidRPr="009E545D" w14:paraId="67A3D4CB" w14:textId="77777777" w:rsidTr="00623F40">
        <w:trPr>
          <w:trHeight w:val="544"/>
        </w:trPr>
        <w:tc>
          <w:tcPr>
            <w:tcW w:w="2946" w:type="dxa"/>
            <w:vAlign w:val="center"/>
          </w:tcPr>
          <w:p w14:paraId="0D486516"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2D5AA588"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Codice fiscale</w:t>
            </w:r>
          </w:p>
        </w:tc>
        <w:tc>
          <w:tcPr>
            <w:tcW w:w="1843" w:type="dxa"/>
          </w:tcPr>
          <w:p w14:paraId="098D1027"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Merge/>
            <w:vAlign w:val="center"/>
          </w:tcPr>
          <w:p w14:paraId="03B14F0F"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p>
        </w:tc>
        <w:tc>
          <w:tcPr>
            <w:tcW w:w="1701" w:type="dxa"/>
            <w:vMerge/>
          </w:tcPr>
          <w:p w14:paraId="4432B057" w14:textId="77777777" w:rsidR="00B20A83" w:rsidRPr="009E545D" w:rsidRDefault="00B20A83" w:rsidP="00CF2823">
            <w:pPr>
              <w:spacing w:before="120" w:after="0" w:line="280" w:lineRule="exact"/>
              <w:ind w:right="11"/>
              <w:jc w:val="both"/>
              <w:rPr>
                <w:rFonts w:ascii="Arial" w:hAnsi="Arial" w:cs="Arial"/>
                <w:b/>
                <w:sz w:val="20"/>
                <w:szCs w:val="20"/>
              </w:rPr>
            </w:pPr>
          </w:p>
        </w:tc>
      </w:tr>
      <w:tr w:rsidR="00E77445" w:rsidRPr="009E545D" w14:paraId="404ED129" w14:textId="77777777" w:rsidTr="00623F40">
        <w:trPr>
          <w:trHeight w:val="544"/>
        </w:trPr>
        <w:tc>
          <w:tcPr>
            <w:tcW w:w="2946" w:type="dxa"/>
            <w:vAlign w:val="center"/>
          </w:tcPr>
          <w:p w14:paraId="13274BC3"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INPS:</w:t>
            </w:r>
          </w:p>
          <w:p w14:paraId="65922D69" w14:textId="77777777" w:rsidR="00B20A83" w:rsidRPr="009E545D" w:rsidRDefault="00B20A83" w:rsidP="00CF2823">
            <w:pPr>
              <w:spacing w:before="120" w:after="0" w:line="280" w:lineRule="exact"/>
              <w:ind w:left="175" w:right="11"/>
              <w:jc w:val="both"/>
              <w:rPr>
                <w:rFonts w:ascii="Arial" w:hAnsi="Arial" w:cs="Arial"/>
                <w:sz w:val="20"/>
                <w:szCs w:val="20"/>
                <w:u w:val="single"/>
              </w:rPr>
            </w:pPr>
            <w:r w:rsidRPr="009E545D">
              <w:rPr>
                <w:rFonts w:ascii="Arial" w:hAnsi="Arial" w:cs="Arial"/>
                <w:sz w:val="20"/>
                <w:szCs w:val="20"/>
              </w:rPr>
              <w:t>Pos. contr. individuale</w:t>
            </w:r>
          </w:p>
        </w:tc>
        <w:tc>
          <w:tcPr>
            <w:tcW w:w="1843" w:type="dxa"/>
          </w:tcPr>
          <w:p w14:paraId="33E5107A"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Merge/>
            <w:vAlign w:val="center"/>
          </w:tcPr>
          <w:p w14:paraId="75B5F168"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rPr>
            </w:pPr>
          </w:p>
        </w:tc>
        <w:tc>
          <w:tcPr>
            <w:tcW w:w="1701" w:type="dxa"/>
            <w:vMerge/>
          </w:tcPr>
          <w:p w14:paraId="5FFB21DC" w14:textId="77777777" w:rsidR="00B20A83" w:rsidRPr="009E545D" w:rsidRDefault="00B20A83" w:rsidP="00CF2823">
            <w:pPr>
              <w:spacing w:before="120" w:after="0" w:line="280" w:lineRule="exact"/>
              <w:ind w:right="11"/>
              <w:jc w:val="both"/>
              <w:rPr>
                <w:rFonts w:ascii="Arial" w:hAnsi="Arial" w:cs="Arial"/>
                <w:b/>
                <w:sz w:val="20"/>
                <w:szCs w:val="20"/>
              </w:rPr>
            </w:pPr>
          </w:p>
        </w:tc>
      </w:tr>
      <w:tr w:rsidR="00E77445" w:rsidRPr="009E545D" w14:paraId="70AAEDF0" w14:textId="77777777" w:rsidTr="00623F40">
        <w:trPr>
          <w:trHeight w:val="544"/>
        </w:trPr>
        <w:tc>
          <w:tcPr>
            <w:tcW w:w="2946" w:type="dxa"/>
            <w:vAlign w:val="center"/>
          </w:tcPr>
          <w:p w14:paraId="2ABADC60"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CASSA EDILE:</w:t>
            </w:r>
          </w:p>
          <w:p w14:paraId="5DA5177B" w14:textId="77777777" w:rsidR="00B20A83" w:rsidRPr="009E545D" w:rsidRDefault="00B20A83" w:rsidP="00CF2823">
            <w:pPr>
              <w:spacing w:before="120" w:after="0" w:line="280" w:lineRule="exact"/>
              <w:ind w:right="11" w:firstLine="191"/>
              <w:jc w:val="both"/>
              <w:rPr>
                <w:rFonts w:ascii="Arial" w:hAnsi="Arial" w:cs="Arial"/>
                <w:sz w:val="20"/>
                <w:szCs w:val="20"/>
                <w:u w:val="single"/>
              </w:rPr>
            </w:pPr>
            <w:r w:rsidRPr="009E545D">
              <w:rPr>
                <w:rFonts w:ascii="Arial" w:hAnsi="Arial" w:cs="Arial"/>
                <w:sz w:val="20"/>
                <w:szCs w:val="20"/>
              </w:rPr>
              <w:t xml:space="preserve">Codice Impresa </w:t>
            </w:r>
          </w:p>
        </w:tc>
        <w:tc>
          <w:tcPr>
            <w:tcW w:w="1843" w:type="dxa"/>
          </w:tcPr>
          <w:p w14:paraId="2182A3E6"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c>
          <w:tcPr>
            <w:tcW w:w="1984" w:type="dxa"/>
            <w:vAlign w:val="center"/>
          </w:tcPr>
          <w:p w14:paraId="2BD67CB5" w14:textId="77777777" w:rsidR="00B20A83" w:rsidRPr="009E545D" w:rsidRDefault="00B20A83" w:rsidP="00CF2823">
            <w:pPr>
              <w:numPr>
                <w:ilvl w:val="0"/>
                <w:numId w:val="2"/>
              </w:numPr>
              <w:tabs>
                <w:tab w:val="clear" w:pos="360"/>
                <w:tab w:val="num" w:pos="192"/>
              </w:tabs>
              <w:spacing w:before="120" w:after="0" w:line="280" w:lineRule="exact"/>
              <w:ind w:right="11"/>
              <w:jc w:val="both"/>
              <w:rPr>
                <w:rFonts w:ascii="Arial" w:hAnsi="Arial" w:cs="Arial"/>
                <w:sz w:val="20"/>
                <w:szCs w:val="20"/>
                <w:u w:val="single"/>
              </w:rPr>
            </w:pPr>
            <w:r w:rsidRPr="009E545D">
              <w:rPr>
                <w:rFonts w:ascii="Arial" w:hAnsi="Arial" w:cs="Arial"/>
                <w:sz w:val="20"/>
                <w:szCs w:val="20"/>
                <w:u w:val="single"/>
              </w:rPr>
              <w:t>CASSA EDILE:</w:t>
            </w:r>
          </w:p>
          <w:p w14:paraId="5E7AF089" w14:textId="77777777" w:rsidR="00B20A83" w:rsidRPr="009E545D" w:rsidRDefault="00B20A83" w:rsidP="00CF2823">
            <w:pPr>
              <w:spacing w:before="120" w:after="0" w:line="280" w:lineRule="exact"/>
              <w:ind w:right="11" w:firstLine="191"/>
              <w:jc w:val="both"/>
              <w:rPr>
                <w:rFonts w:ascii="Arial" w:hAnsi="Arial" w:cs="Arial"/>
                <w:sz w:val="20"/>
                <w:szCs w:val="20"/>
              </w:rPr>
            </w:pPr>
            <w:r w:rsidRPr="009E545D">
              <w:rPr>
                <w:rFonts w:ascii="Arial" w:hAnsi="Arial" w:cs="Arial"/>
                <w:sz w:val="20"/>
                <w:szCs w:val="20"/>
              </w:rPr>
              <w:t>Sede competente</w:t>
            </w:r>
          </w:p>
        </w:tc>
        <w:tc>
          <w:tcPr>
            <w:tcW w:w="1701" w:type="dxa"/>
          </w:tcPr>
          <w:p w14:paraId="2D6AAE3C" w14:textId="77777777" w:rsidR="00B20A83" w:rsidRPr="009E545D" w:rsidRDefault="00B20A83" w:rsidP="00CF2823">
            <w:pPr>
              <w:spacing w:before="120" w:after="0" w:line="280" w:lineRule="exact"/>
              <w:ind w:right="11"/>
              <w:jc w:val="both"/>
              <w:rPr>
                <w:rFonts w:ascii="Arial" w:hAnsi="Arial" w:cs="Arial"/>
                <w:b/>
                <w:sz w:val="20"/>
                <w:szCs w:val="20"/>
              </w:rPr>
            </w:pPr>
            <w:r w:rsidRPr="009E545D">
              <w:rPr>
                <w:rFonts w:ascii="Arial" w:hAnsi="Arial" w:cs="Arial"/>
                <w:b/>
                <w:sz w:val="20"/>
                <w:szCs w:val="20"/>
              </w:rPr>
              <w:fldChar w:fldCharType="begin">
                <w:ffData>
                  <w:name w:val="Testo656"/>
                  <w:enabled/>
                  <w:calcOnExit w:val="0"/>
                  <w:textInput/>
                </w:ffData>
              </w:fldChar>
            </w:r>
            <w:r w:rsidRPr="009E545D">
              <w:rPr>
                <w:rFonts w:ascii="Arial" w:hAnsi="Arial" w:cs="Arial"/>
                <w:b/>
                <w:sz w:val="20"/>
                <w:szCs w:val="20"/>
              </w:rPr>
              <w:instrText xml:space="preserve"> FORMTEXT </w:instrText>
            </w:r>
            <w:r w:rsidRPr="009E545D">
              <w:rPr>
                <w:rFonts w:ascii="Arial" w:hAnsi="Arial" w:cs="Arial"/>
                <w:b/>
                <w:sz w:val="20"/>
                <w:szCs w:val="20"/>
              </w:rPr>
            </w:r>
            <w:r w:rsidRPr="009E545D">
              <w:rPr>
                <w:rFonts w:ascii="Arial" w:hAnsi="Arial" w:cs="Arial"/>
                <w:b/>
                <w:sz w:val="20"/>
                <w:szCs w:val="20"/>
              </w:rPr>
              <w:fldChar w:fldCharType="separate"/>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noProof/>
                <w:sz w:val="20"/>
                <w:szCs w:val="20"/>
              </w:rPr>
              <w:t> </w:t>
            </w:r>
            <w:r w:rsidRPr="009E545D">
              <w:rPr>
                <w:rFonts w:ascii="Arial" w:hAnsi="Arial" w:cs="Arial"/>
                <w:b/>
                <w:sz w:val="20"/>
                <w:szCs w:val="20"/>
              </w:rPr>
              <w:fldChar w:fldCharType="end"/>
            </w:r>
          </w:p>
        </w:tc>
      </w:tr>
    </w:tbl>
    <w:p w14:paraId="68770E97" w14:textId="77777777" w:rsidR="00B20A83" w:rsidRPr="009E545D" w:rsidRDefault="00B20A83" w:rsidP="00EF373F">
      <w:pPr>
        <w:pStyle w:val="Paragrafoelenco"/>
        <w:numPr>
          <w:ilvl w:val="0"/>
          <w:numId w:val="3"/>
        </w:numPr>
        <w:spacing w:before="120" w:after="120" w:line="280" w:lineRule="exact"/>
        <w:ind w:left="851" w:right="11" w:hanging="284"/>
        <w:jc w:val="both"/>
        <w:rPr>
          <w:rFonts w:ascii="Arial" w:eastAsia="MS Mincho" w:hAnsi="Arial" w:cs="Arial"/>
          <w:lang w:eastAsia="ja-JP"/>
        </w:rPr>
      </w:pPr>
      <w:r w:rsidRPr="009E545D">
        <w:rPr>
          <w:rFonts w:ascii="Arial" w:hAnsi="Arial" w:cs="Arial"/>
          <w:b/>
        </w:rPr>
        <w:t>INFORMAZIONI RILEVANTI AI FINI DELLA RICHIESTA DELLA</w:t>
      </w:r>
      <w:r w:rsidRPr="009E545D">
        <w:rPr>
          <w:rFonts w:ascii="Arial" w:eastAsia="MS Mincho" w:hAnsi="Arial" w:cs="Arial"/>
          <w:b/>
          <w:lang w:eastAsia="ja-JP"/>
        </w:rPr>
        <w:t xml:space="preserve"> VERIFICA DELL’OTTEMPERANZA ALLE NORME CONTENUTE NELLA LEGGE N. 68/1999</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4328"/>
      </w:tblGrid>
      <w:tr w:rsidR="00E77445" w:rsidRPr="009E545D" w14:paraId="36D99294" w14:textId="77777777" w:rsidTr="002466C1">
        <w:trPr>
          <w:trHeight w:val="767"/>
        </w:trPr>
        <w:tc>
          <w:tcPr>
            <w:tcW w:w="4454" w:type="dxa"/>
            <w:vAlign w:val="center"/>
          </w:tcPr>
          <w:p w14:paraId="3A77A12E"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Sede della Direzione Provinciale del Lavoro</w:t>
            </w:r>
          </w:p>
        </w:tc>
        <w:tc>
          <w:tcPr>
            <w:tcW w:w="4328" w:type="dxa"/>
            <w:vAlign w:val="center"/>
          </w:tcPr>
          <w:p w14:paraId="1A6F31E3"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0F2D2137" w14:textId="77777777" w:rsidTr="002466C1">
        <w:trPr>
          <w:trHeight w:val="546"/>
        </w:trPr>
        <w:tc>
          <w:tcPr>
            <w:tcW w:w="4454" w:type="dxa"/>
            <w:vAlign w:val="center"/>
          </w:tcPr>
          <w:p w14:paraId="53D90BAF"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Indirizzo</w:t>
            </w:r>
          </w:p>
        </w:tc>
        <w:tc>
          <w:tcPr>
            <w:tcW w:w="4328" w:type="dxa"/>
            <w:vAlign w:val="center"/>
          </w:tcPr>
          <w:p w14:paraId="48A22332"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610A6FE4" w14:textId="77777777" w:rsidTr="002466C1">
        <w:trPr>
          <w:trHeight w:val="412"/>
        </w:trPr>
        <w:tc>
          <w:tcPr>
            <w:tcW w:w="4454" w:type="dxa"/>
            <w:vAlign w:val="center"/>
          </w:tcPr>
          <w:p w14:paraId="515FEB9C"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N. Fax</w:t>
            </w:r>
          </w:p>
        </w:tc>
        <w:tc>
          <w:tcPr>
            <w:tcW w:w="4328" w:type="dxa"/>
            <w:vAlign w:val="center"/>
          </w:tcPr>
          <w:p w14:paraId="67DE9517"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r w:rsidR="00E77445" w:rsidRPr="009E545D" w14:paraId="2FA1B4E1" w14:textId="77777777" w:rsidTr="002466C1">
        <w:trPr>
          <w:trHeight w:val="504"/>
        </w:trPr>
        <w:tc>
          <w:tcPr>
            <w:tcW w:w="4454" w:type="dxa"/>
            <w:vAlign w:val="center"/>
          </w:tcPr>
          <w:p w14:paraId="6873642E"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t>PEC (se disponibile)</w:t>
            </w:r>
          </w:p>
        </w:tc>
        <w:tc>
          <w:tcPr>
            <w:tcW w:w="4328" w:type="dxa"/>
            <w:vAlign w:val="center"/>
          </w:tcPr>
          <w:p w14:paraId="2DD71732" w14:textId="77777777" w:rsidR="00B20A83" w:rsidRPr="009E545D" w:rsidRDefault="00B20A83" w:rsidP="00181882">
            <w:pPr>
              <w:spacing w:before="120" w:after="120" w:line="280" w:lineRule="exact"/>
              <w:ind w:right="11"/>
              <w:jc w:val="both"/>
              <w:rPr>
                <w:rFonts w:ascii="Arial" w:hAnsi="Arial" w:cs="Arial"/>
                <w:sz w:val="20"/>
                <w:szCs w:val="20"/>
              </w:rPr>
            </w:pPr>
            <w:r w:rsidRPr="009E545D">
              <w:rPr>
                <w:rFonts w:ascii="Arial" w:hAnsi="Arial" w:cs="Arial"/>
                <w:sz w:val="20"/>
                <w:szCs w:val="20"/>
              </w:rPr>
              <w:fldChar w:fldCharType="begin">
                <w:ffData>
                  <w:name w:val="Testo656"/>
                  <w:enabled/>
                  <w:calcOnExit w:val="0"/>
                  <w:textInput/>
                </w:ffData>
              </w:fldChar>
            </w:r>
            <w:r w:rsidRPr="009E545D">
              <w:rPr>
                <w:rFonts w:ascii="Arial" w:hAnsi="Arial" w:cs="Arial"/>
                <w:sz w:val="20"/>
                <w:szCs w:val="20"/>
              </w:rPr>
              <w:instrText xml:space="preserve"> FORMTEXT </w:instrText>
            </w:r>
            <w:r w:rsidRPr="009E545D">
              <w:rPr>
                <w:rFonts w:ascii="Arial" w:hAnsi="Arial" w:cs="Arial"/>
                <w:sz w:val="20"/>
                <w:szCs w:val="20"/>
              </w:rPr>
            </w:r>
            <w:r w:rsidRPr="009E545D">
              <w:rPr>
                <w:rFonts w:ascii="Arial" w:hAnsi="Arial" w:cs="Arial"/>
                <w:sz w:val="20"/>
                <w:szCs w:val="20"/>
              </w:rPr>
              <w:fldChar w:fldCharType="separate"/>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t> </w:t>
            </w:r>
            <w:r w:rsidRPr="009E545D">
              <w:rPr>
                <w:rFonts w:ascii="Arial" w:hAnsi="Arial" w:cs="Arial"/>
                <w:sz w:val="20"/>
                <w:szCs w:val="20"/>
              </w:rPr>
              <w:fldChar w:fldCharType="end"/>
            </w:r>
          </w:p>
        </w:tc>
      </w:tr>
    </w:tbl>
    <w:p w14:paraId="69A4DBCD" w14:textId="77777777" w:rsidR="00126249" w:rsidRPr="00182F1A" w:rsidRDefault="0042529D" w:rsidP="00181882">
      <w:pPr>
        <w:spacing w:before="120" w:after="120" w:line="280" w:lineRule="exact"/>
        <w:ind w:left="-102" w:right="11"/>
        <w:jc w:val="both"/>
        <w:rPr>
          <w:rFonts w:ascii="Arial" w:hAnsi="Arial" w:cs="Arial"/>
          <w:sz w:val="20"/>
          <w:szCs w:val="20"/>
        </w:rPr>
      </w:pPr>
      <w:r w:rsidRPr="00025EBC">
        <w:rPr>
          <w:rFonts w:ascii="Arial" w:hAnsi="Arial" w:cs="Arial"/>
          <w:sz w:val="20"/>
          <w:szCs w:val="20"/>
        </w:rPr>
        <w:lastRenderedPageBreak/>
        <w:t>L’</w:t>
      </w:r>
      <w:r w:rsidR="00486E92" w:rsidRPr="00025EBC">
        <w:rPr>
          <w:rFonts w:ascii="Arial" w:hAnsi="Arial" w:cs="Arial"/>
          <w:sz w:val="20"/>
          <w:szCs w:val="20"/>
        </w:rPr>
        <w:t>operatore economico</w:t>
      </w:r>
      <w:r w:rsidRPr="00025EBC">
        <w:rPr>
          <w:rFonts w:ascii="Arial" w:hAnsi="Arial" w:cs="Arial"/>
          <w:sz w:val="20"/>
          <w:szCs w:val="20"/>
        </w:rPr>
        <w:t>,</w:t>
      </w:r>
    </w:p>
    <w:tbl>
      <w:tblPr>
        <w:tblW w:w="39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5447"/>
      </w:tblGrid>
      <w:tr w:rsidR="00CF4BD4" w:rsidRPr="00182F1A" w14:paraId="30B1E1D1" w14:textId="77777777" w:rsidTr="00C362F9">
        <w:trPr>
          <w:trHeight w:val="570"/>
        </w:trPr>
        <w:tc>
          <w:tcPr>
            <w:tcW w:w="1441" w:type="pct"/>
            <w:vAlign w:val="center"/>
          </w:tcPr>
          <w:p w14:paraId="74912CEC" w14:textId="77777777" w:rsidR="00CF4BD4" w:rsidRPr="00182F1A"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Luogo</w:t>
            </w:r>
          </w:p>
        </w:tc>
        <w:tc>
          <w:tcPr>
            <w:tcW w:w="3559" w:type="pct"/>
            <w:vAlign w:val="center"/>
          </w:tcPr>
          <w:p w14:paraId="007557B1" w14:textId="77777777" w:rsidR="00CF4BD4" w:rsidRPr="00182F1A"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Data</w:t>
            </w:r>
          </w:p>
        </w:tc>
      </w:tr>
      <w:tr w:rsidR="00CF4BD4" w:rsidRPr="00182F1A" w14:paraId="2B7E9AEB" w14:textId="77777777" w:rsidTr="00C362F9">
        <w:trPr>
          <w:trHeight w:val="1020"/>
        </w:trPr>
        <w:tc>
          <w:tcPr>
            <w:tcW w:w="1441" w:type="pct"/>
            <w:vAlign w:val="center"/>
          </w:tcPr>
          <w:p w14:paraId="3330D177" w14:textId="77777777" w:rsidR="00CF4BD4" w:rsidRPr="00182F1A" w:rsidRDefault="00163DF7"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CF4BD4"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Pr="00182F1A">
              <w:rPr>
                <w:rFonts w:ascii="Arial" w:hAnsi="Arial" w:cs="Arial"/>
                <w:b/>
                <w:sz w:val="20"/>
                <w:szCs w:val="20"/>
              </w:rPr>
              <w:fldChar w:fldCharType="end"/>
            </w:r>
          </w:p>
        </w:tc>
        <w:tc>
          <w:tcPr>
            <w:tcW w:w="3559" w:type="pct"/>
            <w:vAlign w:val="center"/>
          </w:tcPr>
          <w:p w14:paraId="72E08C98" w14:textId="77777777" w:rsidR="00CF4BD4" w:rsidRPr="00182F1A" w:rsidRDefault="00163DF7"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fldChar w:fldCharType="begin">
                <w:ffData>
                  <w:name w:val="Testo656"/>
                  <w:enabled/>
                  <w:calcOnExit w:val="0"/>
                  <w:textInput/>
                </w:ffData>
              </w:fldChar>
            </w:r>
            <w:r w:rsidR="00CF4BD4" w:rsidRPr="00182F1A">
              <w:rPr>
                <w:rFonts w:ascii="Arial" w:hAnsi="Arial" w:cs="Arial"/>
                <w:b/>
                <w:sz w:val="20"/>
                <w:szCs w:val="20"/>
              </w:rPr>
              <w:instrText xml:space="preserve"> FORMTEXT </w:instrText>
            </w:r>
            <w:r w:rsidRPr="00182F1A">
              <w:rPr>
                <w:rFonts w:ascii="Arial" w:hAnsi="Arial" w:cs="Arial"/>
                <w:b/>
                <w:sz w:val="20"/>
                <w:szCs w:val="20"/>
              </w:rPr>
            </w:r>
            <w:r w:rsidRPr="00182F1A">
              <w:rPr>
                <w:rFonts w:ascii="Arial" w:hAnsi="Arial" w:cs="Arial"/>
                <w:b/>
                <w:sz w:val="20"/>
                <w:szCs w:val="20"/>
              </w:rPr>
              <w:fldChar w:fldCharType="separate"/>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00CF4BD4" w:rsidRPr="00182F1A">
              <w:rPr>
                <w:rFonts w:ascii="Arial" w:hAnsi="Arial" w:cs="Arial"/>
                <w:b/>
                <w:noProof/>
                <w:sz w:val="20"/>
                <w:szCs w:val="20"/>
              </w:rPr>
              <w:t> </w:t>
            </w:r>
            <w:r w:rsidRPr="00182F1A">
              <w:rPr>
                <w:rFonts w:ascii="Arial" w:hAnsi="Arial" w:cs="Arial"/>
                <w:b/>
                <w:sz w:val="20"/>
                <w:szCs w:val="20"/>
              </w:rPr>
              <w:fldChar w:fldCharType="end"/>
            </w:r>
          </w:p>
        </w:tc>
      </w:tr>
      <w:tr w:rsidR="00CF4BD4" w:rsidRPr="00625D37" w14:paraId="20471605" w14:textId="77777777" w:rsidTr="00C362F9">
        <w:trPr>
          <w:trHeight w:val="1139"/>
        </w:trPr>
        <w:tc>
          <w:tcPr>
            <w:tcW w:w="5000" w:type="pct"/>
            <w:gridSpan w:val="2"/>
            <w:vAlign w:val="center"/>
          </w:tcPr>
          <w:p w14:paraId="3309F6A0" w14:textId="77777777" w:rsidR="00CF4BD4" w:rsidRPr="00625D37" w:rsidRDefault="00CF4BD4" w:rsidP="00181882">
            <w:pPr>
              <w:spacing w:before="120" w:after="0" w:line="280" w:lineRule="exact"/>
              <w:ind w:right="11"/>
              <w:jc w:val="both"/>
              <w:rPr>
                <w:rFonts w:ascii="Arial" w:hAnsi="Arial" w:cs="Arial"/>
                <w:b/>
                <w:sz w:val="20"/>
                <w:szCs w:val="20"/>
              </w:rPr>
            </w:pPr>
            <w:r w:rsidRPr="00182F1A">
              <w:rPr>
                <w:rFonts w:ascii="Arial" w:hAnsi="Arial" w:cs="Arial"/>
                <w:b/>
                <w:sz w:val="20"/>
                <w:szCs w:val="20"/>
              </w:rPr>
              <w:t>Sottoscritto digitalmente da:</w:t>
            </w:r>
            <w:r w:rsidR="00163DF7" w:rsidRPr="00182F1A">
              <w:rPr>
                <w:rFonts w:ascii="Arial" w:hAnsi="Arial" w:cs="Arial"/>
                <w:b/>
                <w:sz w:val="20"/>
                <w:szCs w:val="20"/>
              </w:rPr>
              <w:fldChar w:fldCharType="begin">
                <w:ffData>
                  <w:name w:val="Testo656"/>
                  <w:enabled/>
                  <w:calcOnExit w:val="0"/>
                  <w:textInput/>
                </w:ffData>
              </w:fldChar>
            </w:r>
            <w:r w:rsidRPr="00182F1A">
              <w:rPr>
                <w:rFonts w:ascii="Arial" w:hAnsi="Arial" w:cs="Arial"/>
                <w:b/>
                <w:sz w:val="20"/>
                <w:szCs w:val="20"/>
              </w:rPr>
              <w:instrText xml:space="preserve"> FORMTEXT </w:instrText>
            </w:r>
            <w:r w:rsidR="00163DF7" w:rsidRPr="00182F1A">
              <w:rPr>
                <w:rFonts w:ascii="Arial" w:hAnsi="Arial" w:cs="Arial"/>
                <w:b/>
                <w:sz w:val="20"/>
                <w:szCs w:val="20"/>
              </w:rPr>
            </w:r>
            <w:r w:rsidR="00163DF7" w:rsidRPr="00182F1A">
              <w:rPr>
                <w:rFonts w:ascii="Arial" w:hAnsi="Arial" w:cs="Arial"/>
                <w:b/>
                <w:sz w:val="20"/>
                <w:szCs w:val="20"/>
              </w:rPr>
              <w:fldChar w:fldCharType="separate"/>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Pr="00182F1A">
              <w:rPr>
                <w:rFonts w:ascii="Arial" w:hAnsi="Arial" w:cs="Arial"/>
                <w:b/>
                <w:noProof/>
                <w:sz w:val="20"/>
                <w:szCs w:val="20"/>
              </w:rPr>
              <w:t> </w:t>
            </w:r>
            <w:r w:rsidR="00163DF7" w:rsidRPr="00182F1A">
              <w:rPr>
                <w:rFonts w:ascii="Arial" w:hAnsi="Arial" w:cs="Arial"/>
                <w:b/>
                <w:sz w:val="20"/>
                <w:szCs w:val="20"/>
              </w:rPr>
              <w:fldChar w:fldCharType="end"/>
            </w:r>
          </w:p>
        </w:tc>
      </w:tr>
    </w:tbl>
    <w:p w14:paraId="622472A4" w14:textId="77777777" w:rsidR="00277DE6" w:rsidRPr="00625D37" w:rsidRDefault="00277DE6" w:rsidP="00181882">
      <w:pPr>
        <w:spacing w:before="120" w:after="0" w:line="280" w:lineRule="exact"/>
        <w:ind w:left="-142" w:right="11"/>
        <w:jc w:val="both"/>
        <w:rPr>
          <w:rFonts w:ascii="Arial" w:hAnsi="Arial" w:cs="Arial"/>
          <w:b/>
          <w:sz w:val="20"/>
          <w:szCs w:val="20"/>
        </w:rPr>
      </w:pPr>
    </w:p>
    <w:sectPr w:rsidR="00277DE6" w:rsidRPr="00625D37" w:rsidSect="00EF080C">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70B8" w14:textId="77777777" w:rsidR="00A83272" w:rsidRDefault="00A83272" w:rsidP="00A6104B">
      <w:pPr>
        <w:spacing w:after="0" w:line="240" w:lineRule="auto"/>
      </w:pPr>
      <w:r>
        <w:separator/>
      </w:r>
    </w:p>
  </w:endnote>
  <w:endnote w:type="continuationSeparator" w:id="0">
    <w:p w14:paraId="50D9A84D" w14:textId="77777777" w:rsidR="00A83272" w:rsidRDefault="00A83272"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2"/>
    <w:family w:val="auto"/>
    <w:pitch w:val="default"/>
  </w:font>
  <w:font w:name="84ofkt-OneByteIdentityH">
    <w:panose1 w:val="00000000000000000000"/>
    <w:charset w:val="00"/>
    <w:family w:val="auto"/>
    <w:notTrueType/>
    <w:pitch w:val="default"/>
    <w:sig w:usb0="00000003" w:usb1="00000000" w:usb2="00000000" w:usb3="00000000" w:csb0="00000001"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A7F69" w14:textId="77777777" w:rsidR="00DF717F" w:rsidRDefault="00DF71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00F9331E" w14:textId="77777777" w:rsidR="00DF717F" w:rsidRPr="00F900A4" w:rsidRDefault="00DF717F"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942BA">
              <w:rPr>
                <w:rFonts w:ascii="Arial" w:hAnsi="Arial" w:cs="Arial"/>
                <w:b/>
                <w:bCs/>
                <w:noProof/>
              </w:rPr>
              <w:t>4</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942BA">
              <w:rPr>
                <w:rFonts w:ascii="Arial" w:hAnsi="Arial" w:cs="Arial"/>
                <w:b/>
                <w:bCs/>
                <w:noProof/>
              </w:rPr>
              <w:t>20</w:t>
            </w:r>
            <w:r w:rsidRPr="002D550C">
              <w:rPr>
                <w:rFonts w:ascii="Arial" w:hAnsi="Arial" w:cs="Arial"/>
                <w:b/>
                <w:bCs/>
              </w:rPr>
              <w:fldChar w:fldCharType="end"/>
            </w:r>
          </w:sdtContent>
        </w:sdt>
      </w:p>
    </w:sdtContent>
  </w:sdt>
  <w:p w14:paraId="732AA4D7" w14:textId="77777777" w:rsidR="00DF717F" w:rsidRPr="0074638C" w:rsidRDefault="00DF717F"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7621" w14:textId="77777777" w:rsidR="00DF717F" w:rsidRDefault="00DF717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6317" w14:textId="77777777" w:rsidR="00A83272" w:rsidRDefault="00A83272" w:rsidP="00A6104B">
      <w:pPr>
        <w:spacing w:after="0" w:line="240" w:lineRule="auto"/>
      </w:pPr>
      <w:r>
        <w:separator/>
      </w:r>
    </w:p>
  </w:footnote>
  <w:footnote w:type="continuationSeparator" w:id="0">
    <w:p w14:paraId="7EB62C77" w14:textId="77777777" w:rsidR="00A83272" w:rsidRDefault="00A83272" w:rsidP="00A6104B">
      <w:pPr>
        <w:spacing w:after="0" w:line="240" w:lineRule="auto"/>
      </w:pPr>
      <w:r>
        <w:continuationSeparator/>
      </w:r>
    </w:p>
  </w:footnote>
  <w:footnote w:id="1">
    <w:p w14:paraId="4268ECAF" w14:textId="77777777" w:rsidR="00DF717F" w:rsidRPr="00E726DB" w:rsidRDefault="00DF717F" w:rsidP="00060D91">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I</w:t>
      </w:r>
      <w:r w:rsidRPr="000C1E6D">
        <w:rPr>
          <w:rFonts w:ascii="Arial" w:hAnsi="Arial" w:cs="Arial"/>
          <w:sz w:val="18"/>
          <w:szCs w:val="18"/>
        </w:rPr>
        <w:t>n caso d</w:t>
      </w:r>
      <w:r>
        <w:rPr>
          <w:rFonts w:ascii="Arial" w:hAnsi="Arial" w:cs="Arial"/>
          <w:sz w:val="18"/>
          <w:szCs w:val="18"/>
        </w:rPr>
        <w:t>i operatore economico</w:t>
      </w:r>
      <w:r w:rsidRPr="000C1E6D">
        <w:rPr>
          <w:rFonts w:ascii="Arial" w:hAnsi="Arial" w:cs="Arial"/>
          <w:sz w:val="18"/>
          <w:szCs w:val="18"/>
        </w:rPr>
        <w:t xml:space="preserve"> con sede in uno Stato diverso dall’Italia, indicare i dati equivalenti vigenti nel relativo Stato, ai sensi di quanto previsto dall’art. </w:t>
      </w:r>
      <w:r>
        <w:rPr>
          <w:rFonts w:ascii="Arial" w:hAnsi="Arial" w:cs="Arial"/>
          <w:sz w:val="18"/>
          <w:szCs w:val="18"/>
        </w:rPr>
        <w:t xml:space="preserve">100 comma 3 </w:t>
      </w:r>
      <w:r w:rsidRPr="000C1E6D">
        <w:rPr>
          <w:rFonts w:ascii="Arial" w:hAnsi="Arial" w:cs="Arial"/>
          <w:sz w:val="18"/>
          <w:szCs w:val="18"/>
        </w:rPr>
        <w:t xml:space="preserve">del D.Lgs. </w:t>
      </w:r>
      <w:r>
        <w:rPr>
          <w:rFonts w:ascii="Arial" w:hAnsi="Arial" w:cs="Arial"/>
          <w:sz w:val="18"/>
          <w:szCs w:val="18"/>
        </w:rPr>
        <w:t>36/</w:t>
      </w:r>
      <w:r w:rsidRPr="000C1E6D">
        <w:rPr>
          <w:rFonts w:ascii="Arial" w:hAnsi="Arial" w:cs="Arial"/>
          <w:sz w:val="18"/>
          <w:szCs w:val="18"/>
        </w:rPr>
        <w:t>20</w:t>
      </w:r>
      <w:r>
        <w:rPr>
          <w:rFonts w:ascii="Arial" w:hAnsi="Arial" w:cs="Arial"/>
          <w:sz w:val="18"/>
          <w:szCs w:val="18"/>
        </w:rPr>
        <w:t>23.</w:t>
      </w:r>
    </w:p>
  </w:footnote>
  <w:footnote w:id="2">
    <w:p w14:paraId="4E4CD0C3" w14:textId="77777777" w:rsidR="00DF717F" w:rsidRPr="00E726DB" w:rsidRDefault="00DF717F" w:rsidP="00060D91">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 xml:space="preserve">membri del </w:t>
      </w:r>
      <w:proofErr w:type="gramStart"/>
      <w:r w:rsidRPr="005A1792">
        <w:rPr>
          <w:rFonts w:ascii="Arial" w:hAnsi="Arial" w:cs="Arial"/>
          <w:sz w:val="18"/>
          <w:szCs w:val="18"/>
        </w:rPr>
        <w:t>consiglio di amministrazione</w:t>
      </w:r>
      <w:proofErr w:type="gramEnd"/>
      <w:r w:rsidRPr="005A1792">
        <w:rPr>
          <w:rFonts w:ascii="Arial" w:hAnsi="Arial" w:cs="Arial"/>
          <w:sz w:val="18"/>
          <w:szCs w:val="18"/>
        </w:rPr>
        <w:t xml:space="preserv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3">
    <w:p w14:paraId="73F1A4D9" w14:textId="77777777" w:rsidR="00DF717F" w:rsidRDefault="00DF717F" w:rsidP="00060D91">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p w14:paraId="184E1B23" w14:textId="77777777" w:rsidR="00DF717F" w:rsidRPr="00E726DB" w:rsidRDefault="00DF717F" w:rsidP="000B44BD">
      <w:pPr>
        <w:pStyle w:val="Testonotaapidipagina"/>
        <w:keepNext/>
        <w:jc w:val="both"/>
        <w:rPr>
          <w:rFonts w:ascii="Arial" w:hAnsi="Arial" w:cs="Arial"/>
          <w:sz w:val="18"/>
          <w:szCs w:val="18"/>
        </w:rPr>
      </w:pPr>
    </w:p>
  </w:footnote>
  <w:footnote w:id="4">
    <w:p w14:paraId="0773BC66" w14:textId="77777777" w:rsidR="00DF717F" w:rsidRPr="00A01894" w:rsidRDefault="00DF717F" w:rsidP="00060D91">
      <w:pPr>
        <w:pStyle w:val="Testonotaapidipagina"/>
        <w:jc w:val="both"/>
        <w:rPr>
          <w:rFonts w:ascii="Arial" w:hAnsi="Arial" w:cs="Arial"/>
          <w:sz w:val="18"/>
          <w:szCs w:val="18"/>
        </w:rPr>
      </w:pPr>
      <w:r>
        <w:rPr>
          <w:rStyle w:val="Rimandonotaapidipagina"/>
        </w:rPr>
        <w:footnoteRef/>
      </w:r>
      <w:r>
        <w:t xml:space="preserve"> </w:t>
      </w:r>
      <w:r w:rsidRPr="00A01894">
        <w:rPr>
          <w:rFonts w:ascii="Arial" w:hAnsi="Arial" w:cs="Arial"/>
          <w:sz w:val="18"/>
          <w:szCs w:val="18"/>
        </w:rPr>
        <w:t>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pen. n. 34381/2022).</w:t>
      </w:r>
    </w:p>
  </w:footnote>
  <w:footnote w:id="5">
    <w:p w14:paraId="7E0F4EBF" w14:textId="77777777" w:rsidR="00DF717F" w:rsidRPr="00E726DB" w:rsidRDefault="00DF717F"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14:paraId="2C4CF058" w14:textId="77777777" w:rsidR="00DF717F" w:rsidRPr="00E726DB" w:rsidRDefault="00DF717F"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14:paraId="1EAD3CA8" w14:textId="77777777" w:rsidR="00DF717F" w:rsidRPr="00E726DB" w:rsidRDefault="00DF717F" w:rsidP="00085CD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Revisore contabile e Organismo di vigilanza di cui all’art. 6 del D.Lgs. n. 231/2001 cui sia affidato il compito di vigilare sul funzionamento e sull’osservanza dei modelli di organizzazione e di gestione idonei a prevenire reati.</w:t>
      </w:r>
    </w:p>
  </w:footnote>
  <w:footnote w:id="8">
    <w:p w14:paraId="76FCC6F4" w14:textId="77777777" w:rsidR="00DF717F" w:rsidRPr="002618E4" w:rsidRDefault="00DF717F" w:rsidP="009F157C">
      <w:pPr>
        <w:pStyle w:val="Testonotaapidipagina"/>
        <w:jc w:val="both"/>
        <w:rPr>
          <w:rFonts w:ascii="Arial" w:hAnsi="Arial" w:cs="Arial"/>
          <w:sz w:val="18"/>
          <w:szCs w:val="18"/>
        </w:rPr>
      </w:pPr>
      <w:r>
        <w:rPr>
          <w:rStyle w:val="Rimandonotaapidipagina"/>
        </w:rPr>
        <w:footnoteRef/>
      </w:r>
      <w:r>
        <w:t xml:space="preserve"> </w:t>
      </w:r>
      <w:r>
        <w:rPr>
          <w:rFonts w:ascii="Arial" w:hAnsi="Arial" w:cs="Arial"/>
          <w:sz w:val="18"/>
          <w:szCs w:val="18"/>
        </w:rPr>
        <w:t>P</w:t>
      </w:r>
      <w:r w:rsidRPr="002618E4">
        <w:rPr>
          <w:rFonts w:ascii="Arial" w:hAnsi="Arial" w:cs="Arial"/>
          <w:sz w:val="18"/>
          <w:szCs w:val="18"/>
        </w:rPr>
        <w:t xml:space="preserve">ersone fisiche che occupano o hanno cessato di occupare da meno di un anno importanti cariche pubbliche, nonché i loro familiari e coloro che con i </w:t>
      </w:r>
      <w:proofErr w:type="gramStart"/>
      <w:r w:rsidRPr="002618E4">
        <w:rPr>
          <w:rFonts w:ascii="Arial" w:hAnsi="Arial" w:cs="Arial"/>
          <w:sz w:val="18"/>
          <w:szCs w:val="18"/>
        </w:rPr>
        <w:t>predetti</w:t>
      </w:r>
      <w:proofErr w:type="gramEnd"/>
      <w:r w:rsidRPr="002618E4">
        <w:rPr>
          <w:rFonts w:ascii="Arial" w:hAnsi="Arial" w:cs="Arial"/>
          <w:sz w:val="18"/>
          <w:szCs w:val="18"/>
        </w:rPr>
        <w:t xml:space="preserve"> soggetti intrattengono notoriamente stretti legami, come elencate dall’art. 1, comma 2, lettera dd), del D.lgs. 231/2007.</w:t>
      </w:r>
    </w:p>
  </w:footnote>
  <w:footnote w:id="9">
    <w:p w14:paraId="4BD9EDBE" w14:textId="29ABF706" w:rsidR="005C64DF" w:rsidRPr="00CE3F1D" w:rsidRDefault="005C64DF" w:rsidP="005C64DF">
      <w:pPr>
        <w:pStyle w:val="Testonotaapidipagina"/>
        <w:jc w:val="both"/>
        <w:rPr>
          <w:rFonts w:ascii="Arial" w:hAnsi="Arial" w:cs="Arial"/>
          <w:b/>
          <w:bCs/>
          <w:i/>
          <w:iCs/>
          <w:sz w:val="18"/>
          <w:szCs w:val="18"/>
        </w:rPr>
      </w:pPr>
      <w:r>
        <w:rPr>
          <w:rStyle w:val="Rimandonotaapidipagina"/>
        </w:rPr>
        <w:footnoteRef/>
      </w:r>
      <w:r>
        <w:t xml:space="preserve"> </w:t>
      </w:r>
      <w:r w:rsidRPr="00CE3F1D">
        <w:rPr>
          <w:rFonts w:ascii="Arial" w:hAnsi="Arial" w:cs="Arial"/>
          <w:b/>
          <w:bCs/>
          <w:i/>
          <w:iCs/>
          <w:sz w:val="18"/>
          <w:szCs w:val="18"/>
        </w:rPr>
        <w:t>Ai fini della dichiarazione di cui all’art. 11, comma 4, del D.lgs 36/2023,</w:t>
      </w:r>
      <w:r w:rsidR="00E12ADD">
        <w:rPr>
          <w:rFonts w:ascii="Arial" w:hAnsi="Arial" w:cs="Arial"/>
          <w:b/>
          <w:bCs/>
          <w:i/>
          <w:iCs/>
          <w:sz w:val="18"/>
          <w:szCs w:val="18"/>
        </w:rPr>
        <w:t xml:space="preserve"> nel settore Edilizia</w:t>
      </w:r>
      <w:r w:rsidRPr="00CE3F1D">
        <w:rPr>
          <w:rFonts w:ascii="Arial" w:hAnsi="Arial" w:cs="Arial"/>
          <w:b/>
          <w:bCs/>
          <w:i/>
          <w:iCs/>
          <w:sz w:val="18"/>
          <w:szCs w:val="18"/>
        </w:rPr>
        <w:t xml:space="preserve"> si considerano </w:t>
      </w:r>
      <w:r w:rsidR="006C72D0">
        <w:rPr>
          <w:rFonts w:ascii="Arial" w:hAnsi="Arial" w:cs="Arial"/>
          <w:b/>
          <w:bCs/>
          <w:i/>
          <w:iCs/>
          <w:sz w:val="18"/>
          <w:szCs w:val="18"/>
        </w:rPr>
        <w:t xml:space="preserve">presuntivamente </w:t>
      </w:r>
      <w:r w:rsidRPr="00CE3F1D">
        <w:rPr>
          <w:rFonts w:ascii="Arial" w:hAnsi="Arial" w:cs="Arial"/>
          <w:b/>
          <w:bCs/>
          <w:i/>
          <w:iCs/>
          <w:sz w:val="18"/>
          <w:szCs w:val="18"/>
        </w:rPr>
        <w:t>equivalenti, i contratti collettivi nazionali di lavoro classificati mediante codice unico alfanumerico CNEL F012, F015, F018, in conformità a quanto previsto dall’art. 3, co.2 dell’Allegato I.01 al Codice.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35B5" w14:textId="77777777" w:rsidR="00DF717F" w:rsidRDefault="00DF717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AD05" w14:textId="77777777" w:rsidR="00DF717F" w:rsidRPr="00625D37" w:rsidRDefault="00DF717F">
    <w:pPr>
      <w:pStyle w:val="Intestazione"/>
      <w:rPr>
        <w:rFonts w:ascii="Arial" w:hAnsi="Arial" w:cs="Arial"/>
        <w:b/>
      </w:rPr>
    </w:pPr>
    <w:r w:rsidRPr="00625D37">
      <w:rPr>
        <w:rFonts w:ascii="Arial" w:hAnsi="Arial" w:cs="Arial"/>
        <w:b/>
        <w:noProof/>
      </w:rPr>
      <w:t>ALLEGATO 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EAEBE" w14:textId="77777777" w:rsidR="00DF717F" w:rsidRDefault="00DF717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57B6D20"/>
    <w:multiLevelType w:val="hybridMultilevel"/>
    <w:tmpl w:val="AA505FEE"/>
    <w:lvl w:ilvl="0" w:tplc="F7889FCA">
      <w:start w:val="1"/>
      <w:numFmt w:val="bullet"/>
      <w:lvlText w:val=""/>
      <w:lvlJc w:val="left"/>
      <w:pPr>
        <w:ind w:left="360" w:hanging="360"/>
      </w:pPr>
      <w:rPr>
        <w:rFonts w:ascii="Symbol" w:eastAsia="Times New Roman" w:hAnsi="Symbol" w:cs="Tahoma"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0FD6A28"/>
    <w:multiLevelType w:val="hybridMultilevel"/>
    <w:tmpl w:val="169CC57C"/>
    <w:lvl w:ilvl="0" w:tplc="3998EC30">
      <w:start w:val="1"/>
      <w:numFmt w:val="decimal"/>
      <w:lvlText w:val="%1."/>
      <w:lvlJc w:val="left"/>
      <w:pPr>
        <w:ind w:left="720" w:hanging="360"/>
      </w:pPr>
      <w:rPr>
        <w:rFonts w:ascii="Arial" w:hAnsi="Arial" w:cs="Arial" w:hint="default"/>
        <w:b w:val="0"/>
        <w:bCs/>
        <w:i w:val="0"/>
        <w:iCs/>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1C72D75"/>
    <w:multiLevelType w:val="hybridMultilevel"/>
    <w:tmpl w:val="697C301C"/>
    <w:lvl w:ilvl="0" w:tplc="B5E48B8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4B4AE3"/>
    <w:multiLevelType w:val="hybridMultilevel"/>
    <w:tmpl w:val="3E42F4C0"/>
    <w:lvl w:ilvl="0" w:tplc="000E7E18">
      <w:start w:val="1"/>
      <w:numFmt w:val="decimal"/>
      <w:lvlText w:val="%1)"/>
      <w:lvlJc w:val="left"/>
      <w:pPr>
        <w:ind w:left="502" w:hanging="360"/>
      </w:pPr>
      <w:rPr>
        <w:b/>
        <w:i w:val="0"/>
      </w:r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8" w15:restartNumberingAfterBreak="0">
    <w:nsid w:val="21B13E59"/>
    <w:multiLevelType w:val="hybridMultilevel"/>
    <w:tmpl w:val="1CF2B672"/>
    <w:lvl w:ilvl="0" w:tplc="AABC9826">
      <w:start w:val="1"/>
      <w:numFmt w:val="decimal"/>
      <w:lvlText w:val="%1."/>
      <w:lvlJc w:val="left"/>
      <w:pPr>
        <w:tabs>
          <w:tab w:val="num" w:pos="7449"/>
        </w:tabs>
        <w:ind w:left="7449"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22415A7A"/>
    <w:multiLevelType w:val="hybridMultilevel"/>
    <w:tmpl w:val="15C2FFD8"/>
    <w:lvl w:ilvl="0" w:tplc="701EAB38">
      <w:start w:val="1"/>
      <w:numFmt w:val="lowerLetter"/>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0" w15:restartNumberingAfterBreak="0">
    <w:nsid w:val="22BD6E44"/>
    <w:multiLevelType w:val="hybridMultilevel"/>
    <w:tmpl w:val="1CF2B672"/>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15:restartNumberingAfterBreak="0">
    <w:nsid w:val="23BA455A"/>
    <w:multiLevelType w:val="hybridMultilevel"/>
    <w:tmpl w:val="ED78B6A6"/>
    <w:lvl w:ilvl="0" w:tplc="B642820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6915406"/>
    <w:multiLevelType w:val="hybridMultilevel"/>
    <w:tmpl w:val="49B86976"/>
    <w:lvl w:ilvl="0" w:tplc="04100005">
      <w:start w:val="1"/>
      <w:numFmt w:val="bullet"/>
      <w:lvlText w:val=""/>
      <w:lvlJc w:val="left"/>
      <w:pPr>
        <w:ind w:left="1068" w:hanging="360"/>
      </w:pPr>
      <w:rPr>
        <w:rFonts w:ascii="Wingdings" w:hAnsi="Wingdings" w:cs="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2C394FE4"/>
    <w:multiLevelType w:val="hybridMultilevel"/>
    <w:tmpl w:val="F4C8344A"/>
    <w:lvl w:ilvl="0" w:tplc="E14CC4D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783BF4"/>
    <w:multiLevelType w:val="singleLevel"/>
    <w:tmpl w:val="A0B60E2E"/>
    <w:lvl w:ilvl="0">
      <w:start w:val="1"/>
      <w:numFmt w:val="bullet"/>
      <w:lvlText w:val=""/>
      <w:lvlJc w:val="left"/>
      <w:pPr>
        <w:ind w:left="786" w:hanging="360"/>
      </w:pPr>
      <w:rPr>
        <w:rFonts w:ascii="Wingdings" w:hAnsi="Wingdings" w:hint="default"/>
        <w:sz w:val="36"/>
        <w:szCs w:val="36"/>
      </w:rPr>
    </w:lvl>
  </w:abstractNum>
  <w:abstractNum w:abstractNumId="15" w15:restartNumberingAfterBreak="0">
    <w:nsid w:val="35FE217B"/>
    <w:multiLevelType w:val="hybridMultilevel"/>
    <w:tmpl w:val="F23C9112"/>
    <w:lvl w:ilvl="0" w:tplc="028E630A">
      <w:numFmt w:val="bullet"/>
      <w:lvlText w:val="-"/>
      <w:lvlJc w:val="left"/>
      <w:pPr>
        <w:ind w:left="720" w:hanging="360"/>
      </w:pPr>
      <w:rPr>
        <w:rFonts w:ascii="Times New Roman" w:eastAsiaTheme="minorHAnsi" w:hAnsi="Times New Roman" w:cs="Times New Roman" w:hint="default"/>
        <w:color w:val="202429"/>
        <w:sz w:val="2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E5629C8"/>
    <w:multiLevelType w:val="hybridMultilevel"/>
    <w:tmpl w:val="A2A2BA00"/>
    <w:lvl w:ilvl="0" w:tplc="AABC9826">
      <w:start w:val="1"/>
      <w:numFmt w:val="decimal"/>
      <w:lvlText w:val="%1."/>
      <w:lvlJc w:val="left"/>
      <w:pPr>
        <w:tabs>
          <w:tab w:val="num" w:pos="644"/>
        </w:tabs>
        <w:ind w:left="644"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7" w15:restartNumberingAfterBreak="0">
    <w:nsid w:val="3F4C0D2B"/>
    <w:multiLevelType w:val="hybridMultilevel"/>
    <w:tmpl w:val="D908BA9E"/>
    <w:lvl w:ilvl="0" w:tplc="FFFFFFFF">
      <w:start w:val="1"/>
      <w:numFmt w:val="decimal"/>
      <w:lvlText w:val="%1."/>
      <w:lvlJc w:val="left"/>
      <w:pPr>
        <w:ind w:left="1108" w:hanging="360"/>
      </w:pPr>
      <w:rPr>
        <w:rFonts w:ascii="Calibri" w:hAnsi="Calibri" w:cs="Times New Roman" w:hint="default"/>
        <w:b w:val="0"/>
        <w:bCs/>
        <w:sz w:val="20"/>
        <w:szCs w:val="20"/>
      </w:rPr>
    </w:lvl>
    <w:lvl w:ilvl="1" w:tplc="FFFFFFFF">
      <w:start w:val="1"/>
      <w:numFmt w:val="lowerLetter"/>
      <w:lvlText w:val="%2."/>
      <w:lvlJc w:val="left"/>
      <w:pPr>
        <w:ind w:left="1828" w:hanging="360"/>
      </w:pPr>
    </w:lvl>
    <w:lvl w:ilvl="2" w:tplc="FFFFFFFF">
      <w:start w:val="1"/>
      <w:numFmt w:val="lowerRoman"/>
      <w:lvlText w:val="%3."/>
      <w:lvlJc w:val="right"/>
      <w:pPr>
        <w:ind w:left="2548" w:hanging="180"/>
      </w:pPr>
    </w:lvl>
    <w:lvl w:ilvl="3" w:tplc="FFFFFFFF">
      <w:start w:val="1"/>
      <w:numFmt w:val="decimal"/>
      <w:lvlText w:val="%4."/>
      <w:lvlJc w:val="left"/>
      <w:pPr>
        <w:ind w:left="3268" w:hanging="360"/>
      </w:pPr>
    </w:lvl>
    <w:lvl w:ilvl="4" w:tplc="FFFFFFFF">
      <w:start w:val="1"/>
      <w:numFmt w:val="lowerLetter"/>
      <w:lvlText w:val="%5."/>
      <w:lvlJc w:val="left"/>
      <w:pPr>
        <w:ind w:left="3988" w:hanging="360"/>
      </w:pPr>
    </w:lvl>
    <w:lvl w:ilvl="5" w:tplc="FFFFFFFF">
      <w:start w:val="1"/>
      <w:numFmt w:val="lowerRoman"/>
      <w:lvlText w:val="%6."/>
      <w:lvlJc w:val="right"/>
      <w:pPr>
        <w:ind w:left="4708" w:hanging="180"/>
      </w:pPr>
    </w:lvl>
    <w:lvl w:ilvl="6" w:tplc="FFFFFFFF">
      <w:start w:val="1"/>
      <w:numFmt w:val="decimal"/>
      <w:lvlText w:val="%7."/>
      <w:lvlJc w:val="left"/>
      <w:pPr>
        <w:ind w:left="5428" w:hanging="360"/>
      </w:pPr>
    </w:lvl>
    <w:lvl w:ilvl="7" w:tplc="FFFFFFFF">
      <w:start w:val="1"/>
      <w:numFmt w:val="lowerLetter"/>
      <w:lvlText w:val="%8."/>
      <w:lvlJc w:val="left"/>
      <w:pPr>
        <w:ind w:left="6148" w:hanging="360"/>
      </w:pPr>
    </w:lvl>
    <w:lvl w:ilvl="8" w:tplc="FFFFFFFF">
      <w:start w:val="1"/>
      <w:numFmt w:val="lowerRoman"/>
      <w:lvlText w:val="%9."/>
      <w:lvlJc w:val="right"/>
      <w:pPr>
        <w:ind w:left="6868" w:hanging="180"/>
      </w:pPr>
    </w:lvl>
  </w:abstractNum>
  <w:abstractNum w:abstractNumId="18"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9" w15:restartNumberingAfterBreak="0">
    <w:nsid w:val="451F774C"/>
    <w:multiLevelType w:val="hybridMultilevel"/>
    <w:tmpl w:val="6C1CE6CC"/>
    <w:lvl w:ilvl="0" w:tplc="04100017">
      <w:start w:val="1"/>
      <w:numFmt w:val="lowerLetter"/>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47F53B70"/>
    <w:multiLevelType w:val="hybridMultilevel"/>
    <w:tmpl w:val="A2A2BA00"/>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15:restartNumberingAfterBreak="0">
    <w:nsid w:val="4ABB2C29"/>
    <w:multiLevelType w:val="multilevel"/>
    <w:tmpl w:val="CDF24FDE"/>
    <w:lvl w:ilvl="0">
      <w:start w:val="1"/>
      <w:numFmt w:val="bullet"/>
      <w:lvlText w:val=""/>
      <w:lvlJc w:val="left"/>
      <w:pPr>
        <w:ind w:left="0" w:hanging="360"/>
      </w:pPr>
      <w:rPr>
        <w:rFonts w:ascii="Symbol" w:hAnsi="Symbol" w:cs="Symbol" w:hint="default"/>
      </w:rPr>
    </w:lvl>
    <w:lvl w:ilvl="1">
      <w:start w:val="1"/>
      <w:numFmt w:val="bullet"/>
      <w:lvlText w:val="◦"/>
      <w:lvlJc w:val="left"/>
      <w:pPr>
        <w:tabs>
          <w:tab w:val="num" w:pos="360"/>
        </w:tabs>
        <w:ind w:left="360" w:hanging="360"/>
      </w:pPr>
      <w:rPr>
        <w:rFonts w:ascii="OpenSymbol" w:hAnsi="OpenSymbol" w:cs="OpenSymbol" w:hint="default"/>
      </w:rPr>
    </w:lvl>
    <w:lvl w:ilvl="2">
      <w:start w:val="1"/>
      <w:numFmt w:val="bullet"/>
      <w:lvlText w:val="▪"/>
      <w:lvlJc w:val="left"/>
      <w:pPr>
        <w:tabs>
          <w:tab w:val="num" w:pos="720"/>
        </w:tabs>
        <w:ind w:left="720" w:hanging="360"/>
      </w:pPr>
      <w:rPr>
        <w:rFonts w:ascii="OpenSymbol" w:hAnsi="OpenSymbol" w:cs="OpenSymbol" w:hint="default"/>
      </w:rPr>
    </w:lvl>
    <w:lvl w:ilvl="3">
      <w:start w:val="1"/>
      <w:numFmt w:val="bullet"/>
      <w:lvlText w:val=""/>
      <w:lvlJc w:val="left"/>
      <w:pPr>
        <w:tabs>
          <w:tab w:val="num" w:pos="1080"/>
        </w:tabs>
        <w:ind w:left="1080" w:hanging="360"/>
      </w:pPr>
      <w:rPr>
        <w:rFonts w:ascii="Symbol" w:hAnsi="Symbol" w:cs="Symbol" w:hint="default"/>
      </w:rPr>
    </w:lvl>
    <w:lvl w:ilvl="4">
      <w:start w:val="1"/>
      <w:numFmt w:val="bullet"/>
      <w:lvlText w:val="◦"/>
      <w:lvlJc w:val="left"/>
      <w:pPr>
        <w:tabs>
          <w:tab w:val="num" w:pos="1440"/>
        </w:tabs>
        <w:ind w:left="1440" w:hanging="360"/>
      </w:pPr>
      <w:rPr>
        <w:rFonts w:ascii="OpenSymbol" w:hAnsi="OpenSymbol" w:cs="OpenSymbol" w:hint="default"/>
      </w:rPr>
    </w:lvl>
    <w:lvl w:ilvl="5">
      <w:start w:val="1"/>
      <w:numFmt w:val="bullet"/>
      <w:lvlText w:val="▪"/>
      <w:lvlJc w:val="left"/>
      <w:pPr>
        <w:tabs>
          <w:tab w:val="num" w:pos="1800"/>
        </w:tabs>
        <w:ind w:left="1800" w:hanging="360"/>
      </w:pPr>
      <w:rPr>
        <w:rFonts w:ascii="OpenSymbol" w:hAnsi="OpenSymbol" w:cs="OpenSymbol" w:hint="default"/>
      </w:rPr>
    </w:lvl>
    <w:lvl w:ilvl="6">
      <w:start w:val="1"/>
      <w:numFmt w:val="bullet"/>
      <w:lvlText w:val=""/>
      <w:lvlJc w:val="left"/>
      <w:pPr>
        <w:tabs>
          <w:tab w:val="num" w:pos="2160"/>
        </w:tabs>
        <w:ind w:left="2160" w:hanging="360"/>
      </w:pPr>
      <w:rPr>
        <w:rFonts w:ascii="Symbol" w:hAnsi="Symbol" w:cs="Symbol" w:hint="default"/>
      </w:rPr>
    </w:lvl>
    <w:lvl w:ilvl="7">
      <w:start w:val="1"/>
      <w:numFmt w:val="bullet"/>
      <w:lvlText w:val="◦"/>
      <w:lvlJc w:val="left"/>
      <w:pPr>
        <w:tabs>
          <w:tab w:val="num" w:pos="2520"/>
        </w:tabs>
        <w:ind w:left="2520" w:hanging="360"/>
      </w:pPr>
      <w:rPr>
        <w:rFonts w:ascii="OpenSymbol" w:hAnsi="OpenSymbol" w:cs="OpenSymbol" w:hint="default"/>
      </w:rPr>
    </w:lvl>
    <w:lvl w:ilvl="8">
      <w:start w:val="1"/>
      <w:numFmt w:val="bullet"/>
      <w:lvlText w:val="▪"/>
      <w:lvlJc w:val="left"/>
      <w:pPr>
        <w:tabs>
          <w:tab w:val="num" w:pos="2880"/>
        </w:tabs>
        <w:ind w:left="2880" w:hanging="360"/>
      </w:pPr>
      <w:rPr>
        <w:rFonts w:ascii="OpenSymbol" w:hAnsi="OpenSymbol" w:cs="OpenSymbol" w:hint="default"/>
      </w:rPr>
    </w:lvl>
  </w:abstractNum>
  <w:abstractNum w:abstractNumId="22" w15:restartNumberingAfterBreak="0">
    <w:nsid w:val="4B34402D"/>
    <w:multiLevelType w:val="hybridMultilevel"/>
    <w:tmpl w:val="A2CE41B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23" w15:restartNumberingAfterBreak="0">
    <w:nsid w:val="4C7A2D8F"/>
    <w:multiLevelType w:val="hybridMultilevel"/>
    <w:tmpl w:val="C6B0C318"/>
    <w:lvl w:ilvl="0" w:tplc="ED2EC398">
      <w:start w:val="14"/>
      <w:numFmt w:val="bullet"/>
      <w:lvlText w:val="-"/>
      <w:lvlJc w:val="left"/>
      <w:pPr>
        <w:ind w:left="1571" w:hanging="360"/>
      </w:pPr>
      <w:rPr>
        <w:rFonts w:ascii="Tahoma" w:eastAsia="Calibri" w:hAnsi="Tahoma" w:cs="Tahoma" w:hint="default"/>
        <w:b/>
        <w:bCs/>
      </w:rPr>
    </w:lvl>
    <w:lvl w:ilvl="1" w:tplc="04100003">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4" w15:restartNumberingAfterBreak="0">
    <w:nsid w:val="515453AD"/>
    <w:multiLevelType w:val="hybridMultilevel"/>
    <w:tmpl w:val="C0E6C40C"/>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25"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A5CD7"/>
    <w:multiLevelType w:val="hybridMultilevel"/>
    <w:tmpl w:val="DDCED7BA"/>
    <w:lvl w:ilvl="0" w:tplc="04100005">
      <w:start w:val="1"/>
      <w:numFmt w:val="bullet"/>
      <w:lvlText w:val=""/>
      <w:lvlJc w:val="left"/>
      <w:pPr>
        <w:ind w:left="2025" w:hanging="360"/>
      </w:pPr>
      <w:rPr>
        <w:rFonts w:ascii="Wingdings" w:hAnsi="Wingdings" w:hint="default"/>
      </w:rPr>
    </w:lvl>
    <w:lvl w:ilvl="1" w:tplc="04100003">
      <w:start w:val="1"/>
      <w:numFmt w:val="bullet"/>
      <w:lvlText w:val="o"/>
      <w:lvlJc w:val="left"/>
      <w:pPr>
        <w:ind w:left="2745" w:hanging="360"/>
      </w:pPr>
      <w:rPr>
        <w:rFonts w:ascii="Courier New" w:hAnsi="Courier New" w:cs="Courier New" w:hint="default"/>
      </w:rPr>
    </w:lvl>
    <w:lvl w:ilvl="2" w:tplc="04100005" w:tentative="1">
      <w:start w:val="1"/>
      <w:numFmt w:val="bullet"/>
      <w:lvlText w:val=""/>
      <w:lvlJc w:val="left"/>
      <w:pPr>
        <w:ind w:left="3465" w:hanging="360"/>
      </w:pPr>
      <w:rPr>
        <w:rFonts w:ascii="Wingdings" w:hAnsi="Wingdings" w:hint="default"/>
      </w:rPr>
    </w:lvl>
    <w:lvl w:ilvl="3" w:tplc="04100001" w:tentative="1">
      <w:start w:val="1"/>
      <w:numFmt w:val="bullet"/>
      <w:lvlText w:val=""/>
      <w:lvlJc w:val="left"/>
      <w:pPr>
        <w:ind w:left="4185" w:hanging="360"/>
      </w:pPr>
      <w:rPr>
        <w:rFonts w:ascii="Symbol" w:hAnsi="Symbol" w:hint="default"/>
      </w:rPr>
    </w:lvl>
    <w:lvl w:ilvl="4" w:tplc="04100003" w:tentative="1">
      <w:start w:val="1"/>
      <w:numFmt w:val="bullet"/>
      <w:lvlText w:val="o"/>
      <w:lvlJc w:val="left"/>
      <w:pPr>
        <w:ind w:left="4905" w:hanging="360"/>
      </w:pPr>
      <w:rPr>
        <w:rFonts w:ascii="Courier New" w:hAnsi="Courier New" w:cs="Courier New" w:hint="default"/>
      </w:rPr>
    </w:lvl>
    <w:lvl w:ilvl="5" w:tplc="04100005" w:tentative="1">
      <w:start w:val="1"/>
      <w:numFmt w:val="bullet"/>
      <w:lvlText w:val=""/>
      <w:lvlJc w:val="left"/>
      <w:pPr>
        <w:ind w:left="5625" w:hanging="360"/>
      </w:pPr>
      <w:rPr>
        <w:rFonts w:ascii="Wingdings" w:hAnsi="Wingdings" w:hint="default"/>
      </w:rPr>
    </w:lvl>
    <w:lvl w:ilvl="6" w:tplc="04100001" w:tentative="1">
      <w:start w:val="1"/>
      <w:numFmt w:val="bullet"/>
      <w:lvlText w:val=""/>
      <w:lvlJc w:val="left"/>
      <w:pPr>
        <w:ind w:left="6345" w:hanging="360"/>
      </w:pPr>
      <w:rPr>
        <w:rFonts w:ascii="Symbol" w:hAnsi="Symbol" w:hint="default"/>
      </w:rPr>
    </w:lvl>
    <w:lvl w:ilvl="7" w:tplc="04100003" w:tentative="1">
      <w:start w:val="1"/>
      <w:numFmt w:val="bullet"/>
      <w:lvlText w:val="o"/>
      <w:lvlJc w:val="left"/>
      <w:pPr>
        <w:ind w:left="7065" w:hanging="360"/>
      </w:pPr>
      <w:rPr>
        <w:rFonts w:ascii="Courier New" w:hAnsi="Courier New" w:cs="Courier New" w:hint="default"/>
      </w:rPr>
    </w:lvl>
    <w:lvl w:ilvl="8" w:tplc="04100005" w:tentative="1">
      <w:start w:val="1"/>
      <w:numFmt w:val="bullet"/>
      <w:lvlText w:val=""/>
      <w:lvlJc w:val="left"/>
      <w:pPr>
        <w:ind w:left="7785" w:hanging="360"/>
      </w:pPr>
      <w:rPr>
        <w:rFonts w:ascii="Wingdings" w:hAnsi="Wingdings" w:hint="default"/>
      </w:rPr>
    </w:lvl>
  </w:abstractNum>
  <w:abstractNum w:abstractNumId="27" w15:restartNumberingAfterBreak="0">
    <w:nsid w:val="58080127"/>
    <w:multiLevelType w:val="hybridMultilevel"/>
    <w:tmpl w:val="571C5E18"/>
    <w:lvl w:ilvl="0" w:tplc="F4C01446">
      <w:start w:val="1"/>
      <w:numFmt w:val="decimal"/>
      <w:lvlText w:val="%1)"/>
      <w:lvlJc w:val="left"/>
      <w:pPr>
        <w:ind w:left="360" w:hanging="360"/>
      </w:pPr>
      <w:rPr>
        <w:rFonts w:ascii="Arial" w:hAnsi="Arial" w:hint="default"/>
        <w:b w:val="0"/>
        <w:i w:val="0"/>
        <w:sz w:val="2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EE4BD3"/>
    <w:multiLevelType w:val="hybridMultilevel"/>
    <w:tmpl w:val="45E4900C"/>
    <w:lvl w:ilvl="0" w:tplc="A9C0DE54">
      <w:start w:val="2"/>
      <w:numFmt w:val="bullet"/>
      <w:lvlText w:val="-"/>
      <w:lvlJc w:val="left"/>
      <w:pPr>
        <w:ind w:left="1068" w:hanging="360"/>
      </w:pPr>
      <w:rPr>
        <w:rFonts w:ascii="Times New Roman" w:eastAsia="Times New Roman" w:hAnsi="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68AD024A"/>
    <w:multiLevelType w:val="hybridMultilevel"/>
    <w:tmpl w:val="026677C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32" w15:restartNumberingAfterBreak="0">
    <w:nsid w:val="6FB95FD3"/>
    <w:multiLevelType w:val="hybridMultilevel"/>
    <w:tmpl w:val="1CF2B672"/>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3" w15:restartNumberingAfterBreak="0">
    <w:nsid w:val="7351446F"/>
    <w:multiLevelType w:val="hybridMultilevel"/>
    <w:tmpl w:val="A2A2BA00"/>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4" w15:restartNumberingAfterBreak="0">
    <w:nsid w:val="788E329D"/>
    <w:multiLevelType w:val="hybridMultilevel"/>
    <w:tmpl w:val="F4620FE4"/>
    <w:lvl w:ilvl="0" w:tplc="04100005">
      <w:start w:val="1"/>
      <w:numFmt w:val="bullet"/>
      <w:lvlText w:val=""/>
      <w:lvlJc w:val="left"/>
      <w:pPr>
        <w:ind w:left="1713" w:hanging="360"/>
      </w:pPr>
      <w:rPr>
        <w:rFonts w:ascii="Wingdings" w:hAnsi="Wingdings" w:hint="default"/>
        <w:strike w:val="0"/>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5" w15:restartNumberingAfterBreak="0">
    <w:nsid w:val="788F5CD1"/>
    <w:multiLevelType w:val="hybridMultilevel"/>
    <w:tmpl w:val="85A0F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E525BB5"/>
    <w:multiLevelType w:val="hybridMultilevel"/>
    <w:tmpl w:val="1CF2B672"/>
    <w:lvl w:ilvl="0" w:tplc="AABC9826">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8" w15:restartNumberingAfterBreak="0">
    <w:nsid w:val="7E600EE6"/>
    <w:multiLevelType w:val="hybridMultilevel"/>
    <w:tmpl w:val="57CC9216"/>
    <w:lvl w:ilvl="0" w:tplc="8108757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E821274"/>
    <w:multiLevelType w:val="hybridMultilevel"/>
    <w:tmpl w:val="3FAE69B6"/>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40" w15:restartNumberingAfterBreak="0">
    <w:nsid w:val="7EC93D68"/>
    <w:multiLevelType w:val="hybridMultilevel"/>
    <w:tmpl w:val="10004F8E"/>
    <w:lvl w:ilvl="0" w:tplc="EE3E6500">
      <w:start w:val="1"/>
      <w:numFmt w:val="bullet"/>
      <w:lvlText w:val=""/>
      <w:lvlJc w:val="left"/>
      <w:pPr>
        <w:ind w:left="786" w:hanging="360"/>
      </w:pPr>
      <w:rPr>
        <w:rFonts w:ascii="Wingdings" w:hAnsi="Wingdings"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99279517">
    <w:abstractNumId w:val="16"/>
  </w:num>
  <w:num w:numId="2" w16cid:durableId="1885092293">
    <w:abstractNumId w:val="28"/>
  </w:num>
  <w:num w:numId="3" w16cid:durableId="1272085216">
    <w:abstractNumId w:val="18"/>
  </w:num>
  <w:num w:numId="4" w16cid:durableId="1636443631">
    <w:abstractNumId w:val="31"/>
  </w:num>
  <w:num w:numId="5" w16cid:durableId="469204335">
    <w:abstractNumId w:val="23"/>
  </w:num>
  <w:num w:numId="6" w16cid:durableId="1152522219">
    <w:abstractNumId w:val="3"/>
  </w:num>
  <w:num w:numId="7" w16cid:durableId="1260721859">
    <w:abstractNumId w:val="34"/>
  </w:num>
  <w:num w:numId="8" w16cid:durableId="1455171095">
    <w:abstractNumId w:val="35"/>
  </w:num>
  <w:num w:numId="9" w16cid:durableId="1649901357">
    <w:abstractNumId w:val="5"/>
  </w:num>
  <w:num w:numId="10" w16cid:durableId="533036181">
    <w:abstractNumId w:val="39"/>
  </w:num>
  <w:num w:numId="11" w16cid:durableId="1642808274">
    <w:abstractNumId w:val="21"/>
  </w:num>
  <w:num w:numId="12" w16cid:durableId="989097557">
    <w:abstractNumId w:val="4"/>
  </w:num>
  <w:num w:numId="13" w16cid:durableId="9378323">
    <w:abstractNumId w:val="2"/>
  </w:num>
  <w:num w:numId="14" w16cid:durableId="3683834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8277134">
    <w:abstractNumId w:val="36"/>
  </w:num>
  <w:num w:numId="16" w16cid:durableId="1205096526">
    <w:abstractNumId w:val="30"/>
  </w:num>
  <w:num w:numId="17" w16cid:durableId="1521625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4163080">
    <w:abstractNumId w:val="24"/>
  </w:num>
  <w:num w:numId="19" w16cid:durableId="8036254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92235">
    <w:abstractNumId w:val="22"/>
  </w:num>
  <w:num w:numId="21" w16cid:durableId="1404059862">
    <w:abstractNumId w:val="27"/>
  </w:num>
  <w:num w:numId="22" w16cid:durableId="391930189">
    <w:abstractNumId w:val="15"/>
  </w:num>
  <w:num w:numId="23" w16cid:durableId="1890877308">
    <w:abstractNumId w:val="6"/>
  </w:num>
  <w:num w:numId="24" w16cid:durableId="1389451404">
    <w:abstractNumId w:val="26"/>
  </w:num>
  <w:num w:numId="25" w16cid:durableId="1713387273">
    <w:abstractNumId w:val="13"/>
  </w:num>
  <w:num w:numId="26" w16cid:durableId="1880122508">
    <w:abstractNumId w:val="38"/>
  </w:num>
  <w:num w:numId="27" w16cid:durableId="1212693218">
    <w:abstractNumId w:val="11"/>
  </w:num>
  <w:num w:numId="28" w16cid:durableId="980574025">
    <w:abstractNumId w:val="29"/>
  </w:num>
  <w:num w:numId="29" w16cid:durableId="1083717351">
    <w:abstractNumId w:val="37"/>
  </w:num>
  <w:num w:numId="30" w16cid:durableId="1455294900">
    <w:abstractNumId w:val="32"/>
  </w:num>
  <w:num w:numId="31" w16cid:durableId="376513198">
    <w:abstractNumId w:val="10"/>
  </w:num>
  <w:num w:numId="32" w16cid:durableId="250894723">
    <w:abstractNumId w:val="40"/>
  </w:num>
  <w:num w:numId="33" w16cid:durableId="1239902228">
    <w:abstractNumId w:val="14"/>
  </w:num>
  <w:num w:numId="34" w16cid:durableId="1093553581">
    <w:abstractNumId w:val="8"/>
  </w:num>
  <w:num w:numId="35" w16cid:durableId="8886878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59328871">
    <w:abstractNumId w:val="19"/>
  </w:num>
  <w:num w:numId="37" w16cid:durableId="667489218">
    <w:abstractNumId w:val="12"/>
  </w:num>
  <w:num w:numId="38" w16cid:durableId="1094978998">
    <w:abstractNumId w:val="20"/>
  </w:num>
  <w:num w:numId="39" w16cid:durableId="1749420554">
    <w:abstractNumId w:val="33"/>
  </w:num>
  <w:num w:numId="40" w16cid:durableId="1752236910">
    <w:abstractNumId w:val="0"/>
  </w:num>
  <w:num w:numId="41" w16cid:durableId="18803029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yRqDf1nJf713w9xXzpTGvI6ujnwl63g0SKW5MKXTdvlO/cdST+M5fe4SKlHWF2e4lEorEkyJKOya4XU6xg3Hw==" w:salt="tzsVjx42BSs4vBBeFFzYUA=="/>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F72"/>
    <w:rsid w:val="00002215"/>
    <w:rsid w:val="00002DD0"/>
    <w:rsid w:val="000031FE"/>
    <w:rsid w:val="00006E0F"/>
    <w:rsid w:val="0000750E"/>
    <w:rsid w:val="00010A4C"/>
    <w:rsid w:val="00010FFD"/>
    <w:rsid w:val="00012B8C"/>
    <w:rsid w:val="00012FC8"/>
    <w:rsid w:val="000204CF"/>
    <w:rsid w:val="000212C3"/>
    <w:rsid w:val="00021495"/>
    <w:rsid w:val="00021D83"/>
    <w:rsid w:val="000248EC"/>
    <w:rsid w:val="00025EBC"/>
    <w:rsid w:val="0002635A"/>
    <w:rsid w:val="00026C9E"/>
    <w:rsid w:val="00026CB3"/>
    <w:rsid w:val="00026DFC"/>
    <w:rsid w:val="000311B7"/>
    <w:rsid w:val="00032395"/>
    <w:rsid w:val="00035EB3"/>
    <w:rsid w:val="0003707C"/>
    <w:rsid w:val="000374D2"/>
    <w:rsid w:val="0004285A"/>
    <w:rsid w:val="000436EF"/>
    <w:rsid w:val="000449FB"/>
    <w:rsid w:val="00047637"/>
    <w:rsid w:val="00050A0D"/>
    <w:rsid w:val="00052B63"/>
    <w:rsid w:val="00052F2F"/>
    <w:rsid w:val="00053FEB"/>
    <w:rsid w:val="00054844"/>
    <w:rsid w:val="00054B14"/>
    <w:rsid w:val="00055145"/>
    <w:rsid w:val="000554AE"/>
    <w:rsid w:val="00055F14"/>
    <w:rsid w:val="000569EF"/>
    <w:rsid w:val="00057E46"/>
    <w:rsid w:val="00057F84"/>
    <w:rsid w:val="00060D91"/>
    <w:rsid w:val="00063D48"/>
    <w:rsid w:val="000645DD"/>
    <w:rsid w:val="0006590D"/>
    <w:rsid w:val="00065923"/>
    <w:rsid w:val="000675E0"/>
    <w:rsid w:val="00071079"/>
    <w:rsid w:val="00074764"/>
    <w:rsid w:val="000774D3"/>
    <w:rsid w:val="00077ACD"/>
    <w:rsid w:val="00081564"/>
    <w:rsid w:val="000843E3"/>
    <w:rsid w:val="000844BE"/>
    <w:rsid w:val="000850DA"/>
    <w:rsid w:val="00085CD5"/>
    <w:rsid w:val="00086713"/>
    <w:rsid w:val="00087D3A"/>
    <w:rsid w:val="0009323A"/>
    <w:rsid w:val="00094BF9"/>
    <w:rsid w:val="000969EE"/>
    <w:rsid w:val="000974BA"/>
    <w:rsid w:val="000A1662"/>
    <w:rsid w:val="000A3404"/>
    <w:rsid w:val="000A567F"/>
    <w:rsid w:val="000A5CEC"/>
    <w:rsid w:val="000A64E4"/>
    <w:rsid w:val="000A6DBB"/>
    <w:rsid w:val="000A6F73"/>
    <w:rsid w:val="000B0787"/>
    <w:rsid w:val="000B29F6"/>
    <w:rsid w:val="000B3A1A"/>
    <w:rsid w:val="000B3A5B"/>
    <w:rsid w:val="000B43B6"/>
    <w:rsid w:val="000B44BD"/>
    <w:rsid w:val="000B61CD"/>
    <w:rsid w:val="000B66D5"/>
    <w:rsid w:val="000B7231"/>
    <w:rsid w:val="000B76A6"/>
    <w:rsid w:val="000C1E6D"/>
    <w:rsid w:val="000C21A8"/>
    <w:rsid w:val="000C2DDC"/>
    <w:rsid w:val="000C3129"/>
    <w:rsid w:val="000C33E6"/>
    <w:rsid w:val="000C36D8"/>
    <w:rsid w:val="000C3878"/>
    <w:rsid w:val="000D05D3"/>
    <w:rsid w:val="000D13AE"/>
    <w:rsid w:val="000D141B"/>
    <w:rsid w:val="000D27D6"/>
    <w:rsid w:val="000D293D"/>
    <w:rsid w:val="000D305B"/>
    <w:rsid w:val="000D3519"/>
    <w:rsid w:val="000D424D"/>
    <w:rsid w:val="000D4878"/>
    <w:rsid w:val="000D4D8A"/>
    <w:rsid w:val="000D55CC"/>
    <w:rsid w:val="000D6A2F"/>
    <w:rsid w:val="000D70E8"/>
    <w:rsid w:val="000E18A7"/>
    <w:rsid w:val="000E21A1"/>
    <w:rsid w:val="000E4200"/>
    <w:rsid w:val="000E43F8"/>
    <w:rsid w:val="000E459A"/>
    <w:rsid w:val="000E59DA"/>
    <w:rsid w:val="000E6E98"/>
    <w:rsid w:val="000E7732"/>
    <w:rsid w:val="000E7F59"/>
    <w:rsid w:val="000F0582"/>
    <w:rsid w:val="000F0A93"/>
    <w:rsid w:val="000F0B70"/>
    <w:rsid w:val="000F104E"/>
    <w:rsid w:val="000F1BBC"/>
    <w:rsid w:val="000F1CE9"/>
    <w:rsid w:val="000F25DE"/>
    <w:rsid w:val="000F3DA9"/>
    <w:rsid w:val="000F4A7D"/>
    <w:rsid w:val="000F4EFC"/>
    <w:rsid w:val="000F5D36"/>
    <w:rsid w:val="000F7EFF"/>
    <w:rsid w:val="001001FE"/>
    <w:rsid w:val="00100C65"/>
    <w:rsid w:val="00101B98"/>
    <w:rsid w:val="001032AD"/>
    <w:rsid w:val="00103940"/>
    <w:rsid w:val="00106C91"/>
    <w:rsid w:val="00110573"/>
    <w:rsid w:val="001105E7"/>
    <w:rsid w:val="00110FCF"/>
    <w:rsid w:val="00111CDB"/>
    <w:rsid w:val="0011233A"/>
    <w:rsid w:val="00112387"/>
    <w:rsid w:val="00113E8D"/>
    <w:rsid w:val="00115152"/>
    <w:rsid w:val="00117A3D"/>
    <w:rsid w:val="001226E6"/>
    <w:rsid w:val="00124E24"/>
    <w:rsid w:val="00125315"/>
    <w:rsid w:val="00126249"/>
    <w:rsid w:val="00126CFE"/>
    <w:rsid w:val="00130D5B"/>
    <w:rsid w:val="0013196E"/>
    <w:rsid w:val="00133481"/>
    <w:rsid w:val="00135895"/>
    <w:rsid w:val="0013724E"/>
    <w:rsid w:val="00140DF4"/>
    <w:rsid w:val="0014331E"/>
    <w:rsid w:val="00143A2D"/>
    <w:rsid w:val="00146432"/>
    <w:rsid w:val="00146F13"/>
    <w:rsid w:val="00151A2E"/>
    <w:rsid w:val="00151E4F"/>
    <w:rsid w:val="00152357"/>
    <w:rsid w:val="001536F5"/>
    <w:rsid w:val="00155118"/>
    <w:rsid w:val="001551A8"/>
    <w:rsid w:val="00162406"/>
    <w:rsid w:val="00163150"/>
    <w:rsid w:val="00163DF7"/>
    <w:rsid w:val="00164600"/>
    <w:rsid w:val="00164778"/>
    <w:rsid w:val="001664E5"/>
    <w:rsid w:val="00166F28"/>
    <w:rsid w:val="001709DB"/>
    <w:rsid w:val="00171428"/>
    <w:rsid w:val="00175AEC"/>
    <w:rsid w:val="0017659A"/>
    <w:rsid w:val="001765A2"/>
    <w:rsid w:val="00177F4A"/>
    <w:rsid w:val="00180DAC"/>
    <w:rsid w:val="00180F56"/>
    <w:rsid w:val="00180FE5"/>
    <w:rsid w:val="00180FF3"/>
    <w:rsid w:val="00181882"/>
    <w:rsid w:val="00182826"/>
    <w:rsid w:val="00182F1A"/>
    <w:rsid w:val="00183942"/>
    <w:rsid w:val="001847CC"/>
    <w:rsid w:val="00185724"/>
    <w:rsid w:val="00186126"/>
    <w:rsid w:val="00190766"/>
    <w:rsid w:val="001914E0"/>
    <w:rsid w:val="00191BF4"/>
    <w:rsid w:val="0019345D"/>
    <w:rsid w:val="00193DC1"/>
    <w:rsid w:val="001943A7"/>
    <w:rsid w:val="00196036"/>
    <w:rsid w:val="0019720E"/>
    <w:rsid w:val="001A1118"/>
    <w:rsid w:val="001A24A1"/>
    <w:rsid w:val="001A2788"/>
    <w:rsid w:val="001A4190"/>
    <w:rsid w:val="001A555C"/>
    <w:rsid w:val="001A68C6"/>
    <w:rsid w:val="001A7257"/>
    <w:rsid w:val="001B593B"/>
    <w:rsid w:val="001C15DA"/>
    <w:rsid w:val="001C1DFA"/>
    <w:rsid w:val="001C7D0E"/>
    <w:rsid w:val="001D0188"/>
    <w:rsid w:val="001D3303"/>
    <w:rsid w:val="001D3EE0"/>
    <w:rsid w:val="001D4629"/>
    <w:rsid w:val="001D4B0D"/>
    <w:rsid w:val="001D6AE2"/>
    <w:rsid w:val="001D7CAA"/>
    <w:rsid w:val="001E0306"/>
    <w:rsid w:val="001E0B29"/>
    <w:rsid w:val="001E2B6F"/>
    <w:rsid w:val="001E4055"/>
    <w:rsid w:val="001E427B"/>
    <w:rsid w:val="001E7200"/>
    <w:rsid w:val="001E7A95"/>
    <w:rsid w:val="001F1910"/>
    <w:rsid w:val="001F4395"/>
    <w:rsid w:val="001F495B"/>
    <w:rsid w:val="001F5034"/>
    <w:rsid w:val="001F57E3"/>
    <w:rsid w:val="00200D12"/>
    <w:rsid w:val="00201282"/>
    <w:rsid w:val="00202148"/>
    <w:rsid w:val="00202FF1"/>
    <w:rsid w:val="00203777"/>
    <w:rsid w:val="00205312"/>
    <w:rsid w:val="00205614"/>
    <w:rsid w:val="00206CC3"/>
    <w:rsid w:val="0020758D"/>
    <w:rsid w:val="002079DC"/>
    <w:rsid w:val="00210871"/>
    <w:rsid w:val="00210E4B"/>
    <w:rsid w:val="00212DD4"/>
    <w:rsid w:val="00212E7F"/>
    <w:rsid w:val="00214521"/>
    <w:rsid w:val="0021580F"/>
    <w:rsid w:val="002161A6"/>
    <w:rsid w:val="00216457"/>
    <w:rsid w:val="002166D3"/>
    <w:rsid w:val="0021787F"/>
    <w:rsid w:val="00217D3C"/>
    <w:rsid w:val="00221ED3"/>
    <w:rsid w:val="002223B8"/>
    <w:rsid w:val="00223939"/>
    <w:rsid w:val="00224024"/>
    <w:rsid w:val="00227227"/>
    <w:rsid w:val="002275CD"/>
    <w:rsid w:val="002279BC"/>
    <w:rsid w:val="00230328"/>
    <w:rsid w:val="00230E31"/>
    <w:rsid w:val="0023106C"/>
    <w:rsid w:val="002337FF"/>
    <w:rsid w:val="00233F2F"/>
    <w:rsid w:val="00235499"/>
    <w:rsid w:val="002360F7"/>
    <w:rsid w:val="002367F5"/>
    <w:rsid w:val="00237BCE"/>
    <w:rsid w:val="002412AE"/>
    <w:rsid w:val="00241655"/>
    <w:rsid w:val="00242CDB"/>
    <w:rsid w:val="002466C1"/>
    <w:rsid w:val="00250D1D"/>
    <w:rsid w:val="00252610"/>
    <w:rsid w:val="00254314"/>
    <w:rsid w:val="00254DC0"/>
    <w:rsid w:val="00257C71"/>
    <w:rsid w:val="002617A6"/>
    <w:rsid w:val="0026360E"/>
    <w:rsid w:val="00263AFE"/>
    <w:rsid w:val="00265ABC"/>
    <w:rsid w:val="0027019F"/>
    <w:rsid w:val="002722AC"/>
    <w:rsid w:val="00272F85"/>
    <w:rsid w:val="0027350C"/>
    <w:rsid w:val="00273C77"/>
    <w:rsid w:val="00276D94"/>
    <w:rsid w:val="00277DE6"/>
    <w:rsid w:val="002802F5"/>
    <w:rsid w:val="002803F4"/>
    <w:rsid w:val="00280F2D"/>
    <w:rsid w:val="00280F4F"/>
    <w:rsid w:val="00281D7C"/>
    <w:rsid w:val="002826AF"/>
    <w:rsid w:val="00282A49"/>
    <w:rsid w:val="00283024"/>
    <w:rsid w:val="00283194"/>
    <w:rsid w:val="00283925"/>
    <w:rsid w:val="00284D3C"/>
    <w:rsid w:val="002850CC"/>
    <w:rsid w:val="00285281"/>
    <w:rsid w:val="00287085"/>
    <w:rsid w:val="00287347"/>
    <w:rsid w:val="00287B95"/>
    <w:rsid w:val="00287D7B"/>
    <w:rsid w:val="00290487"/>
    <w:rsid w:val="002908D5"/>
    <w:rsid w:val="00290ECD"/>
    <w:rsid w:val="00291A19"/>
    <w:rsid w:val="00292B9D"/>
    <w:rsid w:val="0029733A"/>
    <w:rsid w:val="00297C11"/>
    <w:rsid w:val="002A035F"/>
    <w:rsid w:val="002A0D87"/>
    <w:rsid w:val="002A1A61"/>
    <w:rsid w:val="002A1B29"/>
    <w:rsid w:val="002A4C7B"/>
    <w:rsid w:val="002A50C5"/>
    <w:rsid w:val="002B2AAC"/>
    <w:rsid w:val="002B2AB5"/>
    <w:rsid w:val="002B2B8B"/>
    <w:rsid w:val="002B3DA2"/>
    <w:rsid w:val="002B4604"/>
    <w:rsid w:val="002B4932"/>
    <w:rsid w:val="002B56BC"/>
    <w:rsid w:val="002B782C"/>
    <w:rsid w:val="002C5B62"/>
    <w:rsid w:val="002D003D"/>
    <w:rsid w:val="002D0231"/>
    <w:rsid w:val="002D062B"/>
    <w:rsid w:val="002D1281"/>
    <w:rsid w:val="002D276F"/>
    <w:rsid w:val="002D471B"/>
    <w:rsid w:val="002D550C"/>
    <w:rsid w:val="002E381E"/>
    <w:rsid w:val="002E3972"/>
    <w:rsid w:val="002E4DC0"/>
    <w:rsid w:val="002E6942"/>
    <w:rsid w:val="002E7874"/>
    <w:rsid w:val="002E7B86"/>
    <w:rsid w:val="002F097C"/>
    <w:rsid w:val="002F0C2B"/>
    <w:rsid w:val="002F1604"/>
    <w:rsid w:val="002F3772"/>
    <w:rsid w:val="002F61BB"/>
    <w:rsid w:val="002F68B2"/>
    <w:rsid w:val="002F7C78"/>
    <w:rsid w:val="002F7F9F"/>
    <w:rsid w:val="00300CAC"/>
    <w:rsid w:val="003012C9"/>
    <w:rsid w:val="003023F0"/>
    <w:rsid w:val="00304A60"/>
    <w:rsid w:val="00305DCE"/>
    <w:rsid w:val="00306B04"/>
    <w:rsid w:val="00310F38"/>
    <w:rsid w:val="00314920"/>
    <w:rsid w:val="00315C8A"/>
    <w:rsid w:val="00321758"/>
    <w:rsid w:val="00322A94"/>
    <w:rsid w:val="00322B20"/>
    <w:rsid w:val="00324991"/>
    <w:rsid w:val="00325635"/>
    <w:rsid w:val="00326031"/>
    <w:rsid w:val="00327CCD"/>
    <w:rsid w:val="003310B9"/>
    <w:rsid w:val="00332430"/>
    <w:rsid w:val="003328CA"/>
    <w:rsid w:val="003357A3"/>
    <w:rsid w:val="003362D7"/>
    <w:rsid w:val="003372F1"/>
    <w:rsid w:val="0034102E"/>
    <w:rsid w:val="00343415"/>
    <w:rsid w:val="003440A0"/>
    <w:rsid w:val="00345239"/>
    <w:rsid w:val="0034670A"/>
    <w:rsid w:val="00347148"/>
    <w:rsid w:val="00350780"/>
    <w:rsid w:val="00351EFF"/>
    <w:rsid w:val="0035423A"/>
    <w:rsid w:val="0035438F"/>
    <w:rsid w:val="00355193"/>
    <w:rsid w:val="00355959"/>
    <w:rsid w:val="003562A1"/>
    <w:rsid w:val="00356D30"/>
    <w:rsid w:val="00357C27"/>
    <w:rsid w:val="00360455"/>
    <w:rsid w:val="00361328"/>
    <w:rsid w:val="00361594"/>
    <w:rsid w:val="003631BE"/>
    <w:rsid w:val="00364BCB"/>
    <w:rsid w:val="00365293"/>
    <w:rsid w:val="00365DE3"/>
    <w:rsid w:val="00366432"/>
    <w:rsid w:val="00370BAE"/>
    <w:rsid w:val="00371C6F"/>
    <w:rsid w:val="003731E1"/>
    <w:rsid w:val="00373DC6"/>
    <w:rsid w:val="00373FF6"/>
    <w:rsid w:val="00375F9D"/>
    <w:rsid w:val="0037679E"/>
    <w:rsid w:val="003779D3"/>
    <w:rsid w:val="00377A64"/>
    <w:rsid w:val="00377B42"/>
    <w:rsid w:val="00380ABD"/>
    <w:rsid w:val="003816BD"/>
    <w:rsid w:val="003819A6"/>
    <w:rsid w:val="00381F75"/>
    <w:rsid w:val="00384A3D"/>
    <w:rsid w:val="00385ED1"/>
    <w:rsid w:val="00386DB0"/>
    <w:rsid w:val="003873C6"/>
    <w:rsid w:val="00390348"/>
    <w:rsid w:val="00392ADA"/>
    <w:rsid w:val="00395113"/>
    <w:rsid w:val="0039525F"/>
    <w:rsid w:val="003953B3"/>
    <w:rsid w:val="00395AF0"/>
    <w:rsid w:val="0039701B"/>
    <w:rsid w:val="00397777"/>
    <w:rsid w:val="003A06FD"/>
    <w:rsid w:val="003A2745"/>
    <w:rsid w:val="003A28FD"/>
    <w:rsid w:val="003A30F0"/>
    <w:rsid w:val="003A4ED5"/>
    <w:rsid w:val="003A576C"/>
    <w:rsid w:val="003A5C20"/>
    <w:rsid w:val="003A6CD7"/>
    <w:rsid w:val="003B0CBF"/>
    <w:rsid w:val="003B54B0"/>
    <w:rsid w:val="003B67F3"/>
    <w:rsid w:val="003B6DFD"/>
    <w:rsid w:val="003B7F29"/>
    <w:rsid w:val="003C1FCB"/>
    <w:rsid w:val="003C41DC"/>
    <w:rsid w:val="003C44A5"/>
    <w:rsid w:val="003C45E7"/>
    <w:rsid w:val="003C51A3"/>
    <w:rsid w:val="003C6B7F"/>
    <w:rsid w:val="003C7025"/>
    <w:rsid w:val="003C706E"/>
    <w:rsid w:val="003D070D"/>
    <w:rsid w:val="003D30FF"/>
    <w:rsid w:val="003D4315"/>
    <w:rsid w:val="003D4D0D"/>
    <w:rsid w:val="003D6774"/>
    <w:rsid w:val="003D7C83"/>
    <w:rsid w:val="003E1BA5"/>
    <w:rsid w:val="003E24F1"/>
    <w:rsid w:val="003E29A8"/>
    <w:rsid w:val="003E30E8"/>
    <w:rsid w:val="003E5DAD"/>
    <w:rsid w:val="003E696C"/>
    <w:rsid w:val="003E7180"/>
    <w:rsid w:val="003F0A76"/>
    <w:rsid w:val="003F1C4D"/>
    <w:rsid w:val="003F2755"/>
    <w:rsid w:val="003F3540"/>
    <w:rsid w:val="003F3E94"/>
    <w:rsid w:val="003F4450"/>
    <w:rsid w:val="003F7743"/>
    <w:rsid w:val="00400313"/>
    <w:rsid w:val="004009A1"/>
    <w:rsid w:val="0040100F"/>
    <w:rsid w:val="004010B9"/>
    <w:rsid w:val="004017A2"/>
    <w:rsid w:val="00402234"/>
    <w:rsid w:val="00405D48"/>
    <w:rsid w:val="004067CD"/>
    <w:rsid w:val="00407378"/>
    <w:rsid w:val="004113F5"/>
    <w:rsid w:val="0041443F"/>
    <w:rsid w:val="0041518B"/>
    <w:rsid w:val="00415229"/>
    <w:rsid w:val="004153AD"/>
    <w:rsid w:val="004160C5"/>
    <w:rsid w:val="0042123A"/>
    <w:rsid w:val="00423845"/>
    <w:rsid w:val="00423FBC"/>
    <w:rsid w:val="0042529D"/>
    <w:rsid w:val="00425F65"/>
    <w:rsid w:val="004265A5"/>
    <w:rsid w:val="0042738E"/>
    <w:rsid w:val="004305A9"/>
    <w:rsid w:val="004310F8"/>
    <w:rsid w:val="004318CA"/>
    <w:rsid w:val="00431940"/>
    <w:rsid w:val="0043377F"/>
    <w:rsid w:val="00434357"/>
    <w:rsid w:val="004347A8"/>
    <w:rsid w:val="004350E1"/>
    <w:rsid w:val="00437C6D"/>
    <w:rsid w:val="00437DC1"/>
    <w:rsid w:val="00437EFD"/>
    <w:rsid w:val="004417EB"/>
    <w:rsid w:val="00442F15"/>
    <w:rsid w:val="0044503F"/>
    <w:rsid w:val="00445352"/>
    <w:rsid w:val="00445437"/>
    <w:rsid w:val="0044639F"/>
    <w:rsid w:val="00446654"/>
    <w:rsid w:val="00446DEA"/>
    <w:rsid w:val="004502E4"/>
    <w:rsid w:val="00450609"/>
    <w:rsid w:val="00451360"/>
    <w:rsid w:val="00452BBC"/>
    <w:rsid w:val="004549B8"/>
    <w:rsid w:val="0045687F"/>
    <w:rsid w:val="00460A6C"/>
    <w:rsid w:val="0046158A"/>
    <w:rsid w:val="0046321D"/>
    <w:rsid w:val="0046347A"/>
    <w:rsid w:val="004647C6"/>
    <w:rsid w:val="00466604"/>
    <w:rsid w:val="004729FD"/>
    <w:rsid w:val="004753F9"/>
    <w:rsid w:val="00481EF4"/>
    <w:rsid w:val="004821D7"/>
    <w:rsid w:val="004832C0"/>
    <w:rsid w:val="00484863"/>
    <w:rsid w:val="0048684C"/>
    <w:rsid w:val="00486E92"/>
    <w:rsid w:val="0048762C"/>
    <w:rsid w:val="00496E81"/>
    <w:rsid w:val="00497E69"/>
    <w:rsid w:val="004A0160"/>
    <w:rsid w:val="004A0741"/>
    <w:rsid w:val="004A22C4"/>
    <w:rsid w:val="004A6091"/>
    <w:rsid w:val="004A6B80"/>
    <w:rsid w:val="004A6E25"/>
    <w:rsid w:val="004A6F29"/>
    <w:rsid w:val="004A7383"/>
    <w:rsid w:val="004B0D92"/>
    <w:rsid w:val="004B12DD"/>
    <w:rsid w:val="004B14ED"/>
    <w:rsid w:val="004B3B2E"/>
    <w:rsid w:val="004B4CAF"/>
    <w:rsid w:val="004B613C"/>
    <w:rsid w:val="004B6757"/>
    <w:rsid w:val="004B70ED"/>
    <w:rsid w:val="004B7EE4"/>
    <w:rsid w:val="004C0719"/>
    <w:rsid w:val="004C09BC"/>
    <w:rsid w:val="004C244A"/>
    <w:rsid w:val="004C2CF6"/>
    <w:rsid w:val="004C3859"/>
    <w:rsid w:val="004C3B3D"/>
    <w:rsid w:val="004C5974"/>
    <w:rsid w:val="004C6F10"/>
    <w:rsid w:val="004D0434"/>
    <w:rsid w:val="004D1A96"/>
    <w:rsid w:val="004D630F"/>
    <w:rsid w:val="004D6538"/>
    <w:rsid w:val="004D6FD4"/>
    <w:rsid w:val="004E11CF"/>
    <w:rsid w:val="004E2B4F"/>
    <w:rsid w:val="004E2E62"/>
    <w:rsid w:val="004E3E75"/>
    <w:rsid w:val="004E5800"/>
    <w:rsid w:val="004E5CCC"/>
    <w:rsid w:val="004F170C"/>
    <w:rsid w:val="004F173E"/>
    <w:rsid w:val="004F17B1"/>
    <w:rsid w:val="004F1C7A"/>
    <w:rsid w:val="004F2E73"/>
    <w:rsid w:val="004F2F4D"/>
    <w:rsid w:val="004F2FAD"/>
    <w:rsid w:val="004F3343"/>
    <w:rsid w:val="004F39D4"/>
    <w:rsid w:val="004F6DCB"/>
    <w:rsid w:val="0050013B"/>
    <w:rsid w:val="00503FA2"/>
    <w:rsid w:val="00505E4E"/>
    <w:rsid w:val="005072B5"/>
    <w:rsid w:val="00507A43"/>
    <w:rsid w:val="00507F79"/>
    <w:rsid w:val="00511131"/>
    <w:rsid w:val="005123EE"/>
    <w:rsid w:val="00512B31"/>
    <w:rsid w:val="0051370B"/>
    <w:rsid w:val="00517AED"/>
    <w:rsid w:val="00520DEF"/>
    <w:rsid w:val="005212D9"/>
    <w:rsid w:val="00522312"/>
    <w:rsid w:val="00522679"/>
    <w:rsid w:val="00522E88"/>
    <w:rsid w:val="005233C1"/>
    <w:rsid w:val="00524CB3"/>
    <w:rsid w:val="005252B6"/>
    <w:rsid w:val="00525ABC"/>
    <w:rsid w:val="0052777F"/>
    <w:rsid w:val="00527B9E"/>
    <w:rsid w:val="005307F1"/>
    <w:rsid w:val="00530ACF"/>
    <w:rsid w:val="00530F13"/>
    <w:rsid w:val="00532D38"/>
    <w:rsid w:val="00533FDF"/>
    <w:rsid w:val="005354D9"/>
    <w:rsid w:val="00536090"/>
    <w:rsid w:val="00536E45"/>
    <w:rsid w:val="00537747"/>
    <w:rsid w:val="00540F2E"/>
    <w:rsid w:val="00541147"/>
    <w:rsid w:val="005419E6"/>
    <w:rsid w:val="00541F1C"/>
    <w:rsid w:val="005428B6"/>
    <w:rsid w:val="00542A0B"/>
    <w:rsid w:val="00542B24"/>
    <w:rsid w:val="00542EC0"/>
    <w:rsid w:val="00543C38"/>
    <w:rsid w:val="00544674"/>
    <w:rsid w:val="005449CB"/>
    <w:rsid w:val="005449D1"/>
    <w:rsid w:val="00546D13"/>
    <w:rsid w:val="00550663"/>
    <w:rsid w:val="00555CAA"/>
    <w:rsid w:val="00556140"/>
    <w:rsid w:val="00556720"/>
    <w:rsid w:val="00556A23"/>
    <w:rsid w:val="00556C67"/>
    <w:rsid w:val="0056011F"/>
    <w:rsid w:val="005612AA"/>
    <w:rsid w:val="005627D2"/>
    <w:rsid w:val="0056510A"/>
    <w:rsid w:val="0056649B"/>
    <w:rsid w:val="00573B9F"/>
    <w:rsid w:val="00573E0C"/>
    <w:rsid w:val="0057410B"/>
    <w:rsid w:val="00574777"/>
    <w:rsid w:val="00575721"/>
    <w:rsid w:val="00576E4E"/>
    <w:rsid w:val="0058031D"/>
    <w:rsid w:val="00581EE0"/>
    <w:rsid w:val="005833DB"/>
    <w:rsid w:val="005835AA"/>
    <w:rsid w:val="00583B44"/>
    <w:rsid w:val="005843D6"/>
    <w:rsid w:val="00584C3E"/>
    <w:rsid w:val="00587117"/>
    <w:rsid w:val="0058722B"/>
    <w:rsid w:val="00590DA1"/>
    <w:rsid w:val="0059174E"/>
    <w:rsid w:val="00592A18"/>
    <w:rsid w:val="00593897"/>
    <w:rsid w:val="00595F4B"/>
    <w:rsid w:val="00596CF4"/>
    <w:rsid w:val="0059704B"/>
    <w:rsid w:val="005A2045"/>
    <w:rsid w:val="005A22CA"/>
    <w:rsid w:val="005A42CC"/>
    <w:rsid w:val="005A7595"/>
    <w:rsid w:val="005B024E"/>
    <w:rsid w:val="005B0D3E"/>
    <w:rsid w:val="005B208D"/>
    <w:rsid w:val="005B218E"/>
    <w:rsid w:val="005B4EFE"/>
    <w:rsid w:val="005B5D72"/>
    <w:rsid w:val="005B6451"/>
    <w:rsid w:val="005B6F21"/>
    <w:rsid w:val="005C0867"/>
    <w:rsid w:val="005C2091"/>
    <w:rsid w:val="005C36ED"/>
    <w:rsid w:val="005C4BA1"/>
    <w:rsid w:val="005C4FD2"/>
    <w:rsid w:val="005C64DF"/>
    <w:rsid w:val="005C7C9D"/>
    <w:rsid w:val="005D0C6E"/>
    <w:rsid w:val="005D0FE3"/>
    <w:rsid w:val="005D2B12"/>
    <w:rsid w:val="005D37E4"/>
    <w:rsid w:val="005D3C45"/>
    <w:rsid w:val="005D5B55"/>
    <w:rsid w:val="005D6882"/>
    <w:rsid w:val="005D7008"/>
    <w:rsid w:val="005E27CE"/>
    <w:rsid w:val="005E38E0"/>
    <w:rsid w:val="005E50BD"/>
    <w:rsid w:val="005E668C"/>
    <w:rsid w:val="005E66B0"/>
    <w:rsid w:val="005E7630"/>
    <w:rsid w:val="005E7BAB"/>
    <w:rsid w:val="005E7F1D"/>
    <w:rsid w:val="005F38A9"/>
    <w:rsid w:val="005F5148"/>
    <w:rsid w:val="00601E8A"/>
    <w:rsid w:val="006039A3"/>
    <w:rsid w:val="00603DDF"/>
    <w:rsid w:val="006046C6"/>
    <w:rsid w:val="00604D62"/>
    <w:rsid w:val="00605AC4"/>
    <w:rsid w:val="006116E8"/>
    <w:rsid w:val="00611C73"/>
    <w:rsid w:val="00614762"/>
    <w:rsid w:val="006151F2"/>
    <w:rsid w:val="00615DE0"/>
    <w:rsid w:val="00616662"/>
    <w:rsid w:val="00621C24"/>
    <w:rsid w:val="00623D22"/>
    <w:rsid w:val="00623F40"/>
    <w:rsid w:val="006247DD"/>
    <w:rsid w:val="00625D37"/>
    <w:rsid w:val="00631511"/>
    <w:rsid w:val="006320D6"/>
    <w:rsid w:val="00632754"/>
    <w:rsid w:val="00636A39"/>
    <w:rsid w:val="0064047D"/>
    <w:rsid w:val="00640E1C"/>
    <w:rsid w:val="00640F57"/>
    <w:rsid w:val="00641561"/>
    <w:rsid w:val="00642057"/>
    <w:rsid w:val="0064228D"/>
    <w:rsid w:val="00644BB9"/>
    <w:rsid w:val="00644F17"/>
    <w:rsid w:val="00645515"/>
    <w:rsid w:val="00646453"/>
    <w:rsid w:val="00646F87"/>
    <w:rsid w:val="006506D0"/>
    <w:rsid w:val="006525CC"/>
    <w:rsid w:val="00652E3F"/>
    <w:rsid w:val="00653301"/>
    <w:rsid w:val="0065344A"/>
    <w:rsid w:val="00653A5D"/>
    <w:rsid w:val="00653F31"/>
    <w:rsid w:val="00654A51"/>
    <w:rsid w:val="00656980"/>
    <w:rsid w:val="00656ABC"/>
    <w:rsid w:val="00656B02"/>
    <w:rsid w:val="00656D39"/>
    <w:rsid w:val="006616C5"/>
    <w:rsid w:val="00662912"/>
    <w:rsid w:val="006646DA"/>
    <w:rsid w:val="00665990"/>
    <w:rsid w:val="00670D25"/>
    <w:rsid w:val="00673B4E"/>
    <w:rsid w:val="00674766"/>
    <w:rsid w:val="00675B5C"/>
    <w:rsid w:val="006762BD"/>
    <w:rsid w:val="006778CA"/>
    <w:rsid w:val="00677F9B"/>
    <w:rsid w:val="00681BAD"/>
    <w:rsid w:val="006865DB"/>
    <w:rsid w:val="0069119B"/>
    <w:rsid w:val="006916A0"/>
    <w:rsid w:val="00692196"/>
    <w:rsid w:val="00692787"/>
    <w:rsid w:val="00693423"/>
    <w:rsid w:val="006936A5"/>
    <w:rsid w:val="00693DC4"/>
    <w:rsid w:val="00694D0E"/>
    <w:rsid w:val="00695F21"/>
    <w:rsid w:val="00696656"/>
    <w:rsid w:val="00696669"/>
    <w:rsid w:val="006A07C9"/>
    <w:rsid w:val="006A139F"/>
    <w:rsid w:val="006A1944"/>
    <w:rsid w:val="006A2A9E"/>
    <w:rsid w:val="006A39B4"/>
    <w:rsid w:val="006A3D78"/>
    <w:rsid w:val="006A45F4"/>
    <w:rsid w:val="006A47A3"/>
    <w:rsid w:val="006A5EB3"/>
    <w:rsid w:val="006A7003"/>
    <w:rsid w:val="006A76DF"/>
    <w:rsid w:val="006B082D"/>
    <w:rsid w:val="006B2392"/>
    <w:rsid w:val="006B2D6F"/>
    <w:rsid w:val="006B3147"/>
    <w:rsid w:val="006B3155"/>
    <w:rsid w:val="006B33DD"/>
    <w:rsid w:val="006B6F04"/>
    <w:rsid w:val="006C0187"/>
    <w:rsid w:val="006C163B"/>
    <w:rsid w:val="006C1917"/>
    <w:rsid w:val="006C2D06"/>
    <w:rsid w:val="006C5C86"/>
    <w:rsid w:val="006C5E82"/>
    <w:rsid w:val="006C6463"/>
    <w:rsid w:val="006C6620"/>
    <w:rsid w:val="006C72D0"/>
    <w:rsid w:val="006C7869"/>
    <w:rsid w:val="006C7880"/>
    <w:rsid w:val="006D0049"/>
    <w:rsid w:val="006D0D27"/>
    <w:rsid w:val="006D5ADE"/>
    <w:rsid w:val="006D604B"/>
    <w:rsid w:val="006D6223"/>
    <w:rsid w:val="006D6BD0"/>
    <w:rsid w:val="006E4595"/>
    <w:rsid w:val="006E570D"/>
    <w:rsid w:val="006E7CF2"/>
    <w:rsid w:val="006F047C"/>
    <w:rsid w:val="006F1B9D"/>
    <w:rsid w:val="006F1EEE"/>
    <w:rsid w:val="006F248D"/>
    <w:rsid w:val="006F3DBD"/>
    <w:rsid w:val="006F4E3F"/>
    <w:rsid w:val="006F4F48"/>
    <w:rsid w:val="006F5DDA"/>
    <w:rsid w:val="006F6212"/>
    <w:rsid w:val="006F6B6D"/>
    <w:rsid w:val="00700FAD"/>
    <w:rsid w:val="007047D4"/>
    <w:rsid w:val="00705C7E"/>
    <w:rsid w:val="007068C1"/>
    <w:rsid w:val="00707CB1"/>
    <w:rsid w:val="00713CE4"/>
    <w:rsid w:val="00713FEE"/>
    <w:rsid w:val="00714AA2"/>
    <w:rsid w:val="00714E58"/>
    <w:rsid w:val="007157CF"/>
    <w:rsid w:val="00715BDB"/>
    <w:rsid w:val="00716814"/>
    <w:rsid w:val="00717BE1"/>
    <w:rsid w:val="0072035C"/>
    <w:rsid w:val="007218E0"/>
    <w:rsid w:val="00722DBB"/>
    <w:rsid w:val="00723BD0"/>
    <w:rsid w:val="00723DDA"/>
    <w:rsid w:val="00725584"/>
    <w:rsid w:val="00725F72"/>
    <w:rsid w:val="00726476"/>
    <w:rsid w:val="00733F40"/>
    <w:rsid w:val="00740F41"/>
    <w:rsid w:val="00741179"/>
    <w:rsid w:val="00741375"/>
    <w:rsid w:val="00741471"/>
    <w:rsid w:val="0074638C"/>
    <w:rsid w:val="00746BBD"/>
    <w:rsid w:val="007509CD"/>
    <w:rsid w:val="007517C5"/>
    <w:rsid w:val="00751A39"/>
    <w:rsid w:val="00752294"/>
    <w:rsid w:val="007523F2"/>
    <w:rsid w:val="00752EC2"/>
    <w:rsid w:val="00753860"/>
    <w:rsid w:val="00754989"/>
    <w:rsid w:val="00755131"/>
    <w:rsid w:val="007566EF"/>
    <w:rsid w:val="007570ED"/>
    <w:rsid w:val="00757AB7"/>
    <w:rsid w:val="00757D76"/>
    <w:rsid w:val="00761A93"/>
    <w:rsid w:val="00762163"/>
    <w:rsid w:val="00762F26"/>
    <w:rsid w:val="00764F8A"/>
    <w:rsid w:val="0076535D"/>
    <w:rsid w:val="0076645B"/>
    <w:rsid w:val="007664B3"/>
    <w:rsid w:val="00767634"/>
    <w:rsid w:val="00767E7D"/>
    <w:rsid w:val="007707D3"/>
    <w:rsid w:val="00772E8B"/>
    <w:rsid w:val="00773531"/>
    <w:rsid w:val="00774F40"/>
    <w:rsid w:val="00774F8F"/>
    <w:rsid w:val="0077503F"/>
    <w:rsid w:val="007756C2"/>
    <w:rsid w:val="00775D84"/>
    <w:rsid w:val="00776A19"/>
    <w:rsid w:val="00777311"/>
    <w:rsid w:val="00780C9B"/>
    <w:rsid w:val="00781815"/>
    <w:rsid w:val="00783248"/>
    <w:rsid w:val="007832B6"/>
    <w:rsid w:val="0078371D"/>
    <w:rsid w:val="00785234"/>
    <w:rsid w:val="00786777"/>
    <w:rsid w:val="007908A4"/>
    <w:rsid w:val="007913D9"/>
    <w:rsid w:val="0079403C"/>
    <w:rsid w:val="007942F4"/>
    <w:rsid w:val="00794B0D"/>
    <w:rsid w:val="007961F1"/>
    <w:rsid w:val="007966C5"/>
    <w:rsid w:val="00796785"/>
    <w:rsid w:val="007A0382"/>
    <w:rsid w:val="007A1EE5"/>
    <w:rsid w:val="007A3751"/>
    <w:rsid w:val="007A71C2"/>
    <w:rsid w:val="007A7375"/>
    <w:rsid w:val="007A78D8"/>
    <w:rsid w:val="007B1F0C"/>
    <w:rsid w:val="007B339D"/>
    <w:rsid w:val="007B3F0F"/>
    <w:rsid w:val="007B72FC"/>
    <w:rsid w:val="007B790E"/>
    <w:rsid w:val="007C0529"/>
    <w:rsid w:val="007C3C94"/>
    <w:rsid w:val="007C518F"/>
    <w:rsid w:val="007D442B"/>
    <w:rsid w:val="007D534A"/>
    <w:rsid w:val="007D64FD"/>
    <w:rsid w:val="007D7528"/>
    <w:rsid w:val="007E0F3E"/>
    <w:rsid w:val="007E211F"/>
    <w:rsid w:val="007E2DF1"/>
    <w:rsid w:val="007E302A"/>
    <w:rsid w:val="007E5613"/>
    <w:rsid w:val="007E65FD"/>
    <w:rsid w:val="007E7155"/>
    <w:rsid w:val="007E724D"/>
    <w:rsid w:val="007E779A"/>
    <w:rsid w:val="007E79B0"/>
    <w:rsid w:val="007F0C83"/>
    <w:rsid w:val="007F3787"/>
    <w:rsid w:val="007F3BE1"/>
    <w:rsid w:val="007F3D8F"/>
    <w:rsid w:val="007F4ABD"/>
    <w:rsid w:val="00800A87"/>
    <w:rsid w:val="00800F93"/>
    <w:rsid w:val="008010AC"/>
    <w:rsid w:val="00802389"/>
    <w:rsid w:val="0080243C"/>
    <w:rsid w:val="00803982"/>
    <w:rsid w:val="00803D9E"/>
    <w:rsid w:val="00804153"/>
    <w:rsid w:val="00804473"/>
    <w:rsid w:val="008062CF"/>
    <w:rsid w:val="008074AD"/>
    <w:rsid w:val="00811AF9"/>
    <w:rsid w:val="0081562F"/>
    <w:rsid w:val="00815772"/>
    <w:rsid w:val="00816B59"/>
    <w:rsid w:val="00821BEF"/>
    <w:rsid w:val="00823519"/>
    <w:rsid w:val="00824160"/>
    <w:rsid w:val="008257AD"/>
    <w:rsid w:val="00830804"/>
    <w:rsid w:val="008328C1"/>
    <w:rsid w:val="008340E2"/>
    <w:rsid w:val="00834CDE"/>
    <w:rsid w:val="00835783"/>
    <w:rsid w:val="00835AD3"/>
    <w:rsid w:val="008362AB"/>
    <w:rsid w:val="00836D5D"/>
    <w:rsid w:val="00845DA5"/>
    <w:rsid w:val="00847B2B"/>
    <w:rsid w:val="00847C11"/>
    <w:rsid w:val="00850209"/>
    <w:rsid w:val="00850CD6"/>
    <w:rsid w:val="00851076"/>
    <w:rsid w:val="00852E57"/>
    <w:rsid w:val="00855968"/>
    <w:rsid w:val="00861B05"/>
    <w:rsid w:val="008621F9"/>
    <w:rsid w:val="00865D0F"/>
    <w:rsid w:val="00865E8C"/>
    <w:rsid w:val="00867230"/>
    <w:rsid w:val="0087211B"/>
    <w:rsid w:val="008723A0"/>
    <w:rsid w:val="008724B7"/>
    <w:rsid w:val="0087672A"/>
    <w:rsid w:val="00877C01"/>
    <w:rsid w:val="00880A55"/>
    <w:rsid w:val="008901E6"/>
    <w:rsid w:val="00891334"/>
    <w:rsid w:val="008928ED"/>
    <w:rsid w:val="00893076"/>
    <w:rsid w:val="008942BA"/>
    <w:rsid w:val="00897734"/>
    <w:rsid w:val="008978CF"/>
    <w:rsid w:val="00897BBE"/>
    <w:rsid w:val="008A0E41"/>
    <w:rsid w:val="008A4060"/>
    <w:rsid w:val="008A5980"/>
    <w:rsid w:val="008A7773"/>
    <w:rsid w:val="008B18C5"/>
    <w:rsid w:val="008B3FF1"/>
    <w:rsid w:val="008B46C2"/>
    <w:rsid w:val="008B526A"/>
    <w:rsid w:val="008B5330"/>
    <w:rsid w:val="008B6A68"/>
    <w:rsid w:val="008B6C15"/>
    <w:rsid w:val="008B6D5C"/>
    <w:rsid w:val="008B792B"/>
    <w:rsid w:val="008C2AA5"/>
    <w:rsid w:val="008C3A1B"/>
    <w:rsid w:val="008C62BF"/>
    <w:rsid w:val="008C62E0"/>
    <w:rsid w:val="008D030E"/>
    <w:rsid w:val="008D0F29"/>
    <w:rsid w:val="008D1373"/>
    <w:rsid w:val="008D3799"/>
    <w:rsid w:val="008D3916"/>
    <w:rsid w:val="008D3A99"/>
    <w:rsid w:val="008D3E5B"/>
    <w:rsid w:val="008D4720"/>
    <w:rsid w:val="008D75BA"/>
    <w:rsid w:val="008D7974"/>
    <w:rsid w:val="008D7B4F"/>
    <w:rsid w:val="008D7E1F"/>
    <w:rsid w:val="008E01A1"/>
    <w:rsid w:val="008E16CC"/>
    <w:rsid w:val="008E2E72"/>
    <w:rsid w:val="008E3C2B"/>
    <w:rsid w:val="008E523F"/>
    <w:rsid w:val="008E578D"/>
    <w:rsid w:val="008E616B"/>
    <w:rsid w:val="008E623F"/>
    <w:rsid w:val="008E6876"/>
    <w:rsid w:val="008E756E"/>
    <w:rsid w:val="008E77BB"/>
    <w:rsid w:val="008F0C8D"/>
    <w:rsid w:val="008F19F9"/>
    <w:rsid w:val="008F2867"/>
    <w:rsid w:val="008F4B05"/>
    <w:rsid w:val="008F772B"/>
    <w:rsid w:val="00900657"/>
    <w:rsid w:val="00900D85"/>
    <w:rsid w:val="0090163B"/>
    <w:rsid w:val="00902560"/>
    <w:rsid w:val="009025B4"/>
    <w:rsid w:val="00905A99"/>
    <w:rsid w:val="009067A5"/>
    <w:rsid w:val="00913E9C"/>
    <w:rsid w:val="00915800"/>
    <w:rsid w:val="009165B5"/>
    <w:rsid w:val="009168F9"/>
    <w:rsid w:val="0092154C"/>
    <w:rsid w:val="00923D8E"/>
    <w:rsid w:val="00923DAF"/>
    <w:rsid w:val="009250D7"/>
    <w:rsid w:val="009253C7"/>
    <w:rsid w:val="00925845"/>
    <w:rsid w:val="00925A71"/>
    <w:rsid w:val="00930D01"/>
    <w:rsid w:val="00931717"/>
    <w:rsid w:val="00931E48"/>
    <w:rsid w:val="00932B3F"/>
    <w:rsid w:val="009336C1"/>
    <w:rsid w:val="00933C5F"/>
    <w:rsid w:val="0093457C"/>
    <w:rsid w:val="00936D8F"/>
    <w:rsid w:val="009415AB"/>
    <w:rsid w:val="00943B95"/>
    <w:rsid w:val="009448C9"/>
    <w:rsid w:val="00944E70"/>
    <w:rsid w:val="00945AEC"/>
    <w:rsid w:val="00945FA9"/>
    <w:rsid w:val="00946351"/>
    <w:rsid w:val="0094686A"/>
    <w:rsid w:val="009472A3"/>
    <w:rsid w:val="00951E1B"/>
    <w:rsid w:val="009531A4"/>
    <w:rsid w:val="00953F7B"/>
    <w:rsid w:val="00956388"/>
    <w:rsid w:val="00957AD5"/>
    <w:rsid w:val="00957E1A"/>
    <w:rsid w:val="00957E1C"/>
    <w:rsid w:val="009619BD"/>
    <w:rsid w:val="00962DF9"/>
    <w:rsid w:val="00963F79"/>
    <w:rsid w:val="009653B4"/>
    <w:rsid w:val="00972F11"/>
    <w:rsid w:val="00974F7A"/>
    <w:rsid w:val="00977E24"/>
    <w:rsid w:val="00980779"/>
    <w:rsid w:val="00980807"/>
    <w:rsid w:val="009813D2"/>
    <w:rsid w:val="0098166D"/>
    <w:rsid w:val="00981AE2"/>
    <w:rsid w:val="00982054"/>
    <w:rsid w:val="0098253C"/>
    <w:rsid w:val="00982943"/>
    <w:rsid w:val="00986039"/>
    <w:rsid w:val="009862A9"/>
    <w:rsid w:val="00993CEF"/>
    <w:rsid w:val="009945A5"/>
    <w:rsid w:val="0099467A"/>
    <w:rsid w:val="009964D0"/>
    <w:rsid w:val="009973C5"/>
    <w:rsid w:val="009A0BEF"/>
    <w:rsid w:val="009A117A"/>
    <w:rsid w:val="009A6457"/>
    <w:rsid w:val="009A7436"/>
    <w:rsid w:val="009B1291"/>
    <w:rsid w:val="009B1634"/>
    <w:rsid w:val="009B3665"/>
    <w:rsid w:val="009B37A5"/>
    <w:rsid w:val="009B4356"/>
    <w:rsid w:val="009B53F6"/>
    <w:rsid w:val="009B6492"/>
    <w:rsid w:val="009B7493"/>
    <w:rsid w:val="009C01F5"/>
    <w:rsid w:val="009C0DBA"/>
    <w:rsid w:val="009C22EF"/>
    <w:rsid w:val="009C25D2"/>
    <w:rsid w:val="009C2645"/>
    <w:rsid w:val="009C2A94"/>
    <w:rsid w:val="009C2C39"/>
    <w:rsid w:val="009C4719"/>
    <w:rsid w:val="009C4E24"/>
    <w:rsid w:val="009C4EE0"/>
    <w:rsid w:val="009C5318"/>
    <w:rsid w:val="009C59AF"/>
    <w:rsid w:val="009D0826"/>
    <w:rsid w:val="009D1157"/>
    <w:rsid w:val="009D18AF"/>
    <w:rsid w:val="009D1919"/>
    <w:rsid w:val="009D4000"/>
    <w:rsid w:val="009D425F"/>
    <w:rsid w:val="009D4390"/>
    <w:rsid w:val="009D7A2E"/>
    <w:rsid w:val="009D7CBD"/>
    <w:rsid w:val="009E296E"/>
    <w:rsid w:val="009E3904"/>
    <w:rsid w:val="009E390B"/>
    <w:rsid w:val="009E4D8F"/>
    <w:rsid w:val="009E545D"/>
    <w:rsid w:val="009E7B6D"/>
    <w:rsid w:val="009F157C"/>
    <w:rsid w:val="009F59F5"/>
    <w:rsid w:val="009F7D76"/>
    <w:rsid w:val="00A0026E"/>
    <w:rsid w:val="00A012E4"/>
    <w:rsid w:val="00A012FB"/>
    <w:rsid w:val="00A01894"/>
    <w:rsid w:val="00A0357B"/>
    <w:rsid w:val="00A04E0B"/>
    <w:rsid w:val="00A0523E"/>
    <w:rsid w:val="00A054AF"/>
    <w:rsid w:val="00A058FD"/>
    <w:rsid w:val="00A05DF8"/>
    <w:rsid w:val="00A062BC"/>
    <w:rsid w:val="00A07FC1"/>
    <w:rsid w:val="00A12495"/>
    <w:rsid w:val="00A14186"/>
    <w:rsid w:val="00A14C5A"/>
    <w:rsid w:val="00A1504F"/>
    <w:rsid w:val="00A153B3"/>
    <w:rsid w:val="00A15B3A"/>
    <w:rsid w:val="00A2079C"/>
    <w:rsid w:val="00A21523"/>
    <w:rsid w:val="00A217A1"/>
    <w:rsid w:val="00A229A3"/>
    <w:rsid w:val="00A23251"/>
    <w:rsid w:val="00A248F1"/>
    <w:rsid w:val="00A24C40"/>
    <w:rsid w:val="00A25554"/>
    <w:rsid w:val="00A25AC9"/>
    <w:rsid w:val="00A300F1"/>
    <w:rsid w:val="00A30946"/>
    <w:rsid w:val="00A30AF8"/>
    <w:rsid w:val="00A31847"/>
    <w:rsid w:val="00A33F90"/>
    <w:rsid w:val="00A35061"/>
    <w:rsid w:val="00A35B1B"/>
    <w:rsid w:val="00A37597"/>
    <w:rsid w:val="00A37C20"/>
    <w:rsid w:val="00A37D89"/>
    <w:rsid w:val="00A404A5"/>
    <w:rsid w:val="00A409A5"/>
    <w:rsid w:val="00A4113C"/>
    <w:rsid w:val="00A42879"/>
    <w:rsid w:val="00A433CC"/>
    <w:rsid w:val="00A53031"/>
    <w:rsid w:val="00A55080"/>
    <w:rsid w:val="00A553C5"/>
    <w:rsid w:val="00A56788"/>
    <w:rsid w:val="00A56CE2"/>
    <w:rsid w:val="00A57D31"/>
    <w:rsid w:val="00A60592"/>
    <w:rsid w:val="00A6104B"/>
    <w:rsid w:val="00A61729"/>
    <w:rsid w:val="00A63962"/>
    <w:rsid w:val="00A67D60"/>
    <w:rsid w:val="00A71955"/>
    <w:rsid w:val="00A72EC9"/>
    <w:rsid w:val="00A751AD"/>
    <w:rsid w:val="00A7594D"/>
    <w:rsid w:val="00A8156E"/>
    <w:rsid w:val="00A819AF"/>
    <w:rsid w:val="00A81B11"/>
    <w:rsid w:val="00A81FCE"/>
    <w:rsid w:val="00A82CF5"/>
    <w:rsid w:val="00A82F16"/>
    <w:rsid w:val="00A83272"/>
    <w:rsid w:val="00A85322"/>
    <w:rsid w:val="00A86E64"/>
    <w:rsid w:val="00A872D5"/>
    <w:rsid w:val="00A913A2"/>
    <w:rsid w:val="00A93AE4"/>
    <w:rsid w:val="00A940CC"/>
    <w:rsid w:val="00A94F5C"/>
    <w:rsid w:val="00A95A3F"/>
    <w:rsid w:val="00A95E1D"/>
    <w:rsid w:val="00A9663B"/>
    <w:rsid w:val="00A97D03"/>
    <w:rsid w:val="00A97F14"/>
    <w:rsid w:val="00AA0CC3"/>
    <w:rsid w:val="00AA533E"/>
    <w:rsid w:val="00AA5810"/>
    <w:rsid w:val="00AA6082"/>
    <w:rsid w:val="00AA776E"/>
    <w:rsid w:val="00AA78C2"/>
    <w:rsid w:val="00AB0097"/>
    <w:rsid w:val="00AB2220"/>
    <w:rsid w:val="00AB2901"/>
    <w:rsid w:val="00AB535C"/>
    <w:rsid w:val="00AB5853"/>
    <w:rsid w:val="00AB5B03"/>
    <w:rsid w:val="00AB5F60"/>
    <w:rsid w:val="00AB6144"/>
    <w:rsid w:val="00AB727A"/>
    <w:rsid w:val="00AC2C35"/>
    <w:rsid w:val="00AC37ED"/>
    <w:rsid w:val="00AC4208"/>
    <w:rsid w:val="00AC4582"/>
    <w:rsid w:val="00AC4DA9"/>
    <w:rsid w:val="00AC5CF7"/>
    <w:rsid w:val="00AC709F"/>
    <w:rsid w:val="00AC7834"/>
    <w:rsid w:val="00AC7BD4"/>
    <w:rsid w:val="00AD120C"/>
    <w:rsid w:val="00AD168B"/>
    <w:rsid w:val="00AD25AC"/>
    <w:rsid w:val="00AD285E"/>
    <w:rsid w:val="00AD2EFE"/>
    <w:rsid w:val="00AD5105"/>
    <w:rsid w:val="00AD5930"/>
    <w:rsid w:val="00AD662A"/>
    <w:rsid w:val="00AD7B05"/>
    <w:rsid w:val="00AE09C4"/>
    <w:rsid w:val="00AE2639"/>
    <w:rsid w:val="00AE2F42"/>
    <w:rsid w:val="00AE48AE"/>
    <w:rsid w:val="00AE4EF3"/>
    <w:rsid w:val="00AE5C00"/>
    <w:rsid w:val="00AE78C0"/>
    <w:rsid w:val="00AF1A43"/>
    <w:rsid w:val="00AF2D2E"/>
    <w:rsid w:val="00AF3F7E"/>
    <w:rsid w:val="00AF4F1F"/>
    <w:rsid w:val="00AF61A4"/>
    <w:rsid w:val="00AF7C08"/>
    <w:rsid w:val="00B0027F"/>
    <w:rsid w:val="00B005BE"/>
    <w:rsid w:val="00B02E15"/>
    <w:rsid w:val="00B0459D"/>
    <w:rsid w:val="00B04A8E"/>
    <w:rsid w:val="00B11A9F"/>
    <w:rsid w:val="00B12ED3"/>
    <w:rsid w:val="00B142C3"/>
    <w:rsid w:val="00B14CC7"/>
    <w:rsid w:val="00B16992"/>
    <w:rsid w:val="00B17764"/>
    <w:rsid w:val="00B206FC"/>
    <w:rsid w:val="00B20A83"/>
    <w:rsid w:val="00B220FA"/>
    <w:rsid w:val="00B22A52"/>
    <w:rsid w:val="00B233AA"/>
    <w:rsid w:val="00B23FB8"/>
    <w:rsid w:val="00B24C75"/>
    <w:rsid w:val="00B24F4E"/>
    <w:rsid w:val="00B2508A"/>
    <w:rsid w:val="00B25DFA"/>
    <w:rsid w:val="00B327FB"/>
    <w:rsid w:val="00B32D52"/>
    <w:rsid w:val="00B32EA6"/>
    <w:rsid w:val="00B34273"/>
    <w:rsid w:val="00B344B4"/>
    <w:rsid w:val="00B41718"/>
    <w:rsid w:val="00B41AE5"/>
    <w:rsid w:val="00B41F3D"/>
    <w:rsid w:val="00B4283A"/>
    <w:rsid w:val="00B445EE"/>
    <w:rsid w:val="00B459BB"/>
    <w:rsid w:val="00B462C0"/>
    <w:rsid w:val="00B46C13"/>
    <w:rsid w:val="00B47904"/>
    <w:rsid w:val="00B5559D"/>
    <w:rsid w:val="00B565A7"/>
    <w:rsid w:val="00B60E88"/>
    <w:rsid w:val="00B62AD6"/>
    <w:rsid w:val="00B6367A"/>
    <w:rsid w:val="00B6555E"/>
    <w:rsid w:val="00B6567C"/>
    <w:rsid w:val="00B657B9"/>
    <w:rsid w:val="00B65AF1"/>
    <w:rsid w:val="00B67D3C"/>
    <w:rsid w:val="00B702E1"/>
    <w:rsid w:val="00B71278"/>
    <w:rsid w:val="00B712CF"/>
    <w:rsid w:val="00B71623"/>
    <w:rsid w:val="00B72D9F"/>
    <w:rsid w:val="00B73194"/>
    <w:rsid w:val="00B7371A"/>
    <w:rsid w:val="00B74013"/>
    <w:rsid w:val="00B746FE"/>
    <w:rsid w:val="00B77788"/>
    <w:rsid w:val="00B77942"/>
    <w:rsid w:val="00B800AD"/>
    <w:rsid w:val="00B82414"/>
    <w:rsid w:val="00B83F77"/>
    <w:rsid w:val="00B87588"/>
    <w:rsid w:val="00B911B2"/>
    <w:rsid w:val="00B927E5"/>
    <w:rsid w:val="00B9292C"/>
    <w:rsid w:val="00B92E9F"/>
    <w:rsid w:val="00B943C6"/>
    <w:rsid w:val="00B95075"/>
    <w:rsid w:val="00BA1669"/>
    <w:rsid w:val="00BA1CF6"/>
    <w:rsid w:val="00BA2B4B"/>
    <w:rsid w:val="00BA46C4"/>
    <w:rsid w:val="00BA56C2"/>
    <w:rsid w:val="00BA77B9"/>
    <w:rsid w:val="00BB0DFD"/>
    <w:rsid w:val="00BB0EF6"/>
    <w:rsid w:val="00BB18EC"/>
    <w:rsid w:val="00BB5298"/>
    <w:rsid w:val="00BB55B1"/>
    <w:rsid w:val="00BC077F"/>
    <w:rsid w:val="00BC19FC"/>
    <w:rsid w:val="00BC3AE6"/>
    <w:rsid w:val="00BC45B8"/>
    <w:rsid w:val="00BC6AB1"/>
    <w:rsid w:val="00BD14AC"/>
    <w:rsid w:val="00BD4E48"/>
    <w:rsid w:val="00BE3297"/>
    <w:rsid w:val="00BE6E81"/>
    <w:rsid w:val="00BE76AE"/>
    <w:rsid w:val="00BF0192"/>
    <w:rsid w:val="00BF139F"/>
    <w:rsid w:val="00BF326C"/>
    <w:rsid w:val="00BF546C"/>
    <w:rsid w:val="00BF58C9"/>
    <w:rsid w:val="00BF5F12"/>
    <w:rsid w:val="00BF69C0"/>
    <w:rsid w:val="00BF7AF8"/>
    <w:rsid w:val="00BF7B70"/>
    <w:rsid w:val="00C018C4"/>
    <w:rsid w:val="00C028B5"/>
    <w:rsid w:val="00C02BF1"/>
    <w:rsid w:val="00C033F4"/>
    <w:rsid w:val="00C0350E"/>
    <w:rsid w:val="00C0508D"/>
    <w:rsid w:val="00C06BE4"/>
    <w:rsid w:val="00C06D7E"/>
    <w:rsid w:val="00C072F2"/>
    <w:rsid w:val="00C079A8"/>
    <w:rsid w:val="00C10383"/>
    <w:rsid w:val="00C11485"/>
    <w:rsid w:val="00C1175D"/>
    <w:rsid w:val="00C11FDD"/>
    <w:rsid w:val="00C15998"/>
    <w:rsid w:val="00C15D83"/>
    <w:rsid w:val="00C16274"/>
    <w:rsid w:val="00C213EC"/>
    <w:rsid w:val="00C21A83"/>
    <w:rsid w:val="00C22824"/>
    <w:rsid w:val="00C22A7C"/>
    <w:rsid w:val="00C22EA8"/>
    <w:rsid w:val="00C2341B"/>
    <w:rsid w:val="00C242A9"/>
    <w:rsid w:val="00C265AB"/>
    <w:rsid w:val="00C27BED"/>
    <w:rsid w:val="00C30224"/>
    <w:rsid w:val="00C31187"/>
    <w:rsid w:val="00C34156"/>
    <w:rsid w:val="00C34494"/>
    <w:rsid w:val="00C3501E"/>
    <w:rsid w:val="00C3544C"/>
    <w:rsid w:val="00C362F9"/>
    <w:rsid w:val="00C36A56"/>
    <w:rsid w:val="00C3738F"/>
    <w:rsid w:val="00C41B6D"/>
    <w:rsid w:val="00C42953"/>
    <w:rsid w:val="00C42980"/>
    <w:rsid w:val="00C43891"/>
    <w:rsid w:val="00C442C8"/>
    <w:rsid w:val="00C46153"/>
    <w:rsid w:val="00C505A8"/>
    <w:rsid w:val="00C51586"/>
    <w:rsid w:val="00C52497"/>
    <w:rsid w:val="00C52FD5"/>
    <w:rsid w:val="00C53341"/>
    <w:rsid w:val="00C54790"/>
    <w:rsid w:val="00C55D00"/>
    <w:rsid w:val="00C57EAE"/>
    <w:rsid w:val="00C60F92"/>
    <w:rsid w:val="00C62CC3"/>
    <w:rsid w:val="00C63016"/>
    <w:rsid w:val="00C63C47"/>
    <w:rsid w:val="00C643FC"/>
    <w:rsid w:val="00C644A1"/>
    <w:rsid w:val="00C66AA7"/>
    <w:rsid w:val="00C70C66"/>
    <w:rsid w:val="00C71BAD"/>
    <w:rsid w:val="00C7360A"/>
    <w:rsid w:val="00C7727D"/>
    <w:rsid w:val="00C77D04"/>
    <w:rsid w:val="00C77F20"/>
    <w:rsid w:val="00C83AAF"/>
    <w:rsid w:val="00C84C17"/>
    <w:rsid w:val="00C84F9A"/>
    <w:rsid w:val="00C866CC"/>
    <w:rsid w:val="00C86B44"/>
    <w:rsid w:val="00C87237"/>
    <w:rsid w:val="00C8795A"/>
    <w:rsid w:val="00C87A06"/>
    <w:rsid w:val="00C87CDA"/>
    <w:rsid w:val="00C9001F"/>
    <w:rsid w:val="00C902E9"/>
    <w:rsid w:val="00C916E1"/>
    <w:rsid w:val="00C92417"/>
    <w:rsid w:val="00C9295D"/>
    <w:rsid w:val="00C9599F"/>
    <w:rsid w:val="00C95D98"/>
    <w:rsid w:val="00C97788"/>
    <w:rsid w:val="00CA06B6"/>
    <w:rsid w:val="00CA5469"/>
    <w:rsid w:val="00CA5FBA"/>
    <w:rsid w:val="00CB0675"/>
    <w:rsid w:val="00CB336E"/>
    <w:rsid w:val="00CB42A0"/>
    <w:rsid w:val="00CB437F"/>
    <w:rsid w:val="00CB6DCB"/>
    <w:rsid w:val="00CB7A25"/>
    <w:rsid w:val="00CC16C3"/>
    <w:rsid w:val="00CC2A7D"/>
    <w:rsid w:val="00CC622A"/>
    <w:rsid w:val="00CC6687"/>
    <w:rsid w:val="00CC7216"/>
    <w:rsid w:val="00CC7512"/>
    <w:rsid w:val="00CD0628"/>
    <w:rsid w:val="00CD3258"/>
    <w:rsid w:val="00CD346A"/>
    <w:rsid w:val="00CD499F"/>
    <w:rsid w:val="00CD5EBA"/>
    <w:rsid w:val="00CD6F97"/>
    <w:rsid w:val="00CD735E"/>
    <w:rsid w:val="00CE0295"/>
    <w:rsid w:val="00CE053C"/>
    <w:rsid w:val="00CE1889"/>
    <w:rsid w:val="00CE3B45"/>
    <w:rsid w:val="00CE3F1D"/>
    <w:rsid w:val="00CE4F07"/>
    <w:rsid w:val="00CE7482"/>
    <w:rsid w:val="00CE7945"/>
    <w:rsid w:val="00CF12A5"/>
    <w:rsid w:val="00CF2823"/>
    <w:rsid w:val="00CF3AA0"/>
    <w:rsid w:val="00CF464A"/>
    <w:rsid w:val="00CF4BD4"/>
    <w:rsid w:val="00CF4C02"/>
    <w:rsid w:val="00CF4D82"/>
    <w:rsid w:val="00CF5679"/>
    <w:rsid w:val="00CF6878"/>
    <w:rsid w:val="00CF7CC6"/>
    <w:rsid w:val="00D00281"/>
    <w:rsid w:val="00D0083F"/>
    <w:rsid w:val="00D0202D"/>
    <w:rsid w:val="00D027F0"/>
    <w:rsid w:val="00D04349"/>
    <w:rsid w:val="00D04E94"/>
    <w:rsid w:val="00D05F35"/>
    <w:rsid w:val="00D06877"/>
    <w:rsid w:val="00D07DDB"/>
    <w:rsid w:val="00D11EAF"/>
    <w:rsid w:val="00D1573D"/>
    <w:rsid w:val="00D20499"/>
    <w:rsid w:val="00D2155F"/>
    <w:rsid w:val="00D23A96"/>
    <w:rsid w:val="00D23AF7"/>
    <w:rsid w:val="00D2469E"/>
    <w:rsid w:val="00D2554E"/>
    <w:rsid w:val="00D264F5"/>
    <w:rsid w:val="00D2690D"/>
    <w:rsid w:val="00D33209"/>
    <w:rsid w:val="00D33F2D"/>
    <w:rsid w:val="00D36014"/>
    <w:rsid w:val="00D3604C"/>
    <w:rsid w:val="00D36470"/>
    <w:rsid w:val="00D36AFB"/>
    <w:rsid w:val="00D40059"/>
    <w:rsid w:val="00D42546"/>
    <w:rsid w:val="00D43591"/>
    <w:rsid w:val="00D45600"/>
    <w:rsid w:val="00D46132"/>
    <w:rsid w:val="00D4637D"/>
    <w:rsid w:val="00D52425"/>
    <w:rsid w:val="00D53DB8"/>
    <w:rsid w:val="00D55999"/>
    <w:rsid w:val="00D56B60"/>
    <w:rsid w:val="00D56D18"/>
    <w:rsid w:val="00D61645"/>
    <w:rsid w:val="00D62E2C"/>
    <w:rsid w:val="00D639E7"/>
    <w:rsid w:val="00D641DC"/>
    <w:rsid w:val="00D64E99"/>
    <w:rsid w:val="00D67585"/>
    <w:rsid w:val="00D700D4"/>
    <w:rsid w:val="00D702C9"/>
    <w:rsid w:val="00D71612"/>
    <w:rsid w:val="00D72306"/>
    <w:rsid w:val="00D7264A"/>
    <w:rsid w:val="00D74650"/>
    <w:rsid w:val="00D75119"/>
    <w:rsid w:val="00D76C2E"/>
    <w:rsid w:val="00D77274"/>
    <w:rsid w:val="00D8119A"/>
    <w:rsid w:val="00D8325C"/>
    <w:rsid w:val="00D833C4"/>
    <w:rsid w:val="00D84181"/>
    <w:rsid w:val="00D85B9D"/>
    <w:rsid w:val="00D864F0"/>
    <w:rsid w:val="00D87524"/>
    <w:rsid w:val="00D87D4D"/>
    <w:rsid w:val="00D87D92"/>
    <w:rsid w:val="00D87F8B"/>
    <w:rsid w:val="00D90621"/>
    <w:rsid w:val="00D94A23"/>
    <w:rsid w:val="00D96105"/>
    <w:rsid w:val="00DA19CC"/>
    <w:rsid w:val="00DA1B7B"/>
    <w:rsid w:val="00DA24BD"/>
    <w:rsid w:val="00DA30DF"/>
    <w:rsid w:val="00DA4EE6"/>
    <w:rsid w:val="00DA5196"/>
    <w:rsid w:val="00DA7616"/>
    <w:rsid w:val="00DA76A8"/>
    <w:rsid w:val="00DB0D7C"/>
    <w:rsid w:val="00DB20A3"/>
    <w:rsid w:val="00DB23F8"/>
    <w:rsid w:val="00DB241E"/>
    <w:rsid w:val="00DB5994"/>
    <w:rsid w:val="00DB681F"/>
    <w:rsid w:val="00DB6B44"/>
    <w:rsid w:val="00DC128C"/>
    <w:rsid w:val="00DC34D7"/>
    <w:rsid w:val="00DC3BA5"/>
    <w:rsid w:val="00DC4A12"/>
    <w:rsid w:val="00DC5468"/>
    <w:rsid w:val="00DC5BE7"/>
    <w:rsid w:val="00DC7F54"/>
    <w:rsid w:val="00DD0056"/>
    <w:rsid w:val="00DD1338"/>
    <w:rsid w:val="00DD21FF"/>
    <w:rsid w:val="00DD318C"/>
    <w:rsid w:val="00DD3F3C"/>
    <w:rsid w:val="00DD492C"/>
    <w:rsid w:val="00DD6767"/>
    <w:rsid w:val="00DD7A74"/>
    <w:rsid w:val="00DE0E73"/>
    <w:rsid w:val="00DE0FE1"/>
    <w:rsid w:val="00DE111A"/>
    <w:rsid w:val="00DE1BF5"/>
    <w:rsid w:val="00DE2E8B"/>
    <w:rsid w:val="00DE2FF6"/>
    <w:rsid w:val="00DE3343"/>
    <w:rsid w:val="00DE3534"/>
    <w:rsid w:val="00DE3BEB"/>
    <w:rsid w:val="00DE714B"/>
    <w:rsid w:val="00DF1E77"/>
    <w:rsid w:val="00DF4EF6"/>
    <w:rsid w:val="00DF54CB"/>
    <w:rsid w:val="00DF60E9"/>
    <w:rsid w:val="00DF717F"/>
    <w:rsid w:val="00E01697"/>
    <w:rsid w:val="00E02932"/>
    <w:rsid w:val="00E02EA2"/>
    <w:rsid w:val="00E047D4"/>
    <w:rsid w:val="00E06DE0"/>
    <w:rsid w:val="00E12445"/>
    <w:rsid w:val="00E1270A"/>
    <w:rsid w:val="00E12ADD"/>
    <w:rsid w:val="00E132C2"/>
    <w:rsid w:val="00E13691"/>
    <w:rsid w:val="00E14827"/>
    <w:rsid w:val="00E1686E"/>
    <w:rsid w:val="00E17E93"/>
    <w:rsid w:val="00E204DE"/>
    <w:rsid w:val="00E21553"/>
    <w:rsid w:val="00E21672"/>
    <w:rsid w:val="00E22752"/>
    <w:rsid w:val="00E228F4"/>
    <w:rsid w:val="00E24163"/>
    <w:rsid w:val="00E26F8C"/>
    <w:rsid w:val="00E2760F"/>
    <w:rsid w:val="00E27619"/>
    <w:rsid w:val="00E3069D"/>
    <w:rsid w:val="00E312A4"/>
    <w:rsid w:val="00E32B40"/>
    <w:rsid w:val="00E3338E"/>
    <w:rsid w:val="00E342CB"/>
    <w:rsid w:val="00E3701B"/>
    <w:rsid w:val="00E40A99"/>
    <w:rsid w:val="00E40E7D"/>
    <w:rsid w:val="00E4187F"/>
    <w:rsid w:val="00E4193B"/>
    <w:rsid w:val="00E43E53"/>
    <w:rsid w:val="00E4468E"/>
    <w:rsid w:val="00E451D2"/>
    <w:rsid w:val="00E46AD8"/>
    <w:rsid w:val="00E504F2"/>
    <w:rsid w:val="00E51C3B"/>
    <w:rsid w:val="00E54E04"/>
    <w:rsid w:val="00E5594F"/>
    <w:rsid w:val="00E55A31"/>
    <w:rsid w:val="00E56DFB"/>
    <w:rsid w:val="00E5773B"/>
    <w:rsid w:val="00E57F1C"/>
    <w:rsid w:val="00E607E4"/>
    <w:rsid w:val="00E61605"/>
    <w:rsid w:val="00E63C42"/>
    <w:rsid w:val="00E63D3E"/>
    <w:rsid w:val="00E63FF8"/>
    <w:rsid w:val="00E643B9"/>
    <w:rsid w:val="00E64935"/>
    <w:rsid w:val="00E64B90"/>
    <w:rsid w:val="00E67235"/>
    <w:rsid w:val="00E7034B"/>
    <w:rsid w:val="00E70684"/>
    <w:rsid w:val="00E726DB"/>
    <w:rsid w:val="00E72F9A"/>
    <w:rsid w:val="00E73286"/>
    <w:rsid w:val="00E74FA9"/>
    <w:rsid w:val="00E750AC"/>
    <w:rsid w:val="00E75934"/>
    <w:rsid w:val="00E76A93"/>
    <w:rsid w:val="00E77424"/>
    <w:rsid w:val="00E77445"/>
    <w:rsid w:val="00E8155F"/>
    <w:rsid w:val="00E828CA"/>
    <w:rsid w:val="00E84155"/>
    <w:rsid w:val="00E84962"/>
    <w:rsid w:val="00E84E86"/>
    <w:rsid w:val="00E90388"/>
    <w:rsid w:val="00E90E65"/>
    <w:rsid w:val="00E93077"/>
    <w:rsid w:val="00E9477B"/>
    <w:rsid w:val="00E964B2"/>
    <w:rsid w:val="00E96CEA"/>
    <w:rsid w:val="00E96FE7"/>
    <w:rsid w:val="00EA1D0F"/>
    <w:rsid w:val="00EA38E7"/>
    <w:rsid w:val="00EA4250"/>
    <w:rsid w:val="00EA5045"/>
    <w:rsid w:val="00EA56E5"/>
    <w:rsid w:val="00EA6FC0"/>
    <w:rsid w:val="00EA7170"/>
    <w:rsid w:val="00EB00B9"/>
    <w:rsid w:val="00EB146B"/>
    <w:rsid w:val="00EB26A2"/>
    <w:rsid w:val="00EB3A20"/>
    <w:rsid w:val="00EB3B34"/>
    <w:rsid w:val="00EB4293"/>
    <w:rsid w:val="00EB7D83"/>
    <w:rsid w:val="00EC297B"/>
    <w:rsid w:val="00EC40BC"/>
    <w:rsid w:val="00EC64F3"/>
    <w:rsid w:val="00EC65B2"/>
    <w:rsid w:val="00EC7AB8"/>
    <w:rsid w:val="00ED4E67"/>
    <w:rsid w:val="00ED6149"/>
    <w:rsid w:val="00ED61FD"/>
    <w:rsid w:val="00EE0084"/>
    <w:rsid w:val="00EE0144"/>
    <w:rsid w:val="00EE12FF"/>
    <w:rsid w:val="00EE284B"/>
    <w:rsid w:val="00EE300C"/>
    <w:rsid w:val="00EE3683"/>
    <w:rsid w:val="00EE392E"/>
    <w:rsid w:val="00EE5CF8"/>
    <w:rsid w:val="00EE5EAA"/>
    <w:rsid w:val="00EE69C5"/>
    <w:rsid w:val="00EF080C"/>
    <w:rsid w:val="00EF0F13"/>
    <w:rsid w:val="00EF1D09"/>
    <w:rsid w:val="00EF2217"/>
    <w:rsid w:val="00EF373F"/>
    <w:rsid w:val="00EF3B6E"/>
    <w:rsid w:val="00EF4BF2"/>
    <w:rsid w:val="00EF5CE9"/>
    <w:rsid w:val="00EF6C5A"/>
    <w:rsid w:val="00EF6D1B"/>
    <w:rsid w:val="00EF6E8E"/>
    <w:rsid w:val="00EF7A79"/>
    <w:rsid w:val="00F00A60"/>
    <w:rsid w:val="00F02024"/>
    <w:rsid w:val="00F023F3"/>
    <w:rsid w:val="00F03048"/>
    <w:rsid w:val="00F0345E"/>
    <w:rsid w:val="00F04447"/>
    <w:rsid w:val="00F04BD1"/>
    <w:rsid w:val="00F10150"/>
    <w:rsid w:val="00F125F8"/>
    <w:rsid w:val="00F12C7E"/>
    <w:rsid w:val="00F130C1"/>
    <w:rsid w:val="00F132E0"/>
    <w:rsid w:val="00F15C1D"/>
    <w:rsid w:val="00F1650A"/>
    <w:rsid w:val="00F206FB"/>
    <w:rsid w:val="00F21838"/>
    <w:rsid w:val="00F21E86"/>
    <w:rsid w:val="00F222AC"/>
    <w:rsid w:val="00F222FF"/>
    <w:rsid w:val="00F22522"/>
    <w:rsid w:val="00F238A7"/>
    <w:rsid w:val="00F23C95"/>
    <w:rsid w:val="00F24527"/>
    <w:rsid w:val="00F253D3"/>
    <w:rsid w:val="00F255D7"/>
    <w:rsid w:val="00F25E77"/>
    <w:rsid w:val="00F26821"/>
    <w:rsid w:val="00F268B9"/>
    <w:rsid w:val="00F26D62"/>
    <w:rsid w:val="00F30D70"/>
    <w:rsid w:val="00F31981"/>
    <w:rsid w:val="00F31A62"/>
    <w:rsid w:val="00F32630"/>
    <w:rsid w:val="00F32687"/>
    <w:rsid w:val="00F370F6"/>
    <w:rsid w:val="00F40679"/>
    <w:rsid w:val="00F40FB6"/>
    <w:rsid w:val="00F41DEB"/>
    <w:rsid w:val="00F42653"/>
    <w:rsid w:val="00F42982"/>
    <w:rsid w:val="00F439DD"/>
    <w:rsid w:val="00F43D48"/>
    <w:rsid w:val="00F4404F"/>
    <w:rsid w:val="00F44089"/>
    <w:rsid w:val="00F44622"/>
    <w:rsid w:val="00F45D21"/>
    <w:rsid w:val="00F46F4D"/>
    <w:rsid w:val="00F500D7"/>
    <w:rsid w:val="00F50D6A"/>
    <w:rsid w:val="00F51A82"/>
    <w:rsid w:val="00F51E58"/>
    <w:rsid w:val="00F52804"/>
    <w:rsid w:val="00F54103"/>
    <w:rsid w:val="00F55421"/>
    <w:rsid w:val="00F55CBE"/>
    <w:rsid w:val="00F56156"/>
    <w:rsid w:val="00F56526"/>
    <w:rsid w:val="00F57498"/>
    <w:rsid w:val="00F610D9"/>
    <w:rsid w:val="00F64E0C"/>
    <w:rsid w:val="00F66A08"/>
    <w:rsid w:val="00F70A11"/>
    <w:rsid w:val="00F70E02"/>
    <w:rsid w:val="00F72CDA"/>
    <w:rsid w:val="00F74CC3"/>
    <w:rsid w:val="00F753C3"/>
    <w:rsid w:val="00F805D9"/>
    <w:rsid w:val="00F81777"/>
    <w:rsid w:val="00F8309A"/>
    <w:rsid w:val="00F830B5"/>
    <w:rsid w:val="00F83CD9"/>
    <w:rsid w:val="00F84B71"/>
    <w:rsid w:val="00F85DBC"/>
    <w:rsid w:val="00F8685E"/>
    <w:rsid w:val="00F872FF"/>
    <w:rsid w:val="00F900A4"/>
    <w:rsid w:val="00F90CC0"/>
    <w:rsid w:val="00F90DB2"/>
    <w:rsid w:val="00F9128C"/>
    <w:rsid w:val="00F91F6B"/>
    <w:rsid w:val="00F930A7"/>
    <w:rsid w:val="00F94BDB"/>
    <w:rsid w:val="00FA034E"/>
    <w:rsid w:val="00FA0A0F"/>
    <w:rsid w:val="00FA2D94"/>
    <w:rsid w:val="00FA40E2"/>
    <w:rsid w:val="00FA4537"/>
    <w:rsid w:val="00FA496F"/>
    <w:rsid w:val="00FB0020"/>
    <w:rsid w:val="00FB0397"/>
    <w:rsid w:val="00FB0EED"/>
    <w:rsid w:val="00FB1166"/>
    <w:rsid w:val="00FB181C"/>
    <w:rsid w:val="00FB5392"/>
    <w:rsid w:val="00FB5D87"/>
    <w:rsid w:val="00FB65D6"/>
    <w:rsid w:val="00FB70B1"/>
    <w:rsid w:val="00FB7AFE"/>
    <w:rsid w:val="00FB7BA4"/>
    <w:rsid w:val="00FC0057"/>
    <w:rsid w:val="00FC11FA"/>
    <w:rsid w:val="00FC1DDD"/>
    <w:rsid w:val="00FC2D06"/>
    <w:rsid w:val="00FC37D5"/>
    <w:rsid w:val="00FC491A"/>
    <w:rsid w:val="00FC4A8C"/>
    <w:rsid w:val="00FC4C9D"/>
    <w:rsid w:val="00FC669C"/>
    <w:rsid w:val="00FD19C3"/>
    <w:rsid w:val="00FD2488"/>
    <w:rsid w:val="00FD26F2"/>
    <w:rsid w:val="00FD4A14"/>
    <w:rsid w:val="00FD55F1"/>
    <w:rsid w:val="00FD5BB2"/>
    <w:rsid w:val="00FD604E"/>
    <w:rsid w:val="00FD6C4E"/>
    <w:rsid w:val="00FD736A"/>
    <w:rsid w:val="00FE13E2"/>
    <w:rsid w:val="00FE1869"/>
    <w:rsid w:val="00FE27FD"/>
    <w:rsid w:val="00FE3570"/>
    <w:rsid w:val="00FE3DAB"/>
    <w:rsid w:val="00FE4BB2"/>
    <w:rsid w:val="00FE5097"/>
    <w:rsid w:val="00FE5BBB"/>
    <w:rsid w:val="00FE65B4"/>
    <w:rsid w:val="00FE6949"/>
    <w:rsid w:val="00FF75FB"/>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5A196"/>
  <w15:docId w15:val="{4890E15F-9B62-44F6-A987-1F2AAC52C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139F"/>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2">
    <w:name w:val="heading 2"/>
    <w:basedOn w:val="Normale"/>
    <w:next w:val="Normale"/>
    <w:link w:val="Titolo2Carattere"/>
    <w:qFormat/>
    <w:rsid w:val="007B3F0F"/>
    <w:pPr>
      <w:keepNext/>
      <w:tabs>
        <w:tab w:val="num" w:pos="576"/>
      </w:tabs>
      <w:suppressAutoHyphens/>
      <w:spacing w:after="0" w:line="240" w:lineRule="exact"/>
      <w:ind w:left="576" w:hanging="576"/>
      <w:jc w:val="right"/>
      <w:outlineLvl w:val="1"/>
    </w:pPr>
    <w:rPr>
      <w:rFonts w:ascii="Arial" w:eastAsia="Times New Roman" w:hAnsi="Arial" w:cs="Arial"/>
      <w:sz w:val="24"/>
      <w:szCs w:val="24"/>
      <w:lang w:val="en-US" w:eastAsia="ar-SA"/>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styleId="Menzionenonrisolta">
    <w:name w:val="Unresolved Mention"/>
    <w:basedOn w:val="Carpredefinitoparagrafo"/>
    <w:uiPriority w:val="99"/>
    <w:semiHidden/>
    <w:unhideWhenUsed/>
    <w:rsid w:val="00F872FF"/>
    <w:rPr>
      <w:color w:val="605E5C"/>
      <w:shd w:val="clear" w:color="auto" w:fill="E1DFDD"/>
    </w:rPr>
  </w:style>
  <w:style w:type="character" w:customStyle="1" w:styleId="Titolo2Carattere">
    <w:name w:val="Titolo 2 Carattere"/>
    <w:basedOn w:val="Carpredefinitoparagrafo"/>
    <w:link w:val="Titolo2"/>
    <w:rsid w:val="007B3F0F"/>
    <w:rPr>
      <w:rFonts w:ascii="Arial" w:eastAsia="Times New Roman" w:hAnsi="Arial" w:cs="Arial"/>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12913796">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557981240">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192260490">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B577-95D4-4B6C-9AB6-3AF36514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21</Pages>
  <Words>6967</Words>
  <Characters>39715</Characters>
  <Application>Microsoft Office Word</Application>
  <DocSecurity>0</DocSecurity>
  <Lines>330</Lines>
  <Paragraphs>93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605</cp:revision>
  <cp:lastPrinted>2016-05-25T07:51:00Z</cp:lastPrinted>
  <dcterms:created xsi:type="dcterms:W3CDTF">2022-03-22T18:21:00Z</dcterms:created>
  <dcterms:modified xsi:type="dcterms:W3CDTF">2025-02-23T00:22:00Z</dcterms:modified>
</cp:coreProperties>
</file>